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052353" w14:textId="77777777" w:rsidR="0017478F" w:rsidRPr="000939C4" w:rsidRDefault="00FF0995">
      <w:pPr>
        <w:jc w:val="center"/>
        <w:rPr>
          <w:rFonts w:ascii="Times New Roman" w:hAnsi="Times New Roman" w:cs="Times New Roman"/>
        </w:rPr>
      </w:pPr>
      <w:r w:rsidRPr="000939C4">
        <w:rPr>
          <w:rFonts w:ascii="Times New Roman" w:hAnsi="Times New Roman" w:cs="Times New Roman"/>
          <w:b/>
          <w:sz w:val="22"/>
        </w:rPr>
        <w:t>EU-FUNDED EXTERNAL ACTION PROCUREMENT</w:t>
      </w:r>
    </w:p>
    <w:p w14:paraId="64291957" w14:textId="77777777" w:rsidR="0017478F" w:rsidRPr="000939C4" w:rsidRDefault="00FF0995">
      <w:pPr>
        <w:rPr>
          <w:rFonts w:ascii="Times New Roman" w:hAnsi="Times New Roman" w:cs="Times New Roman"/>
        </w:rPr>
      </w:pPr>
      <w:r w:rsidRPr="000939C4">
        <w:rPr>
          <w:rFonts w:ascii="Times New Roman" w:hAnsi="Times New Roman" w:cs="Times New Roman"/>
        </w:rPr>
        <w:br/>
      </w:r>
    </w:p>
    <w:p w14:paraId="17BE17EB" w14:textId="67872A76" w:rsidR="0017478F" w:rsidRPr="000939C4" w:rsidRDefault="00FF0995">
      <w:pPr>
        <w:jc w:val="center"/>
        <w:rPr>
          <w:rFonts w:ascii="Times New Roman" w:hAnsi="Times New Roman" w:cs="Times New Roman"/>
          <w:b/>
          <w:sz w:val="28"/>
          <w:szCs w:val="28"/>
        </w:rPr>
      </w:pPr>
      <w:r w:rsidRPr="000939C4">
        <w:rPr>
          <w:rFonts w:ascii="Times New Roman" w:hAnsi="Times New Roman" w:cs="Times New Roman"/>
          <w:b/>
          <w:sz w:val="28"/>
          <w:szCs w:val="28"/>
        </w:rPr>
        <w:t>ANNEX</w:t>
      </w:r>
      <w:r w:rsidR="00E146F5" w:rsidRPr="000939C4">
        <w:rPr>
          <w:rFonts w:ascii="Times New Roman" w:hAnsi="Times New Roman" w:cs="Times New Roman"/>
          <w:b/>
          <w:sz w:val="28"/>
          <w:szCs w:val="28"/>
        </w:rPr>
        <w:t xml:space="preserve"> </w:t>
      </w:r>
      <w:r w:rsidR="00782182" w:rsidRPr="000939C4">
        <w:rPr>
          <w:rFonts w:ascii="Times New Roman" w:hAnsi="Times New Roman" w:cs="Times New Roman"/>
          <w:b/>
          <w:sz w:val="28"/>
          <w:szCs w:val="28"/>
        </w:rPr>
        <w:t xml:space="preserve">- </w:t>
      </w:r>
      <w:r w:rsidR="00E146F5" w:rsidRPr="000939C4">
        <w:rPr>
          <w:rFonts w:ascii="Times New Roman" w:hAnsi="Times New Roman" w:cs="Times New Roman"/>
          <w:b/>
          <w:sz w:val="28"/>
          <w:szCs w:val="28"/>
        </w:rPr>
        <w:t>SAT EAR</w:t>
      </w:r>
      <w:r w:rsidR="00782182" w:rsidRPr="000939C4">
        <w:rPr>
          <w:rFonts w:ascii="Times New Roman" w:hAnsi="Times New Roman" w:cs="Times New Roman"/>
          <w:b/>
          <w:sz w:val="28"/>
          <w:szCs w:val="28"/>
        </w:rPr>
        <w:t xml:space="preserve"> -</w:t>
      </w:r>
      <w:r w:rsidRPr="000939C4">
        <w:rPr>
          <w:rFonts w:ascii="Times New Roman" w:hAnsi="Times New Roman" w:cs="Times New Roman"/>
          <w:b/>
          <w:sz w:val="28"/>
          <w:szCs w:val="28"/>
        </w:rPr>
        <w:br/>
        <w:t xml:space="preserve">SITE ACCEPTANCE TEST (SAT) AND </w:t>
      </w:r>
      <w:r w:rsidR="007D023A" w:rsidRPr="000939C4">
        <w:rPr>
          <w:rFonts w:ascii="Times New Roman" w:hAnsi="Times New Roman" w:cs="Times New Roman"/>
          <w:b/>
          <w:sz w:val="28"/>
          <w:szCs w:val="28"/>
        </w:rPr>
        <w:t>ENGINEERING</w:t>
      </w:r>
      <w:r w:rsidRPr="000939C4">
        <w:rPr>
          <w:rFonts w:ascii="Times New Roman" w:hAnsi="Times New Roman" w:cs="Times New Roman"/>
          <w:b/>
          <w:sz w:val="28"/>
          <w:szCs w:val="28"/>
        </w:rPr>
        <w:t xml:space="preserve"> ACCEPTANCE REPORT</w:t>
      </w:r>
    </w:p>
    <w:p w14:paraId="56981ED3" w14:textId="6FC4BA9C" w:rsidR="00D855B6" w:rsidRPr="00D855B6" w:rsidRDefault="00D855B6">
      <w:pPr>
        <w:jc w:val="center"/>
        <w:rPr>
          <w:rFonts w:ascii="Times New Roman" w:hAnsi="Times New Roman" w:cs="Times New Roman"/>
          <w:sz w:val="28"/>
          <w:szCs w:val="28"/>
        </w:rPr>
      </w:pPr>
      <w:r w:rsidRPr="00D855B6">
        <w:rPr>
          <w:rFonts w:ascii="Times New Roman" w:hAnsi="Times New Roman" w:cs="Times New Roman"/>
          <w:sz w:val="28"/>
          <w:szCs w:val="28"/>
        </w:rPr>
        <w:t>Technical Verification, Commissioning, Performance Testing and Recommendation for Provisional Acceptance</w:t>
      </w:r>
    </w:p>
    <w:p w14:paraId="72A848C4" w14:textId="00CC0D4E" w:rsidR="0017478F" w:rsidRPr="00CB3571" w:rsidRDefault="0017478F" w:rsidP="00CB3571">
      <w:pPr>
        <w:rPr>
          <w:rFonts w:ascii="Times New Roman" w:hAnsi="Times New Roman" w:cs="Times New Roman"/>
        </w:rPr>
      </w:pPr>
    </w:p>
    <w:tbl>
      <w:tblPr>
        <w:tblStyle w:val="TableGrid"/>
        <w:tblW w:w="0" w:type="auto"/>
        <w:tblInd w:w="28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610"/>
        <w:gridCol w:w="7488"/>
      </w:tblGrid>
      <w:tr w:rsidR="0017478F" w:rsidRPr="00CB3571" w14:paraId="4886389E" w14:textId="77777777" w:rsidTr="00A22970">
        <w:tc>
          <w:tcPr>
            <w:tcW w:w="2610" w:type="dxa"/>
            <w:shd w:val="clear" w:color="auto" w:fill="1F4E79"/>
            <w:vAlign w:val="center"/>
          </w:tcPr>
          <w:p w14:paraId="3CFC8276"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b/>
                <w:color w:val="FFFFFF"/>
                <w:sz w:val="24"/>
                <w:szCs w:val="24"/>
              </w:rPr>
              <w:t>Field</w:t>
            </w:r>
          </w:p>
        </w:tc>
        <w:tc>
          <w:tcPr>
            <w:tcW w:w="7488" w:type="dxa"/>
            <w:shd w:val="clear" w:color="auto" w:fill="1F4E79"/>
            <w:vAlign w:val="center"/>
          </w:tcPr>
          <w:p w14:paraId="3E25BB10"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b/>
                <w:color w:val="FFFFFF"/>
                <w:sz w:val="24"/>
                <w:szCs w:val="24"/>
              </w:rPr>
              <w:t>Details</w:t>
            </w:r>
          </w:p>
        </w:tc>
      </w:tr>
      <w:tr w:rsidR="0017478F" w:rsidRPr="00CB3571" w14:paraId="138947D5" w14:textId="77777777" w:rsidTr="00A22970">
        <w:tc>
          <w:tcPr>
            <w:tcW w:w="2610" w:type="dxa"/>
            <w:vAlign w:val="center"/>
          </w:tcPr>
          <w:p w14:paraId="6036DD23"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Contract Title</w:t>
            </w:r>
          </w:p>
        </w:tc>
        <w:tc>
          <w:tcPr>
            <w:tcW w:w="7488" w:type="dxa"/>
            <w:vAlign w:val="center"/>
          </w:tcPr>
          <w:p w14:paraId="33CE7C74"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Supply, Delivery, Installation, Commissioning and Training for One (1) Mobile Jaw Crusher Machine with an Integrated Picking Station for Construction and Demolition Waste Re-use and Management</w:t>
            </w:r>
          </w:p>
        </w:tc>
      </w:tr>
      <w:tr w:rsidR="0017478F" w:rsidRPr="00CB3571" w14:paraId="09601B1A" w14:textId="77777777" w:rsidTr="00A22970">
        <w:tc>
          <w:tcPr>
            <w:tcW w:w="2610" w:type="dxa"/>
            <w:vAlign w:val="center"/>
          </w:tcPr>
          <w:p w14:paraId="14957A1E"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Project</w:t>
            </w:r>
          </w:p>
        </w:tc>
        <w:tc>
          <w:tcPr>
            <w:tcW w:w="7488" w:type="dxa"/>
            <w:vAlign w:val="center"/>
          </w:tcPr>
          <w:p w14:paraId="457A8C2B"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RE-Construct (Re-use and management of Construction and Demolition Waste)</w:t>
            </w:r>
          </w:p>
        </w:tc>
      </w:tr>
      <w:tr w:rsidR="0017478F" w:rsidRPr="00CB3571" w14:paraId="11F47F74" w14:textId="77777777" w:rsidTr="00A22970">
        <w:tc>
          <w:tcPr>
            <w:tcW w:w="2610" w:type="dxa"/>
            <w:vAlign w:val="center"/>
          </w:tcPr>
          <w:p w14:paraId="46FC60E1" w14:textId="458CDC8D"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Contracting Authority</w:t>
            </w:r>
            <w:r w:rsidR="00F40B95">
              <w:rPr>
                <w:rFonts w:ascii="Times New Roman" w:hAnsi="Times New Roman" w:cs="Times New Roman"/>
                <w:sz w:val="24"/>
                <w:szCs w:val="24"/>
              </w:rPr>
              <w:t xml:space="preserve"> (CA)</w:t>
            </w:r>
          </w:p>
        </w:tc>
        <w:tc>
          <w:tcPr>
            <w:tcW w:w="7488" w:type="dxa"/>
            <w:vAlign w:val="center"/>
          </w:tcPr>
          <w:p w14:paraId="5B1D6690"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City of Skopje</w:t>
            </w:r>
          </w:p>
        </w:tc>
      </w:tr>
      <w:tr w:rsidR="0017478F" w:rsidRPr="00CB3571" w14:paraId="6A34E95B" w14:textId="77777777" w:rsidTr="00A22970">
        <w:tc>
          <w:tcPr>
            <w:tcW w:w="2610" w:type="dxa"/>
            <w:vAlign w:val="center"/>
          </w:tcPr>
          <w:p w14:paraId="6BCA3026"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Contractor</w:t>
            </w:r>
          </w:p>
        </w:tc>
        <w:tc>
          <w:tcPr>
            <w:tcW w:w="7488" w:type="dxa"/>
            <w:vAlign w:val="center"/>
          </w:tcPr>
          <w:p w14:paraId="46A605AF"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[to be inserted]</w:t>
            </w:r>
          </w:p>
        </w:tc>
      </w:tr>
      <w:tr w:rsidR="0017478F" w:rsidRPr="00CB3571" w14:paraId="50B32F0D" w14:textId="77777777" w:rsidTr="00A22970">
        <w:tc>
          <w:tcPr>
            <w:tcW w:w="2610" w:type="dxa"/>
            <w:vAlign w:val="center"/>
          </w:tcPr>
          <w:p w14:paraId="0AE93FA6"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Contract No.</w:t>
            </w:r>
          </w:p>
        </w:tc>
        <w:tc>
          <w:tcPr>
            <w:tcW w:w="7488" w:type="dxa"/>
            <w:vAlign w:val="center"/>
          </w:tcPr>
          <w:p w14:paraId="313B72E3"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[to be inserted]</w:t>
            </w:r>
          </w:p>
        </w:tc>
      </w:tr>
      <w:tr w:rsidR="0017478F" w:rsidRPr="00CB3571" w14:paraId="62FF00CA" w14:textId="77777777" w:rsidTr="00A22970">
        <w:tc>
          <w:tcPr>
            <w:tcW w:w="2610" w:type="dxa"/>
            <w:vAlign w:val="center"/>
          </w:tcPr>
          <w:p w14:paraId="0520F598"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SAT Reference No.</w:t>
            </w:r>
          </w:p>
        </w:tc>
        <w:tc>
          <w:tcPr>
            <w:tcW w:w="7488" w:type="dxa"/>
            <w:vAlign w:val="center"/>
          </w:tcPr>
          <w:p w14:paraId="5C7A82F6"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[to be inserted]</w:t>
            </w:r>
          </w:p>
        </w:tc>
      </w:tr>
      <w:tr w:rsidR="0017478F" w:rsidRPr="00CB3571" w14:paraId="6A4983E2" w14:textId="77777777" w:rsidTr="00A22970">
        <w:tc>
          <w:tcPr>
            <w:tcW w:w="2610" w:type="dxa"/>
            <w:vAlign w:val="center"/>
          </w:tcPr>
          <w:p w14:paraId="6BCE3506"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Place of Acceptance</w:t>
            </w:r>
          </w:p>
        </w:tc>
        <w:tc>
          <w:tcPr>
            <w:tcW w:w="7488" w:type="dxa"/>
            <w:vAlign w:val="center"/>
          </w:tcPr>
          <w:p w14:paraId="60D519BE"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[to be inserted]</w:t>
            </w:r>
          </w:p>
        </w:tc>
      </w:tr>
      <w:tr w:rsidR="0017478F" w:rsidRPr="00CB3571" w14:paraId="0B6516C1" w14:textId="77777777" w:rsidTr="00A22970">
        <w:tc>
          <w:tcPr>
            <w:tcW w:w="2610" w:type="dxa"/>
            <w:vAlign w:val="center"/>
          </w:tcPr>
          <w:p w14:paraId="21556A97"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Date of SAT</w:t>
            </w:r>
          </w:p>
        </w:tc>
        <w:tc>
          <w:tcPr>
            <w:tcW w:w="7488" w:type="dxa"/>
            <w:vAlign w:val="center"/>
          </w:tcPr>
          <w:p w14:paraId="64E6F580"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[to be inserted]</w:t>
            </w:r>
          </w:p>
        </w:tc>
      </w:tr>
    </w:tbl>
    <w:p w14:paraId="3CF1E9AD" w14:textId="77777777" w:rsidR="006663E4" w:rsidRDefault="006663E4" w:rsidP="00D14E91">
      <w:pPr>
        <w:pStyle w:val="Heading1"/>
        <w:rPr>
          <w:rFonts w:ascii="Times New Roman" w:hAnsi="Times New Roman" w:cs="Times New Roman"/>
        </w:rPr>
      </w:pPr>
    </w:p>
    <w:p w14:paraId="0C2ADCB1" w14:textId="276C79CF" w:rsidR="00D14E91" w:rsidRPr="00CB3571" w:rsidRDefault="00D14E91" w:rsidP="00D14E91">
      <w:pPr>
        <w:pStyle w:val="Heading1"/>
        <w:rPr>
          <w:rFonts w:ascii="Times New Roman" w:hAnsi="Times New Roman" w:cs="Times New Roman"/>
        </w:rPr>
      </w:pPr>
      <w:r w:rsidRPr="00CB3571">
        <w:rPr>
          <w:rFonts w:ascii="Times New Roman" w:hAnsi="Times New Roman" w:cs="Times New Roman"/>
        </w:rPr>
        <w:t>Document Control</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430"/>
        <w:gridCol w:w="8002"/>
      </w:tblGrid>
      <w:tr w:rsidR="00D14E91" w:rsidRPr="006F7B45" w14:paraId="3DFF7F5C" w14:textId="77777777" w:rsidTr="00D049F6">
        <w:trPr>
          <w:jc w:val="center"/>
        </w:trPr>
        <w:tc>
          <w:tcPr>
            <w:tcW w:w="2430" w:type="dxa"/>
            <w:shd w:val="clear" w:color="auto" w:fill="1F4E79"/>
            <w:vAlign w:val="center"/>
          </w:tcPr>
          <w:p w14:paraId="63612B18"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b/>
                <w:color w:val="FFFFFF"/>
                <w:sz w:val="24"/>
                <w:szCs w:val="24"/>
              </w:rPr>
              <w:t>Item</w:t>
            </w:r>
          </w:p>
        </w:tc>
        <w:tc>
          <w:tcPr>
            <w:tcW w:w="8002" w:type="dxa"/>
            <w:shd w:val="clear" w:color="auto" w:fill="1F4E79"/>
            <w:vAlign w:val="center"/>
          </w:tcPr>
          <w:p w14:paraId="21BF2BC9"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b/>
                <w:color w:val="FFFFFF"/>
                <w:sz w:val="24"/>
                <w:szCs w:val="24"/>
              </w:rPr>
              <w:t>Information</w:t>
            </w:r>
          </w:p>
        </w:tc>
      </w:tr>
      <w:tr w:rsidR="00D14E91" w:rsidRPr="006F7B45" w14:paraId="7EA8A097" w14:textId="77777777" w:rsidTr="00D049F6">
        <w:trPr>
          <w:jc w:val="center"/>
        </w:trPr>
        <w:tc>
          <w:tcPr>
            <w:tcW w:w="2430" w:type="dxa"/>
            <w:vAlign w:val="center"/>
          </w:tcPr>
          <w:p w14:paraId="0DC5AEE3"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Document name</w:t>
            </w:r>
          </w:p>
        </w:tc>
        <w:tc>
          <w:tcPr>
            <w:tcW w:w="8002" w:type="dxa"/>
            <w:vAlign w:val="center"/>
          </w:tcPr>
          <w:p w14:paraId="73D2F25C" w14:textId="201374DC"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 xml:space="preserve">Annex </w:t>
            </w:r>
            <w:r w:rsidR="00AD5FD6" w:rsidRPr="00AD5FD6">
              <w:rPr>
                <w:rFonts w:ascii="Times New Roman" w:hAnsi="Times New Roman" w:cs="Times New Roman"/>
                <w:sz w:val="24"/>
                <w:szCs w:val="24"/>
              </w:rPr>
              <w:t>SAT EAR</w:t>
            </w:r>
            <w:r w:rsidRPr="006F7B45">
              <w:rPr>
                <w:rFonts w:ascii="Times New Roman" w:hAnsi="Times New Roman" w:cs="Times New Roman"/>
                <w:sz w:val="24"/>
                <w:szCs w:val="24"/>
              </w:rPr>
              <w:t xml:space="preserve"> - Site Acceptance Test (SAT) and Technical Acceptance Report</w:t>
            </w:r>
          </w:p>
        </w:tc>
      </w:tr>
      <w:tr w:rsidR="00D14E91" w:rsidRPr="006C6741" w14:paraId="1ECF05EB" w14:textId="77777777" w:rsidTr="00D049F6">
        <w:trPr>
          <w:jc w:val="center"/>
        </w:trPr>
        <w:tc>
          <w:tcPr>
            <w:tcW w:w="2430" w:type="dxa"/>
            <w:vAlign w:val="center"/>
          </w:tcPr>
          <w:p w14:paraId="0A515EB2"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Status</w:t>
            </w:r>
          </w:p>
        </w:tc>
        <w:tc>
          <w:tcPr>
            <w:tcW w:w="8002" w:type="dxa"/>
            <w:vAlign w:val="center"/>
          </w:tcPr>
          <w:p w14:paraId="6EAA8577" w14:textId="77777777" w:rsidR="00D14E91" w:rsidRPr="009F0607" w:rsidRDefault="00D14E91" w:rsidP="00D049F6">
            <w:pPr>
              <w:rPr>
                <w:rFonts w:ascii="Times New Roman" w:hAnsi="Times New Roman" w:cs="Times New Roman"/>
                <w:sz w:val="24"/>
                <w:szCs w:val="24"/>
                <w:lang w:val="fr-FR"/>
              </w:rPr>
            </w:pPr>
            <w:r w:rsidRPr="009F0607">
              <w:rPr>
                <w:rFonts w:ascii="Times New Roman" w:hAnsi="Times New Roman" w:cs="Times New Roman"/>
                <w:sz w:val="24"/>
                <w:szCs w:val="24"/>
                <w:lang w:val="fr-FR"/>
              </w:rPr>
              <w:t xml:space="preserve">Tender dossier / </w:t>
            </w:r>
            <w:proofErr w:type="spellStart"/>
            <w:r w:rsidRPr="009F0607">
              <w:rPr>
                <w:rFonts w:ascii="Times New Roman" w:hAnsi="Times New Roman" w:cs="Times New Roman"/>
                <w:sz w:val="24"/>
                <w:szCs w:val="24"/>
                <w:lang w:val="fr-FR"/>
              </w:rPr>
              <w:t>contract</w:t>
            </w:r>
            <w:proofErr w:type="spellEnd"/>
            <w:r w:rsidRPr="009F0607">
              <w:rPr>
                <w:rFonts w:ascii="Times New Roman" w:hAnsi="Times New Roman" w:cs="Times New Roman"/>
                <w:sz w:val="24"/>
                <w:szCs w:val="24"/>
                <w:lang w:val="fr-FR"/>
              </w:rPr>
              <w:t xml:space="preserve"> </w:t>
            </w:r>
            <w:proofErr w:type="spellStart"/>
            <w:r w:rsidRPr="009F0607">
              <w:rPr>
                <w:rFonts w:ascii="Times New Roman" w:hAnsi="Times New Roman" w:cs="Times New Roman"/>
                <w:sz w:val="24"/>
                <w:szCs w:val="24"/>
                <w:lang w:val="fr-FR"/>
              </w:rPr>
              <w:t>implementation</w:t>
            </w:r>
            <w:proofErr w:type="spellEnd"/>
            <w:r w:rsidRPr="009F0607">
              <w:rPr>
                <w:rFonts w:ascii="Times New Roman" w:hAnsi="Times New Roman" w:cs="Times New Roman"/>
                <w:sz w:val="24"/>
                <w:szCs w:val="24"/>
                <w:lang w:val="fr-FR"/>
              </w:rPr>
              <w:t xml:space="preserve"> </w:t>
            </w:r>
            <w:proofErr w:type="spellStart"/>
            <w:r w:rsidRPr="009F0607">
              <w:rPr>
                <w:rFonts w:ascii="Times New Roman" w:hAnsi="Times New Roman" w:cs="Times New Roman"/>
                <w:sz w:val="24"/>
                <w:szCs w:val="24"/>
                <w:lang w:val="fr-FR"/>
              </w:rPr>
              <w:t>template</w:t>
            </w:r>
            <w:proofErr w:type="spellEnd"/>
          </w:p>
        </w:tc>
      </w:tr>
      <w:tr w:rsidR="00D14E91" w:rsidRPr="006F7B45" w14:paraId="7EA325A8" w14:textId="77777777" w:rsidTr="00D049F6">
        <w:trPr>
          <w:jc w:val="center"/>
        </w:trPr>
        <w:tc>
          <w:tcPr>
            <w:tcW w:w="2430" w:type="dxa"/>
            <w:vAlign w:val="center"/>
          </w:tcPr>
          <w:p w14:paraId="0722BA34"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Prepared for</w:t>
            </w:r>
          </w:p>
        </w:tc>
        <w:tc>
          <w:tcPr>
            <w:tcW w:w="8002" w:type="dxa"/>
            <w:vAlign w:val="center"/>
          </w:tcPr>
          <w:p w14:paraId="5A4E0859"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City of Skopje</w:t>
            </w:r>
          </w:p>
        </w:tc>
      </w:tr>
      <w:tr w:rsidR="00D14E91" w:rsidRPr="006F7B45" w14:paraId="083138B4" w14:textId="77777777" w:rsidTr="00D049F6">
        <w:trPr>
          <w:jc w:val="center"/>
        </w:trPr>
        <w:tc>
          <w:tcPr>
            <w:tcW w:w="2430" w:type="dxa"/>
            <w:vAlign w:val="center"/>
          </w:tcPr>
          <w:p w14:paraId="53E88A60"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Purpose</w:t>
            </w:r>
          </w:p>
        </w:tc>
        <w:tc>
          <w:tcPr>
            <w:tcW w:w="8002" w:type="dxa"/>
            <w:vAlign w:val="center"/>
          </w:tcPr>
          <w:p w14:paraId="1B1177E4" w14:textId="1328D7B5"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 xml:space="preserve">To document the SAT, technical findings, deficiencies and </w:t>
            </w:r>
            <w:r w:rsidR="00772E4F" w:rsidRPr="006F7B45">
              <w:rPr>
                <w:rFonts w:ascii="Times New Roman" w:hAnsi="Times New Roman" w:cs="Times New Roman"/>
                <w:sz w:val="24"/>
                <w:szCs w:val="24"/>
              </w:rPr>
              <w:t>recommendations</w:t>
            </w:r>
            <w:r w:rsidRPr="006F7B45">
              <w:rPr>
                <w:rFonts w:ascii="Times New Roman" w:hAnsi="Times New Roman" w:cs="Times New Roman"/>
                <w:sz w:val="24"/>
                <w:szCs w:val="24"/>
              </w:rPr>
              <w:t xml:space="preserve"> regarding Provisional Acceptance</w:t>
            </w:r>
          </w:p>
        </w:tc>
      </w:tr>
      <w:tr w:rsidR="00D14E91" w:rsidRPr="006F7B45" w14:paraId="4418EF15" w14:textId="77777777" w:rsidTr="00D049F6">
        <w:trPr>
          <w:jc w:val="center"/>
        </w:trPr>
        <w:tc>
          <w:tcPr>
            <w:tcW w:w="2430" w:type="dxa"/>
            <w:vAlign w:val="center"/>
          </w:tcPr>
          <w:p w14:paraId="635900D2"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Related documents</w:t>
            </w:r>
          </w:p>
        </w:tc>
        <w:tc>
          <w:tcPr>
            <w:tcW w:w="8002" w:type="dxa"/>
            <w:vAlign w:val="center"/>
          </w:tcPr>
          <w:p w14:paraId="6881514D" w14:textId="77777777" w:rsidR="00D14E91" w:rsidRPr="006F7B45" w:rsidRDefault="00D14E91" w:rsidP="00D049F6">
            <w:pPr>
              <w:rPr>
                <w:rFonts w:ascii="Times New Roman" w:hAnsi="Times New Roman" w:cs="Times New Roman"/>
                <w:sz w:val="24"/>
                <w:szCs w:val="24"/>
              </w:rPr>
            </w:pPr>
            <w:r w:rsidRPr="006F7B45">
              <w:rPr>
                <w:rFonts w:ascii="Times New Roman" w:hAnsi="Times New Roman" w:cs="Times New Roman"/>
                <w:sz w:val="24"/>
                <w:szCs w:val="24"/>
              </w:rPr>
              <w:t>Special Conditions Articles 19, 25, 26, 31 and 32; Annex II; C11A; C11B; Deficiency Register</w:t>
            </w:r>
          </w:p>
        </w:tc>
      </w:tr>
    </w:tbl>
    <w:p w14:paraId="257461B7" w14:textId="77777777" w:rsidR="00A75085" w:rsidRDefault="00A75085" w:rsidP="00A75085"/>
    <w:p w14:paraId="57967138" w14:textId="77777777" w:rsidR="00A75085" w:rsidRDefault="00A75085" w:rsidP="00A75085"/>
    <w:p w14:paraId="6331F0A9" w14:textId="77777777" w:rsidR="00A75085" w:rsidRDefault="00A75085" w:rsidP="00A75085"/>
    <w:p w14:paraId="305DFA86" w14:textId="77777777" w:rsidR="00D13C00" w:rsidRDefault="00D13C00" w:rsidP="00A75085"/>
    <w:p w14:paraId="7BF5E070" w14:textId="6CD167FF" w:rsidR="00D13C00" w:rsidRDefault="00051C9A" w:rsidP="00051C9A">
      <w:pPr>
        <w:pStyle w:val="Heading1"/>
        <w:rPr>
          <w:rFonts w:ascii="Times New Roman" w:hAnsi="Times New Roman" w:cs="Times New Roman"/>
        </w:rPr>
      </w:pPr>
      <w:r w:rsidRPr="00051C9A">
        <w:rPr>
          <w:rFonts w:ascii="Times New Roman" w:hAnsi="Times New Roman" w:cs="Times New Roman"/>
        </w:rPr>
        <w:lastRenderedPageBreak/>
        <w:t>Infographic</w:t>
      </w:r>
      <w:r w:rsidR="00D13C00" w:rsidRPr="00051C9A">
        <w:rPr>
          <w:rFonts w:ascii="Times New Roman" w:hAnsi="Times New Roman" w:cs="Times New Roman"/>
        </w:rPr>
        <w:t xml:space="preserve"> on the workflow and procedural steps</w:t>
      </w:r>
    </w:p>
    <w:p w14:paraId="4F0FD8E9" w14:textId="7E91CB54" w:rsidR="00C1794E" w:rsidRPr="00C1794E" w:rsidRDefault="00C1794E" w:rsidP="00C1794E">
      <w:pPr>
        <w:rPr>
          <w:rFonts w:ascii="Times New Roman" w:hAnsi="Times New Roman" w:cs="Times New Roman"/>
          <w:sz w:val="22"/>
        </w:rPr>
      </w:pPr>
      <w:r w:rsidRPr="00C1794E">
        <w:rPr>
          <w:rFonts w:ascii="Times New Roman" w:hAnsi="Times New Roman" w:cs="Times New Roman"/>
          <w:sz w:val="22"/>
        </w:rPr>
        <w:t>The workflow presented below illustrates the chronological sequence of engineering inspections, testing, evaluation and contractual acceptance activities described in this Annex.</w:t>
      </w:r>
    </w:p>
    <w:p w14:paraId="279847BC" w14:textId="77777777" w:rsidR="00CB7BD2" w:rsidRDefault="00CB7BD2" w:rsidP="00CB3571">
      <w:pPr>
        <w:pStyle w:val="Heading1"/>
        <w:rPr>
          <w:rFonts w:ascii="Times New Roman" w:hAnsi="Times New Roman" w:cs="Times New Roman"/>
        </w:rPr>
      </w:pPr>
    </w:p>
    <w:p w14:paraId="3CC5755E" w14:textId="763737B1" w:rsidR="005C24FE" w:rsidRDefault="006A478A" w:rsidP="00CB3571">
      <w:pPr>
        <w:pStyle w:val="Heading1"/>
        <w:rPr>
          <w:rFonts w:ascii="Times New Roman" w:hAnsi="Times New Roman" w:cs="Times New Roman"/>
        </w:rPr>
      </w:pPr>
      <w:r w:rsidRPr="006A478A">
        <w:rPr>
          <w:rFonts w:ascii="Times New Roman" w:hAnsi="Times New Roman" w:cs="Times New Roman"/>
        </w:rPr>
        <w:t>Engineering Acceptance Process</w:t>
      </w:r>
      <w:r w:rsidR="00A820CF" w:rsidRPr="00A820CF">
        <w:rPr>
          <w:rFonts w:ascii="Times New Roman" w:hAnsi="Times New Roman" w:cs="Times New Roman"/>
          <w:noProof/>
        </w:rPr>
        <w:drawing>
          <wp:anchor distT="0" distB="0" distL="114300" distR="114300" simplePos="0" relativeHeight="251658240" behindDoc="0" locked="0" layoutInCell="1" allowOverlap="1" wp14:anchorId="654FA2D3" wp14:editId="6E2D628F">
            <wp:simplePos x="0" y="0"/>
            <wp:positionH relativeFrom="column">
              <wp:posOffset>635</wp:posOffset>
            </wp:positionH>
            <wp:positionV relativeFrom="paragraph">
              <wp:posOffset>0</wp:posOffset>
            </wp:positionV>
            <wp:extent cx="6764020" cy="4509135"/>
            <wp:effectExtent l="0" t="0" r="0" b="5715"/>
            <wp:wrapSquare wrapText="bothSides"/>
            <wp:docPr id="1555376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64020" cy="450913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eGrid"/>
        <w:tblW w:w="989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671"/>
        <w:gridCol w:w="2924"/>
        <w:gridCol w:w="1896"/>
        <w:gridCol w:w="2154"/>
        <w:gridCol w:w="2250"/>
      </w:tblGrid>
      <w:tr w:rsidR="00F44B47" w:rsidRPr="002A65FF" w14:paraId="1B866E55" w14:textId="302B4F80" w:rsidTr="00CB7BD2">
        <w:trPr>
          <w:jc w:val="center"/>
        </w:trPr>
        <w:tc>
          <w:tcPr>
            <w:tcW w:w="671" w:type="dxa"/>
            <w:shd w:val="clear" w:color="auto" w:fill="1F4E79"/>
          </w:tcPr>
          <w:p w14:paraId="7D2A39CB" w14:textId="5540B12F" w:rsidR="00F44B47" w:rsidRPr="002A65FF" w:rsidRDefault="00F44B47" w:rsidP="00F44B47">
            <w:pPr>
              <w:rPr>
                <w:rFonts w:ascii="Times New Roman" w:hAnsi="Times New Roman" w:cs="Times New Roman"/>
                <w:b/>
                <w:bCs/>
                <w:color w:val="FFFFFF" w:themeColor="background1"/>
                <w:sz w:val="24"/>
                <w:szCs w:val="24"/>
              </w:rPr>
            </w:pPr>
            <w:r w:rsidRPr="002A65FF">
              <w:rPr>
                <w:rFonts w:ascii="Times New Roman" w:hAnsi="Times New Roman" w:cs="Times New Roman"/>
                <w:b/>
                <w:bCs/>
                <w:color w:val="FFFFFF" w:themeColor="background1"/>
                <w:sz w:val="24"/>
                <w:szCs w:val="24"/>
              </w:rPr>
              <w:t>Step</w:t>
            </w:r>
          </w:p>
        </w:tc>
        <w:tc>
          <w:tcPr>
            <w:tcW w:w="2924" w:type="dxa"/>
            <w:shd w:val="clear" w:color="auto" w:fill="1F4E79"/>
          </w:tcPr>
          <w:p w14:paraId="57F8225F" w14:textId="25F3589B" w:rsidR="00F44B47" w:rsidRPr="002A65FF" w:rsidRDefault="00F44B47" w:rsidP="00F44B47">
            <w:pPr>
              <w:rPr>
                <w:rFonts w:ascii="Times New Roman" w:hAnsi="Times New Roman" w:cs="Times New Roman"/>
                <w:b/>
                <w:bCs/>
                <w:color w:val="FFFFFF" w:themeColor="background1"/>
                <w:sz w:val="24"/>
                <w:szCs w:val="24"/>
              </w:rPr>
            </w:pPr>
            <w:r w:rsidRPr="002A65FF">
              <w:rPr>
                <w:rFonts w:ascii="Times New Roman" w:hAnsi="Times New Roman" w:cs="Times New Roman"/>
                <w:b/>
                <w:bCs/>
                <w:color w:val="FFFFFF" w:themeColor="background1"/>
                <w:sz w:val="24"/>
                <w:szCs w:val="24"/>
              </w:rPr>
              <w:t>Activity</w:t>
            </w:r>
          </w:p>
        </w:tc>
        <w:tc>
          <w:tcPr>
            <w:tcW w:w="1896" w:type="dxa"/>
            <w:shd w:val="clear" w:color="auto" w:fill="1F4E79"/>
          </w:tcPr>
          <w:p w14:paraId="654B79A4" w14:textId="6ABB672D" w:rsidR="00F44B47" w:rsidRPr="002A65FF" w:rsidRDefault="00F44B47" w:rsidP="00F44B47">
            <w:pPr>
              <w:rPr>
                <w:rFonts w:ascii="Times New Roman" w:hAnsi="Times New Roman" w:cs="Times New Roman"/>
                <w:b/>
                <w:bCs/>
                <w:color w:val="FFFFFF" w:themeColor="background1"/>
                <w:sz w:val="24"/>
                <w:szCs w:val="24"/>
              </w:rPr>
            </w:pPr>
            <w:r w:rsidRPr="002A65FF">
              <w:rPr>
                <w:rFonts w:ascii="Times New Roman" w:hAnsi="Times New Roman" w:cs="Times New Roman"/>
                <w:b/>
                <w:bCs/>
                <w:color w:val="FFFFFF" w:themeColor="background1"/>
                <w:sz w:val="24"/>
                <w:szCs w:val="24"/>
              </w:rPr>
              <w:t>Responsible</w:t>
            </w:r>
          </w:p>
        </w:tc>
        <w:tc>
          <w:tcPr>
            <w:tcW w:w="2154" w:type="dxa"/>
            <w:shd w:val="clear" w:color="auto" w:fill="1F4E79"/>
          </w:tcPr>
          <w:p w14:paraId="10D81958" w14:textId="32722847" w:rsidR="00F44B47" w:rsidRPr="002A65FF" w:rsidRDefault="00F44B47" w:rsidP="00F44B47">
            <w:pPr>
              <w:rPr>
                <w:rFonts w:ascii="Times New Roman" w:eastAsiaTheme="majorEastAsia" w:hAnsi="Times New Roman" w:cs="Times New Roman"/>
                <w:b/>
                <w:bCs/>
                <w:color w:val="FFFFFF" w:themeColor="background1"/>
                <w:sz w:val="24"/>
                <w:szCs w:val="24"/>
              </w:rPr>
            </w:pPr>
            <w:r w:rsidRPr="002A65FF">
              <w:rPr>
                <w:rFonts w:ascii="Times New Roman" w:hAnsi="Times New Roman" w:cs="Times New Roman"/>
                <w:b/>
                <w:bCs/>
                <w:color w:val="FFFFFF" w:themeColor="background1"/>
                <w:sz w:val="24"/>
                <w:szCs w:val="24"/>
              </w:rPr>
              <w:t>Main Output</w:t>
            </w:r>
          </w:p>
        </w:tc>
        <w:tc>
          <w:tcPr>
            <w:tcW w:w="2250" w:type="dxa"/>
            <w:shd w:val="clear" w:color="auto" w:fill="1F4E79"/>
          </w:tcPr>
          <w:p w14:paraId="0895A7C9" w14:textId="607FFA17" w:rsidR="00F44B47" w:rsidRPr="002A65FF" w:rsidRDefault="00F44B47" w:rsidP="00F44B47">
            <w:pPr>
              <w:rPr>
                <w:rFonts w:ascii="Times New Roman" w:eastAsiaTheme="majorEastAsia" w:hAnsi="Times New Roman" w:cs="Times New Roman"/>
                <w:b/>
                <w:bCs/>
                <w:color w:val="FFFFFF" w:themeColor="background1"/>
                <w:sz w:val="24"/>
                <w:szCs w:val="24"/>
              </w:rPr>
            </w:pPr>
            <w:r w:rsidRPr="002A65FF">
              <w:rPr>
                <w:rFonts w:ascii="Times New Roman" w:hAnsi="Times New Roman" w:cs="Times New Roman"/>
                <w:b/>
                <w:bCs/>
                <w:color w:val="FFFFFF" w:themeColor="background1"/>
                <w:sz w:val="24"/>
                <w:szCs w:val="24"/>
              </w:rPr>
              <w:t>Contract Reference</w:t>
            </w:r>
          </w:p>
        </w:tc>
      </w:tr>
      <w:tr w:rsidR="00F44B47" w:rsidRPr="002A65FF" w14:paraId="536978B9" w14:textId="1B5D1761" w:rsidTr="00CB7BD2">
        <w:trPr>
          <w:jc w:val="center"/>
        </w:trPr>
        <w:tc>
          <w:tcPr>
            <w:tcW w:w="671" w:type="dxa"/>
          </w:tcPr>
          <w:p w14:paraId="0F437FFC" w14:textId="2603DFE9"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1</w:t>
            </w:r>
          </w:p>
        </w:tc>
        <w:tc>
          <w:tcPr>
            <w:tcW w:w="2924" w:type="dxa"/>
          </w:tcPr>
          <w:p w14:paraId="2B919681" w14:textId="239B8722"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Delivery</w:t>
            </w:r>
          </w:p>
        </w:tc>
        <w:tc>
          <w:tcPr>
            <w:tcW w:w="1896" w:type="dxa"/>
          </w:tcPr>
          <w:p w14:paraId="0B478FEF" w14:textId="17987D2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Contractor</w:t>
            </w:r>
          </w:p>
        </w:tc>
        <w:tc>
          <w:tcPr>
            <w:tcW w:w="2154" w:type="dxa"/>
          </w:tcPr>
          <w:p w14:paraId="048121D5" w14:textId="5006056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Delivery Note</w:t>
            </w:r>
          </w:p>
        </w:tc>
        <w:tc>
          <w:tcPr>
            <w:tcW w:w="2250" w:type="dxa"/>
          </w:tcPr>
          <w:p w14:paraId="5D56AE6A" w14:textId="120B12A6"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w:t>
            </w:r>
          </w:p>
        </w:tc>
      </w:tr>
      <w:tr w:rsidR="00F44B47" w:rsidRPr="002A65FF" w14:paraId="6E7EAB92" w14:textId="568D179D" w:rsidTr="00CB7BD2">
        <w:trPr>
          <w:jc w:val="center"/>
        </w:trPr>
        <w:tc>
          <w:tcPr>
            <w:tcW w:w="671" w:type="dxa"/>
          </w:tcPr>
          <w:p w14:paraId="10493431" w14:textId="5031183E"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2</w:t>
            </w:r>
          </w:p>
        </w:tc>
        <w:tc>
          <w:tcPr>
            <w:tcW w:w="2924" w:type="dxa"/>
          </w:tcPr>
          <w:p w14:paraId="6363ED40" w14:textId="592928C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Installation</w:t>
            </w:r>
          </w:p>
        </w:tc>
        <w:tc>
          <w:tcPr>
            <w:tcW w:w="1896" w:type="dxa"/>
          </w:tcPr>
          <w:p w14:paraId="0B91ABF6" w14:textId="2E2378B8"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Contractor</w:t>
            </w:r>
          </w:p>
        </w:tc>
        <w:tc>
          <w:tcPr>
            <w:tcW w:w="2154" w:type="dxa"/>
          </w:tcPr>
          <w:p w14:paraId="49895112" w14:textId="21DAEAE9"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Installed Equipment</w:t>
            </w:r>
          </w:p>
        </w:tc>
        <w:tc>
          <w:tcPr>
            <w:tcW w:w="2250" w:type="dxa"/>
          </w:tcPr>
          <w:p w14:paraId="7DCFB4E7" w14:textId="6672ABBB"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Annex II</w:t>
            </w:r>
          </w:p>
        </w:tc>
      </w:tr>
      <w:tr w:rsidR="00F44B47" w:rsidRPr="002A65FF" w14:paraId="67AFBF1A" w14:textId="3CECA3FD" w:rsidTr="00CB7BD2">
        <w:trPr>
          <w:jc w:val="center"/>
        </w:trPr>
        <w:tc>
          <w:tcPr>
            <w:tcW w:w="671" w:type="dxa"/>
          </w:tcPr>
          <w:p w14:paraId="010BA1C0" w14:textId="3CCE4544"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3</w:t>
            </w:r>
          </w:p>
        </w:tc>
        <w:tc>
          <w:tcPr>
            <w:tcW w:w="2924" w:type="dxa"/>
          </w:tcPr>
          <w:p w14:paraId="3648E392" w14:textId="6117E733"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Pre-SAT Readiness Verification</w:t>
            </w:r>
          </w:p>
        </w:tc>
        <w:tc>
          <w:tcPr>
            <w:tcW w:w="1896" w:type="dxa"/>
          </w:tcPr>
          <w:p w14:paraId="254F20F3" w14:textId="38C9333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Contractor / CA</w:t>
            </w:r>
          </w:p>
        </w:tc>
        <w:tc>
          <w:tcPr>
            <w:tcW w:w="2154" w:type="dxa"/>
          </w:tcPr>
          <w:p w14:paraId="022C3FAE" w14:textId="19BE9408"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Readiness Checklist</w:t>
            </w:r>
          </w:p>
        </w:tc>
        <w:tc>
          <w:tcPr>
            <w:tcW w:w="2250" w:type="dxa"/>
          </w:tcPr>
          <w:p w14:paraId="5D5BFD25" w14:textId="3F41C296"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69F83BE6" w14:textId="1AA927D7" w:rsidTr="00CB7BD2">
        <w:trPr>
          <w:jc w:val="center"/>
        </w:trPr>
        <w:tc>
          <w:tcPr>
            <w:tcW w:w="671" w:type="dxa"/>
          </w:tcPr>
          <w:p w14:paraId="0C88EA84" w14:textId="27234881"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4</w:t>
            </w:r>
          </w:p>
        </w:tc>
        <w:tc>
          <w:tcPr>
            <w:tcW w:w="2924" w:type="dxa"/>
          </w:tcPr>
          <w:p w14:paraId="7B9981C5" w14:textId="3AAD92E4"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Mechanical Inspection &amp; Commissioning</w:t>
            </w:r>
          </w:p>
        </w:tc>
        <w:tc>
          <w:tcPr>
            <w:tcW w:w="1896" w:type="dxa"/>
          </w:tcPr>
          <w:p w14:paraId="4B146F22" w14:textId="1BC4BDB5"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6F29F1A9" w14:textId="65AE939B"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7</w:t>
            </w:r>
          </w:p>
        </w:tc>
        <w:tc>
          <w:tcPr>
            <w:tcW w:w="2250" w:type="dxa"/>
          </w:tcPr>
          <w:p w14:paraId="666A3141" w14:textId="75618CC1"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289610E5" w14:textId="66D29CB1" w:rsidTr="00CB7BD2">
        <w:trPr>
          <w:jc w:val="center"/>
        </w:trPr>
        <w:tc>
          <w:tcPr>
            <w:tcW w:w="671" w:type="dxa"/>
          </w:tcPr>
          <w:p w14:paraId="731ECA82" w14:textId="5146801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5</w:t>
            </w:r>
          </w:p>
        </w:tc>
        <w:tc>
          <w:tcPr>
            <w:tcW w:w="2924" w:type="dxa"/>
          </w:tcPr>
          <w:p w14:paraId="7F4BC2E7" w14:textId="39224054"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Electrical &amp; Control Inspection &amp; Commissioning</w:t>
            </w:r>
          </w:p>
        </w:tc>
        <w:tc>
          <w:tcPr>
            <w:tcW w:w="1896" w:type="dxa"/>
          </w:tcPr>
          <w:p w14:paraId="1881047E" w14:textId="1BD22AA0"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4ADA8D29" w14:textId="68BA016E"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8</w:t>
            </w:r>
          </w:p>
        </w:tc>
        <w:tc>
          <w:tcPr>
            <w:tcW w:w="2250" w:type="dxa"/>
          </w:tcPr>
          <w:p w14:paraId="38D230B5" w14:textId="42D5D9D6"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0C23E208" w14:textId="06E87B55" w:rsidTr="00CB7BD2">
        <w:trPr>
          <w:jc w:val="center"/>
        </w:trPr>
        <w:tc>
          <w:tcPr>
            <w:tcW w:w="671" w:type="dxa"/>
          </w:tcPr>
          <w:p w14:paraId="3343E058" w14:textId="69DFC9D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6</w:t>
            </w:r>
          </w:p>
        </w:tc>
        <w:tc>
          <w:tcPr>
            <w:tcW w:w="2924" w:type="dxa"/>
          </w:tcPr>
          <w:p w14:paraId="4E0250B5" w14:textId="2132124F"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Safety Inspection</w:t>
            </w:r>
          </w:p>
        </w:tc>
        <w:tc>
          <w:tcPr>
            <w:tcW w:w="1896" w:type="dxa"/>
          </w:tcPr>
          <w:p w14:paraId="49DF0732" w14:textId="11B41EBE"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6DDA4EA3" w14:textId="460C0829"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9</w:t>
            </w:r>
          </w:p>
        </w:tc>
        <w:tc>
          <w:tcPr>
            <w:tcW w:w="2250" w:type="dxa"/>
          </w:tcPr>
          <w:p w14:paraId="1FD0201B" w14:textId="56A1DC05"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0CA06B97" w14:textId="4AB91268" w:rsidTr="00CB7BD2">
        <w:trPr>
          <w:jc w:val="center"/>
        </w:trPr>
        <w:tc>
          <w:tcPr>
            <w:tcW w:w="671" w:type="dxa"/>
          </w:tcPr>
          <w:p w14:paraId="2012E0BC" w14:textId="1B3A5C1F"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7</w:t>
            </w:r>
          </w:p>
        </w:tc>
        <w:tc>
          <w:tcPr>
            <w:tcW w:w="2924" w:type="dxa"/>
          </w:tcPr>
          <w:p w14:paraId="0F4440FA" w14:textId="1FFF046B"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Functional Testing</w:t>
            </w:r>
          </w:p>
        </w:tc>
        <w:tc>
          <w:tcPr>
            <w:tcW w:w="1896" w:type="dxa"/>
          </w:tcPr>
          <w:p w14:paraId="487D5E88" w14:textId="1C2FFA85"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Contractor + SAT Committee</w:t>
            </w:r>
          </w:p>
        </w:tc>
        <w:tc>
          <w:tcPr>
            <w:tcW w:w="2154" w:type="dxa"/>
          </w:tcPr>
          <w:p w14:paraId="4B44D802" w14:textId="77AA86D2"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10</w:t>
            </w:r>
          </w:p>
        </w:tc>
        <w:tc>
          <w:tcPr>
            <w:tcW w:w="2250" w:type="dxa"/>
          </w:tcPr>
          <w:p w14:paraId="3903EED5" w14:textId="64032391"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38783085" w14:textId="65653681" w:rsidTr="00CB7BD2">
        <w:trPr>
          <w:jc w:val="center"/>
        </w:trPr>
        <w:tc>
          <w:tcPr>
            <w:tcW w:w="671" w:type="dxa"/>
          </w:tcPr>
          <w:p w14:paraId="014C2DB7" w14:textId="1100AA12"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lastRenderedPageBreak/>
              <w:t>8</w:t>
            </w:r>
          </w:p>
        </w:tc>
        <w:tc>
          <w:tcPr>
            <w:tcW w:w="2924" w:type="dxa"/>
          </w:tcPr>
          <w:p w14:paraId="62827F40" w14:textId="67A29E2C"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Performance Testing</w:t>
            </w:r>
          </w:p>
        </w:tc>
        <w:tc>
          <w:tcPr>
            <w:tcW w:w="1896" w:type="dxa"/>
          </w:tcPr>
          <w:p w14:paraId="435895D0" w14:textId="26B4E48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Contractor + SAT Committee</w:t>
            </w:r>
          </w:p>
        </w:tc>
        <w:tc>
          <w:tcPr>
            <w:tcW w:w="2154" w:type="dxa"/>
          </w:tcPr>
          <w:p w14:paraId="23D1F8DC" w14:textId="04AFDFBF"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11</w:t>
            </w:r>
          </w:p>
        </w:tc>
        <w:tc>
          <w:tcPr>
            <w:tcW w:w="2250" w:type="dxa"/>
          </w:tcPr>
          <w:p w14:paraId="76E8ED5E" w14:textId="6A27478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3910AC9A" w14:textId="4F003343" w:rsidTr="00CB7BD2">
        <w:trPr>
          <w:jc w:val="center"/>
        </w:trPr>
        <w:tc>
          <w:tcPr>
            <w:tcW w:w="671" w:type="dxa"/>
          </w:tcPr>
          <w:p w14:paraId="75EA1DA1" w14:textId="53751F4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9</w:t>
            </w:r>
          </w:p>
        </w:tc>
        <w:tc>
          <w:tcPr>
            <w:tcW w:w="2924" w:type="dxa"/>
          </w:tcPr>
          <w:p w14:paraId="317F95FC" w14:textId="0E226364"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Deficiency Assessment</w:t>
            </w:r>
          </w:p>
        </w:tc>
        <w:tc>
          <w:tcPr>
            <w:tcW w:w="1896" w:type="dxa"/>
          </w:tcPr>
          <w:p w14:paraId="06A9BEFD" w14:textId="695C3DBB"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69C9ED54" w14:textId="12B915F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12</w:t>
            </w:r>
          </w:p>
        </w:tc>
        <w:tc>
          <w:tcPr>
            <w:tcW w:w="2250" w:type="dxa"/>
          </w:tcPr>
          <w:p w14:paraId="55BB7A50" w14:textId="618C4ED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5E10A3CA" w14:textId="77777777" w:rsidTr="00CB7BD2">
        <w:trPr>
          <w:jc w:val="center"/>
        </w:trPr>
        <w:tc>
          <w:tcPr>
            <w:tcW w:w="671" w:type="dxa"/>
          </w:tcPr>
          <w:p w14:paraId="42347944" w14:textId="5EB96B17"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10</w:t>
            </w:r>
          </w:p>
        </w:tc>
        <w:tc>
          <w:tcPr>
            <w:tcW w:w="2924" w:type="dxa"/>
          </w:tcPr>
          <w:p w14:paraId="721D048F" w14:textId="0A4E3B28"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 Evaluation</w:t>
            </w:r>
          </w:p>
        </w:tc>
        <w:tc>
          <w:tcPr>
            <w:tcW w:w="1896" w:type="dxa"/>
          </w:tcPr>
          <w:p w14:paraId="5E44E080" w14:textId="76403349"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136586C3" w14:textId="17FC7BD8"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15</w:t>
            </w:r>
          </w:p>
        </w:tc>
        <w:tc>
          <w:tcPr>
            <w:tcW w:w="2250" w:type="dxa"/>
          </w:tcPr>
          <w:p w14:paraId="38EFAEC6" w14:textId="4C27DEEA"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0B93EF95" w14:textId="77777777" w:rsidTr="00CB7BD2">
        <w:trPr>
          <w:jc w:val="center"/>
        </w:trPr>
        <w:tc>
          <w:tcPr>
            <w:tcW w:w="671" w:type="dxa"/>
          </w:tcPr>
          <w:p w14:paraId="0F5AC2B0" w14:textId="309FA1DB"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11</w:t>
            </w:r>
          </w:p>
        </w:tc>
        <w:tc>
          <w:tcPr>
            <w:tcW w:w="2924" w:type="dxa"/>
          </w:tcPr>
          <w:p w14:paraId="27EBA53E" w14:textId="77112925"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Recommendation</w:t>
            </w:r>
          </w:p>
        </w:tc>
        <w:tc>
          <w:tcPr>
            <w:tcW w:w="1896" w:type="dxa"/>
          </w:tcPr>
          <w:p w14:paraId="162F040F" w14:textId="6864616E"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Committee</w:t>
            </w:r>
          </w:p>
        </w:tc>
        <w:tc>
          <w:tcPr>
            <w:tcW w:w="2154" w:type="dxa"/>
          </w:tcPr>
          <w:p w14:paraId="24BB6055" w14:textId="6DFAB5D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Section 16</w:t>
            </w:r>
          </w:p>
        </w:tc>
        <w:tc>
          <w:tcPr>
            <w:tcW w:w="2250" w:type="dxa"/>
          </w:tcPr>
          <w:p w14:paraId="436B6F26" w14:textId="461FD79F"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SAT EAR</w:t>
            </w:r>
          </w:p>
        </w:tc>
      </w:tr>
      <w:tr w:rsidR="00F44B47" w:rsidRPr="002A65FF" w14:paraId="0C5A591F" w14:textId="77777777" w:rsidTr="00CB7BD2">
        <w:trPr>
          <w:jc w:val="center"/>
        </w:trPr>
        <w:tc>
          <w:tcPr>
            <w:tcW w:w="671" w:type="dxa"/>
          </w:tcPr>
          <w:p w14:paraId="37678DFD" w14:textId="4E9FBDCF"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12</w:t>
            </w:r>
          </w:p>
        </w:tc>
        <w:tc>
          <w:tcPr>
            <w:tcW w:w="2924" w:type="dxa"/>
          </w:tcPr>
          <w:p w14:paraId="1ABEFAA7" w14:textId="6141A03D"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C11A</w:t>
            </w:r>
          </w:p>
        </w:tc>
        <w:tc>
          <w:tcPr>
            <w:tcW w:w="1896" w:type="dxa"/>
          </w:tcPr>
          <w:p w14:paraId="2BA2A70B" w14:textId="2DAD2F89"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Contracting Authority</w:t>
            </w:r>
          </w:p>
        </w:tc>
        <w:tc>
          <w:tcPr>
            <w:tcW w:w="2154" w:type="dxa"/>
          </w:tcPr>
          <w:p w14:paraId="19EF2AB0" w14:textId="68055968"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C11A</w:t>
            </w:r>
          </w:p>
        </w:tc>
        <w:tc>
          <w:tcPr>
            <w:tcW w:w="2250" w:type="dxa"/>
          </w:tcPr>
          <w:p w14:paraId="074565AD" w14:textId="3043E54A" w:rsidR="00F44B47" w:rsidRPr="002A65FF" w:rsidRDefault="00F44B47" w:rsidP="00F44B47">
            <w:pPr>
              <w:rPr>
                <w:rFonts w:ascii="Times New Roman" w:hAnsi="Times New Roman" w:cs="Times New Roman"/>
                <w:sz w:val="24"/>
                <w:szCs w:val="24"/>
              </w:rPr>
            </w:pPr>
            <w:r w:rsidRPr="002A65FF">
              <w:rPr>
                <w:rFonts w:ascii="Times New Roman" w:hAnsi="Times New Roman" w:cs="Times New Roman"/>
                <w:sz w:val="24"/>
                <w:szCs w:val="24"/>
              </w:rPr>
              <w:t>Contract</w:t>
            </w:r>
          </w:p>
        </w:tc>
      </w:tr>
    </w:tbl>
    <w:p w14:paraId="396FD328" w14:textId="77777777" w:rsidR="005C24FE" w:rsidRDefault="005C24FE" w:rsidP="00CB3571">
      <w:pPr>
        <w:pStyle w:val="Heading1"/>
        <w:rPr>
          <w:rFonts w:ascii="Times New Roman" w:hAnsi="Times New Roman" w:cs="Times New Roman"/>
        </w:rPr>
      </w:pPr>
    </w:p>
    <w:p w14:paraId="50C83A7F" w14:textId="77777777" w:rsidR="005C24FE" w:rsidRDefault="005C24FE" w:rsidP="00CB3571">
      <w:pPr>
        <w:pStyle w:val="Heading1"/>
        <w:rPr>
          <w:rFonts w:ascii="Times New Roman" w:hAnsi="Times New Roman" w:cs="Times New Roman"/>
        </w:rPr>
      </w:pPr>
    </w:p>
    <w:p w14:paraId="4DF782C8" w14:textId="4B62F1B0" w:rsidR="0017478F" w:rsidRDefault="00FF0995" w:rsidP="00CB3571">
      <w:pPr>
        <w:pStyle w:val="Heading1"/>
        <w:rPr>
          <w:rFonts w:ascii="Times New Roman" w:hAnsi="Times New Roman" w:cs="Times New Roman"/>
        </w:rPr>
      </w:pPr>
      <w:r w:rsidRPr="00CB3571">
        <w:rPr>
          <w:rFonts w:ascii="Times New Roman" w:hAnsi="Times New Roman" w:cs="Times New Roman"/>
        </w:rPr>
        <w:t>Table of Contents</w:t>
      </w:r>
    </w:p>
    <w:p w14:paraId="726B8704" w14:textId="77777777" w:rsidR="003556FE" w:rsidRPr="003556FE" w:rsidRDefault="003556FE" w:rsidP="003556FE"/>
    <w:tbl>
      <w:tblPr>
        <w:tblStyle w:val="TableGrid"/>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
        <w:gridCol w:w="7672"/>
      </w:tblGrid>
      <w:tr w:rsidR="00416926" w:rsidRPr="00CB3571" w14:paraId="51D4CE29" w14:textId="77777777" w:rsidTr="005B53A6">
        <w:tc>
          <w:tcPr>
            <w:tcW w:w="963" w:type="dxa"/>
            <w:shd w:val="clear" w:color="auto" w:fill="1F4E79"/>
            <w:vAlign w:val="center"/>
          </w:tcPr>
          <w:p w14:paraId="710CEF68"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b/>
                <w:color w:val="FFFFFF"/>
                <w:sz w:val="24"/>
                <w:szCs w:val="24"/>
              </w:rPr>
              <w:t>Section</w:t>
            </w:r>
          </w:p>
        </w:tc>
        <w:tc>
          <w:tcPr>
            <w:tcW w:w="7672" w:type="dxa"/>
            <w:shd w:val="clear" w:color="auto" w:fill="1F4E79"/>
            <w:vAlign w:val="center"/>
          </w:tcPr>
          <w:p w14:paraId="18495F2C"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b/>
                <w:color w:val="FFFFFF"/>
                <w:sz w:val="24"/>
                <w:szCs w:val="24"/>
              </w:rPr>
              <w:t>Title</w:t>
            </w:r>
          </w:p>
        </w:tc>
      </w:tr>
      <w:tr w:rsidR="00416926" w:rsidRPr="00CB3571" w14:paraId="56B2332B" w14:textId="77777777" w:rsidTr="005B53A6">
        <w:tc>
          <w:tcPr>
            <w:tcW w:w="963" w:type="dxa"/>
            <w:vAlign w:val="center"/>
          </w:tcPr>
          <w:p w14:paraId="6BF5D70E"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1</w:t>
            </w:r>
          </w:p>
        </w:tc>
        <w:tc>
          <w:tcPr>
            <w:tcW w:w="7672" w:type="dxa"/>
            <w:vAlign w:val="center"/>
          </w:tcPr>
          <w:p w14:paraId="51481DF5"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sz w:val="24"/>
                <w:szCs w:val="24"/>
              </w:rPr>
              <w:t>Purpose and Scope</w:t>
            </w:r>
          </w:p>
        </w:tc>
      </w:tr>
      <w:tr w:rsidR="00416926" w:rsidRPr="00CB3571" w14:paraId="73A2615A" w14:textId="77777777" w:rsidTr="005B53A6">
        <w:tc>
          <w:tcPr>
            <w:tcW w:w="963" w:type="dxa"/>
            <w:vAlign w:val="center"/>
          </w:tcPr>
          <w:p w14:paraId="0D61D96F"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2</w:t>
            </w:r>
          </w:p>
        </w:tc>
        <w:tc>
          <w:tcPr>
            <w:tcW w:w="7672" w:type="dxa"/>
            <w:vAlign w:val="center"/>
          </w:tcPr>
          <w:p w14:paraId="7DDF1E82"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sz w:val="24"/>
                <w:szCs w:val="24"/>
              </w:rPr>
              <w:t>Contractual Basis</w:t>
            </w:r>
          </w:p>
        </w:tc>
      </w:tr>
      <w:tr w:rsidR="00416926" w:rsidRPr="00CB3571" w14:paraId="43647633" w14:textId="77777777" w:rsidTr="005B53A6">
        <w:tc>
          <w:tcPr>
            <w:tcW w:w="963" w:type="dxa"/>
            <w:vAlign w:val="center"/>
          </w:tcPr>
          <w:p w14:paraId="377DAAEA"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3</w:t>
            </w:r>
          </w:p>
        </w:tc>
        <w:tc>
          <w:tcPr>
            <w:tcW w:w="7672" w:type="dxa"/>
            <w:vAlign w:val="center"/>
          </w:tcPr>
          <w:p w14:paraId="6B12982A"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sz w:val="24"/>
                <w:szCs w:val="24"/>
              </w:rPr>
              <w:t>Definitions</w:t>
            </w:r>
          </w:p>
        </w:tc>
      </w:tr>
      <w:tr w:rsidR="00416926" w:rsidRPr="00CB3571" w14:paraId="24E35CCD" w14:textId="77777777" w:rsidTr="005B53A6">
        <w:tc>
          <w:tcPr>
            <w:tcW w:w="963" w:type="dxa"/>
            <w:vAlign w:val="center"/>
          </w:tcPr>
          <w:p w14:paraId="00174E95"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4</w:t>
            </w:r>
          </w:p>
        </w:tc>
        <w:tc>
          <w:tcPr>
            <w:tcW w:w="7672" w:type="dxa"/>
            <w:vAlign w:val="center"/>
          </w:tcPr>
          <w:p w14:paraId="192E6B9E"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sz w:val="24"/>
                <w:szCs w:val="24"/>
              </w:rPr>
              <w:t>General SAT Information</w:t>
            </w:r>
          </w:p>
        </w:tc>
      </w:tr>
      <w:tr w:rsidR="00416926" w:rsidRPr="00CB3571" w14:paraId="38D593D9" w14:textId="77777777" w:rsidTr="005B53A6">
        <w:tc>
          <w:tcPr>
            <w:tcW w:w="963" w:type="dxa"/>
            <w:vAlign w:val="center"/>
          </w:tcPr>
          <w:p w14:paraId="416BE1C8"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5</w:t>
            </w:r>
          </w:p>
        </w:tc>
        <w:tc>
          <w:tcPr>
            <w:tcW w:w="7672" w:type="dxa"/>
            <w:vAlign w:val="center"/>
          </w:tcPr>
          <w:p w14:paraId="62C19DF4" w14:textId="77777777" w:rsidR="00416926" w:rsidRPr="00CB3571" w:rsidRDefault="00416926" w:rsidP="00D049F6">
            <w:pPr>
              <w:rPr>
                <w:rFonts w:ascii="Times New Roman" w:hAnsi="Times New Roman" w:cs="Times New Roman"/>
                <w:sz w:val="24"/>
                <w:szCs w:val="24"/>
              </w:rPr>
            </w:pPr>
            <w:r w:rsidRPr="00CB3571">
              <w:rPr>
                <w:rFonts w:ascii="Times New Roman" w:hAnsi="Times New Roman" w:cs="Times New Roman"/>
                <w:sz w:val="24"/>
                <w:szCs w:val="24"/>
              </w:rPr>
              <w:t>Attendance Register</w:t>
            </w:r>
          </w:p>
        </w:tc>
      </w:tr>
      <w:tr w:rsidR="00416926" w:rsidRPr="00CB3571" w14:paraId="37B8ECAC" w14:textId="77777777" w:rsidTr="005B53A6">
        <w:tc>
          <w:tcPr>
            <w:tcW w:w="963" w:type="dxa"/>
            <w:vAlign w:val="center"/>
          </w:tcPr>
          <w:p w14:paraId="7495CF7C"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6</w:t>
            </w:r>
          </w:p>
        </w:tc>
        <w:tc>
          <w:tcPr>
            <w:tcW w:w="7672" w:type="dxa"/>
            <w:vAlign w:val="center"/>
          </w:tcPr>
          <w:p w14:paraId="3245B837" w14:textId="77777777" w:rsidR="00416926" w:rsidRPr="00F15358" w:rsidRDefault="00416926" w:rsidP="00D049F6">
            <w:pPr>
              <w:rPr>
                <w:rFonts w:ascii="Times New Roman" w:hAnsi="Times New Roman" w:cs="Times New Roman"/>
                <w:sz w:val="24"/>
                <w:szCs w:val="24"/>
              </w:rPr>
            </w:pPr>
            <w:r w:rsidRPr="00F15358">
              <w:rPr>
                <w:rFonts w:ascii="Times New Roman" w:hAnsi="Times New Roman" w:cs="Times New Roman"/>
                <w:sz w:val="24"/>
                <w:szCs w:val="24"/>
              </w:rPr>
              <w:t>Pre-SAT readiness checklist</w:t>
            </w:r>
          </w:p>
        </w:tc>
      </w:tr>
      <w:tr w:rsidR="00416926" w:rsidRPr="00CB3571" w14:paraId="5FB6D22F" w14:textId="77777777" w:rsidTr="005B53A6">
        <w:tc>
          <w:tcPr>
            <w:tcW w:w="963" w:type="dxa"/>
            <w:vAlign w:val="center"/>
          </w:tcPr>
          <w:p w14:paraId="4C5C6264"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7</w:t>
            </w:r>
          </w:p>
        </w:tc>
        <w:tc>
          <w:tcPr>
            <w:tcW w:w="7672" w:type="dxa"/>
            <w:vAlign w:val="center"/>
          </w:tcPr>
          <w:p w14:paraId="0F37835A" w14:textId="2A90A205" w:rsidR="00416926" w:rsidRPr="00F0667E" w:rsidRDefault="00E31C75" w:rsidP="00D049F6">
            <w:pPr>
              <w:rPr>
                <w:rFonts w:ascii="Times New Roman" w:hAnsi="Times New Roman" w:cs="Times New Roman"/>
                <w:sz w:val="24"/>
                <w:szCs w:val="24"/>
              </w:rPr>
            </w:pPr>
            <w:r w:rsidRPr="00E31C75">
              <w:rPr>
                <w:rFonts w:ascii="Times New Roman" w:hAnsi="Times New Roman" w:cs="Times New Roman"/>
                <w:sz w:val="24"/>
                <w:szCs w:val="24"/>
              </w:rPr>
              <w:t>Mechanical Inspection and Commissioning Record</w:t>
            </w:r>
          </w:p>
        </w:tc>
      </w:tr>
      <w:tr w:rsidR="00416926" w:rsidRPr="00CB3571" w14:paraId="1E6F8D45" w14:textId="77777777" w:rsidTr="005B53A6">
        <w:tc>
          <w:tcPr>
            <w:tcW w:w="963" w:type="dxa"/>
            <w:vAlign w:val="center"/>
          </w:tcPr>
          <w:p w14:paraId="03AA41A6"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8</w:t>
            </w:r>
          </w:p>
        </w:tc>
        <w:tc>
          <w:tcPr>
            <w:tcW w:w="7672" w:type="dxa"/>
            <w:vAlign w:val="center"/>
          </w:tcPr>
          <w:p w14:paraId="35A53859" w14:textId="4F2C1A90" w:rsidR="00416926" w:rsidRPr="00F0667E" w:rsidRDefault="007A0552" w:rsidP="00D049F6">
            <w:pPr>
              <w:rPr>
                <w:rFonts w:ascii="Times New Roman" w:hAnsi="Times New Roman" w:cs="Times New Roman"/>
                <w:sz w:val="24"/>
                <w:szCs w:val="24"/>
              </w:rPr>
            </w:pPr>
            <w:r w:rsidRPr="007A0552">
              <w:rPr>
                <w:rFonts w:ascii="Times New Roman" w:hAnsi="Times New Roman" w:cs="Times New Roman"/>
                <w:sz w:val="24"/>
                <w:szCs w:val="24"/>
              </w:rPr>
              <w:t>Electrical and Control Inspection and Commissioning Record</w:t>
            </w:r>
          </w:p>
        </w:tc>
      </w:tr>
      <w:tr w:rsidR="00416926" w:rsidRPr="00CB3571" w14:paraId="3D469240" w14:textId="77777777" w:rsidTr="005B53A6">
        <w:tc>
          <w:tcPr>
            <w:tcW w:w="963" w:type="dxa"/>
            <w:vAlign w:val="center"/>
          </w:tcPr>
          <w:p w14:paraId="388B48DD"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9</w:t>
            </w:r>
          </w:p>
        </w:tc>
        <w:tc>
          <w:tcPr>
            <w:tcW w:w="7672" w:type="dxa"/>
            <w:vAlign w:val="center"/>
          </w:tcPr>
          <w:p w14:paraId="527713FC" w14:textId="77777777" w:rsidR="00416926" w:rsidRPr="00F0667E" w:rsidRDefault="00416926" w:rsidP="00D049F6">
            <w:pPr>
              <w:rPr>
                <w:rFonts w:ascii="Times New Roman" w:hAnsi="Times New Roman" w:cs="Times New Roman"/>
                <w:sz w:val="24"/>
                <w:szCs w:val="24"/>
              </w:rPr>
            </w:pPr>
            <w:r w:rsidRPr="00F0667E">
              <w:rPr>
                <w:rFonts w:ascii="Times New Roman" w:hAnsi="Times New Roman" w:cs="Times New Roman"/>
                <w:sz w:val="24"/>
                <w:szCs w:val="24"/>
              </w:rPr>
              <w:t>Safety Inspection Checklist</w:t>
            </w:r>
          </w:p>
        </w:tc>
      </w:tr>
      <w:tr w:rsidR="00416926" w:rsidRPr="00CB3571" w14:paraId="43BA1F0C" w14:textId="77777777" w:rsidTr="005B53A6">
        <w:tc>
          <w:tcPr>
            <w:tcW w:w="963" w:type="dxa"/>
            <w:vAlign w:val="center"/>
          </w:tcPr>
          <w:p w14:paraId="576563B6"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10</w:t>
            </w:r>
          </w:p>
        </w:tc>
        <w:tc>
          <w:tcPr>
            <w:tcW w:w="7672" w:type="dxa"/>
            <w:vAlign w:val="center"/>
          </w:tcPr>
          <w:p w14:paraId="67AF1B60" w14:textId="77777777" w:rsidR="00416926" w:rsidRPr="00F0667E" w:rsidRDefault="00416926" w:rsidP="00D049F6">
            <w:pPr>
              <w:rPr>
                <w:rFonts w:ascii="Times New Roman" w:hAnsi="Times New Roman" w:cs="Times New Roman"/>
                <w:sz w:val="24"/>
                <w:szCs w:val="24"/>
              </w:rPr>
            </w:pPr>
            <w:r w:rsidRPr="00F0667E">
              <w:rPr>
                <w:rFonts w:ascii="Times New Roman" w:hAnsi="Times New Roman" w:cs="Times New Roman"/>
                <w:sz w:val="24"/>
                <w:szCs w:val="24"/>
              </w:rPr>
              <w:t>Functional Testing</w:t>
            </w:r>
          </w:p>
        </w:tc>
      </w:tr>
      <w:tr w:rsidR="00416926" w:rsidRPr="00CB3571" w14:paraId="10B4427E" w14:textId="77777777" w:rsidTr="005B53A6">
        <w:tc>
          <w:tcPr>
            <w:tcW w:w="963" w:type="dxa"/>
            <w:vAlign w:val="center"/>
          </w:tcPr>
          <w:p w14:paraId="5645DBC9" w14:textId="77777777" w:rsidR="00416926" w:rsidRPr="00CB3571" w:rsidRDefault="00416926" w:rsidP="00CA0DA2">
            <w:pPr>
              <w:jc w:val="center"/>
              <w:rPr>
                <w:rFonts w:ascii="Times New Roman" w:hAnsi="Times New Roman" w:cs="Times New Roman"/>
                <w:sz w:val="24"/>
                <w:szCs w:val="24"/>
              </w:rPr>
            </w:pPr>
            <w:r w:rsidRPr="00CB3571">
              <w:rPr>
                <w:rFonts w:ascii="Times New Roman" w:hAnsi="Times New Roman" w:cs="Times New Roman"/>
                <w:sz w:val="24"/>
                <w:szCs w:val="24"/>
              </w:rPr>
              <w:t>11</w:t>
            </w:r>
          </w:p>
        </w:tc>
        <w:tc>
          <w:tcPr>
            <w:tcW w:w="7672" w:type="dxa"/>
            <w:vAlign w:val="center"/>
          </w:tcPr>
          <w:p w14:paraId="510D9259" w14:textId="68BDDA66" w:rsidR="00416926" w:rsidRPr="00F0667E" w:rsidRDefault="00E43894" w:rsidP="00D049F6">
            <w:pPr>
              <w:rPr>
                <w:rFonts w:ascii="Times New Roman" w:hAnsi="Times New Roman" w:cs="Times New Roman"/>
                <w:sz w:val="24"/>
                <w:szCs w:val="24"/>
              </w:rPr>
            </w:pPr>
            <w:r>
              <w:rPr>
                <w:rFonts w:ascii="Times New Roman" w:hAnsi="Times New Roman" w:cs="Times New Roman"/>
                <w:sz w:val="24"/>
                <w:szCs w:val="24"/>
              </w:rPr>
              <w:t>Performance testing</w:t>
            </w:r>
          </w:p>
        </w:tc>
      </w:tr>
      <w:tr w:rsidR="00E43894" w:rsidRPr="00CB3571" w14:paraId="604AA156" w14:textId="77777777" w:rsidTr="005B53A6">
        <w:tc>
          <w:tcPr>
            <w:tcW w:w="963" w:type="dxa"/>
            <w:vAlign w:val="center"/>
          </w:tcPr>
          <w:p w14:paraId="289992D8" w14:textId="1937F549" w:rsidR="00E43894" w:rsidRPr="00CB3571" w:rsidRDefault="00E43894" w:rsidP="00E43894">
            <w:pPr>
              <w:jc w:val="center"/>
              <w:rPr>
                <w:rFonts w:ascii="Times New Roman" w:hAnsi="Times New Roman" w:cs="Times New Roman"/>
                <w:sz w:val="24"/>
                <w:szCs w:val="24"/>
              </w:rPr>
            </w:pPr>
            <w:r w:rsidRPr="00CB3571">
              <w:rPr>
                <w:rFonts w:ascii="Times New Roman" w:hAnsi="Times New Roman" w:cs="Times New Roman"/>
                <w:sz w:val="24"/>
                <w:szCs w:val="24"/>
              </w:rPr>
              <w:t>12</w:t>
            </w:r>
          </w:p>
        </w:tc>
        <w:tc>
          <w:tcPr>
            <w:tcW w:w="7672" w:type="dxa"/>
            <w:vAlign w:val="center"/>
          </w:tcPr>
          <w:p w14:paraId="26A342E9" w14:textId="3631856B" w:rsidR="00E43894" w:rsidRPr="00F0667E" w:rsidRDefault="00E43894" w:rsidP="00E43894">
            <w:pPr>
              <w:rPr>
                <w:rFonts w:ascii="Times New Roman" w:hAnsi="Times New Roman" w:cs="Times New Roman"/>
                <w:sz w:val="24"/>
                <w:szCs w:val="24"/>
              </w:rPr>
            </w:pPr>
            <w:r w:rsidRPr="00F0667E">
              <w:rPr>
                <w:rFonts w:ascii="Times New Roman" w:hAnsi="Times New Roman" w:cs="Times New Roman"/>
                <w:sz w:val="24"/>
                <w:szCs w:val="24"/>
              </w:rPr>
              <w:t>Integrated Deficiency Register / Punch List Reference</w:t>
            </w:r>
          </w:p>
        </w:tc>
      </w:tr>
      <w:tr w:rsidR="00E43894" w:rsidRPr="00CB3571" w14:paraId="677F84F7" w14:textId="77777777" w:rsidTr="005B53A6">
        <w:tc>
          <w:tcPr>
            <w:tcW w:w="963" w:type="dxa"/>
            <w:vAlign w:val="center"/>
          </w:tcPr>
          <w:p w14:paraId="6E678D4C" w14:textId="12C9A8E5" w:rsidR="00E43894" w:rsidRPr="00CB3571" w:rsidRDefault="00E43894" w:rsidP="00E43894">
            <w:pPr>
              <w:jc w:val="center"/>
              <w:rPr>
                <w:rFonts w:ascii="Times New Roman" w:hAnsi="Times New Roman" w:cs="Times New Roman"/>
                <w:sz w:val="24"/>
                <w:szCs w:val="24"/>
              </w:rPr>
            </w:pPr>
            <w:r w:rsidRPr="00CB3571">
              <w:rPr>
                <w:rFonts w:ascii="Times New Roman" w:hAnsi="Times New Roman" w:cs="Times New Roman"/>
                <w:sz w:val="24"/>
                <w:szCs w:val="24"/>
              </w:rPr>
              <w:t>13</w:t>
            </w:r>
          </w:p>
        </w:tc>
        <w:tc>
          <w:tcPr>
            <w:tcW w:w="7672" w:type="dxa"/>
            <w:vAlign w:val="center"/>
          </w:tcPr>
          <w:p w14:paraId="15A49F4A" w14:textId="41F46DBB" w:rsidR="00E43894" w:rsidRPr="00F0667E" w:rsidRDefault="00886AC3" w:rsidP="00E43894">
            <w:pPr>
              <w:rPr>
                <w:rFonts w:ascii="Times New Roman" w:hAnsi="Times New Roman" w:cs="Times New Roman"/>
                <w:sz w:val="24"/>
                <w:szCs w:val="24"/>
              </w:rPr>
            </w:pPr>
            <w:r w:rsidRPr="00886AC3">
              <w:rPr>
                <w:rFonts w:ascii="Times New Roman" w:hAnsi="Times New Roman" w:cs="Times New Roman"/>
                <w:sz w:val="24"/>
                <w:szCs w:val="24"/>
              </w:rPr>
              <w:t>Verification of SAT Completeness</w:t>
            </w:r>
          </w:p>
        </w:tc>
      </w:tr>
      <w:tr w:rsidR="00E43894" w:rsidRPr="00CB3571" w14:paraId="638BC7AF" w14:textId="77777777" w:rsidTr="005B53A6">
        <w:tc>
          <w:tcPr>
            <w:tcW w:w="963" w:type="dxa"/>
            <w:vAlign w:val="center"/>
          </w:tcPr>
          <w:p w14:paraId="221CE295" w14:textId="5D611595" w:rsidR="00E43894" w:rsidRPr="00CB3571" w:rsidRDefault="00E43894" w:rsidP="00E43894">
            <w:pPr>
              <w:jc w:val="center"/>
              <w:rPr>
                <w:rFonts w:ascii="Times New Roman" w:hAnsi="Times New Roman" w:cs="Times New Roman"/>
                <w:sz w:val="24"/>
                <w:szCs w:val="24"/>
              </w:rPr>
            </w:pPr>
            <w:r w:rsidRPr="00CB3571">
              <w:rPr>
                <w:rFonts w:ascii="Times New Roman" w:hAnsi="Times New Roman" w:cs="Times New Roman"/>
                <w:sz w:val="24"/>
                <w:szCs w:val="24"/>
              </w:rPr>
              <w:t>14</w:t>
            </w:r>
          </w:p>
        </w:tc>
        <w:tc>
          <w:tcPr>
            <w:tcW w:w="7672" w:type="dxa"/>
            <w:vAlign w:val="center"/>
          </w:tcPr>
          <w:p w14:paraId="492D225B" w14:textId="77777777" w:rsidR="00E43894" w:rsidRPr="00F0667E" w:rsidRDefault="00E43894" w:rsidP="00E43894">
            <w:pPr>
              <w:rPr>
                <w:rFonts w:ascii="Times New Roman" w:hAnsi="Times New Roman" w:cs="Times New Roman"/>
                <w:sz w:val="24"/>
                <w:szCs w:val="24"/>
              </w:rPr>
            </w:pPr>
            <w:r w:rsidRPr="00F0667E">
              <w:rPr>
                <w:rFonts w:ascii="Times New Roman" w:hAnsi="Times New Roman" w:cs="Times New Roman"/>
                <w:sz w:val="24"/>
                <w:szCs w:val="24"/>
              </w:rPr>
              <w:t>SAT Decision Matrix</w:t>
            </w:r>
          </w:p>
        </w:tc>
      </w:tr>
      <w:tr w:rsidR="00E43894" w:rsidRPr="00CB3571" w14:paraId="51DA84EE" w14:textId="77777777" w:rsidTr="005B53A6">
        <w:tc>
          <w:tcPr>
            <w:tcW w:w="963" w:type="dxa"/>
            <w:vAlign w:val="center"/>
          </w:tcPr>
          <w:p w14:paraId="0478817C" w14:textId="7085DE67" w:rsidR="00E43894" w:rsidRPr="00CB3571" w:rsidRDefault="00E43894" w:rsidP="00E43894">
            <w:pPr>
              <w:jc w:val="center"/>
              <w:rPr>
                <w:rFonts w:ascii="Times New Roman" w:hAnsi="Times New Roman" w:cs="Times New Roman"/>
                <w:sz w:val="24"/>
                <w:szCs w:val="24"/>
              </w:rPr>
            </w:pPr>
            <w:r w:rsidRPr="00CB3571">
              <w:rPr>
                <w:rFonts w:ascii="Times New Roman" w:hAnsi="Times New Roman" w:cs="Times New Roman"/>
                <w:sz w:val="24"/>
                <w:szCs w:val="24"/>
              </w:rPr>
              <w:t>15</w:t>
            </w:r>
          </w:p>
        </w:tc>
        <w:tc>
          <w:tcPr>
            <w:tcW w:w="7672" w:type="dxa"/>
            <w:vAlign w:val="center"/>
          </w:tcPr>
          <w:p w14:paraId="1E0C1DA8" w14:textId="77777777" w:rsidR="00E43894" w:rsidRPr="00F0667E" w:rsidRDefault="00E43894" w:rsidP="00E43894">
            <w:pPr>
              <w:rPr>
                <w:rFonts w:ascii="Times New Roman" w:hAnsi="Times New Roman" w:cs="Times New Roman"/>
                <w:sz w:val="24"/>
                <w:szCs w:val="24"/>
              </w:rPr>
            </w:pPr>
            <w:r w:rsidRPr="00F0667E">
              <w:rPr>
                <w:rFonts w:ascii="Times New Roman" w:hAnsi="Times New Roman" w:cs="Times New Roman"/>
                <w:sz w:val="24"/>
                <w:szCs w:val="24"/>
              </w:rPr>
              <w:t>SAT Committee Evaluation</w:t>
            </w:r>
          </w:p>
        </w:tc>
      </w:tr>
      <w:tr w:rsidR="00E43894" w:rsidRPr="00CB3571" w14:paraId="571F855A" w14:textId="77777777" w:rsidTr="005B53A6">
        <w:tc>
          <w:tcPr>
            <w:tcW w:w="963" w:type="dxa"/>
            <w:vAlign w:val="center"/>
          </w:tcPr>
          <w:p w14:paraId="472A8291" w14:textId="7E6D7EAD" w:rsidR="00E43894" w:rsidRPr="00CB3571" w:rsidRDefault="00E43894" w:rsidP="00E43894">
            <w:pPr>
              <w:jc w:val="center"/>
              <w:rPr>
                <w:rFonts w:ascii="Times New Roman" w:hAnsi="Times New Roman" w:cs="Times New Roman"/>
                <w:sz w:val="24"/>
                <w:szCs w:val="24"/>
              </w:rPr>
            </w:pPr>
            <w:r>
              <w:rPr>
                <w:rFonts w:ascii="Times New Roman" w:hAnsi="Times New Roman" w:cs="Times New Roman"/>
                <w:sz w:val="24"/>
                <w:szCs w:val="24"/>
              </w:rPr>
              <w:t>16</w:t>
            </w:r>
          </w:p>
        </w:tc>
        <w:tc>
          <w:tcPr>
            <w:tcW w:w="7672" w:type="dxa"/>
            <w:vAlign w:val="center"/>
          </w:tcPr>
          <w:p w14:paraId="44DFC1ED" w14:textId="35A82061" w:rsidR="00E43894" w:rsidRPr="00F0667E" w:rsidRDefault="00E43894" w:rsidP="00E43894">
            <w:pPr>
              <w:rPr>
                <w:rFonts w:ascii="Times New Roman" w:hAnsi="Times New Roman" w:cs="Times New Roman"/>
                <w:sz w:val="24"/>
                <w:szCs w:val="24"/>
              </w:rPr>
            </w:pPr>
            <w:r w:rsidRPr="00F0667E">
              <w:rPr>
                <w:rFonts w:ascii="Times New Roman" w:hAnsi="Times New Roman" w:cs="Times New Roman"/>
                <w:sz w:val="24"/>
                <w:szCs w:val="24"/>
              </w:rPr>
              <w:t>Recommendation Regarding Provisional Acceptance</w:t>
            </w:r>
            <w:r>
              <w:rPr>
                <w:rFonts w:ascii="Times New Roman" w:hAnsi="Times New Roman" w:cs="Times New Roman"/>
                <w:sz w:val="24"/>
                <w:szCs w:val="24"/>
              </w:rPr>
              <w:t xml:space="preserve"> </w:t>
            </w:r>
          </w:p>
        </w:tc>
      </w:tr>
    </w:tbl>
    <w:p w14:paraId="266AFA31" w14:textId="77777777" w:rsidR="00416926" w:rsidRDefault="00416926">
      <w:pPr>
        <w:rPr>
          <w:rFonts w:ascii="Times New Roman" w:hAnsi="Times New Roman" w:cs="Times New Roman"/>
        </w:rPr>
      </w:pPr>
    </w:p>
    <w:p w14:paraId="615E612D" w14:textId="77777777" w:rsidR="00416926" w:rsidRDefault="00416926">
      <w:pPr>
        <w:rPr>
          <w:rFonts w:ascii="Times New Roman" w:hAnsi="Times New Roman" w:cs="Times New Roman"/>
        </w:rPr>
      </w:pPr>
    </w:p>
    <w:p w14:paraId="5A5C79E4" w14:textId="77777777" w:rsidR="00416926" w:rsidRDefault="00416926">
      <w:pPr>
        <w:rPr>
          <w:rFonts w:ascii="Times New Roman" w:hAnsi="Times New Roman" w:cs="Times New Roman"/>
        </w:rPr>
      </w:pPr>
    </w:p>
    <w:p w14:paraId="77A8856C" w14:textId="77777777" w:rsidR="00416926" w:rsidRDefault="00416926">
      <w:pPr>
        <w:rPr>
          <w:rFonts w:ascii="Times New Roman" w:hAnsi="Times New Roman" w:cs="Times New Roman"/>
        </w:rPr>
      </w:pPr>
    </w:p>
    <w:p w14:paraId="63C58854" w14:textId="77777777" w:rsidR="00416926" w:rsidRDefault="00416926">
      <w:pPr>
        <w:rPr>
          <w:rFonts w:ascii="Times New Roman" w:hAnsi="Times New Roman" w:cs="Times New Roman"/>
        </w:rPr>
      </w:pPr>
    </w:p>
    <w:p w14:paraId="3189EA67" w14:textId="77777777" w:rsidR="005B53A6" w:rsidRDefault="005B53A6">
      <w:pPr>
        <w:rPr>
          <w:rFonts w:ascii="Times New Roman" w:hAnsi="Times New Roman" w:cs="Times New Roman"/>
        </w:rPr>
      </w:pPr>
    </w:p>
    <w:p w14:paraId="5E388410" w14:textId="77777777" w:rsidR="00416926" w:rsidRDefault="00416926">
      <w:pPr>
        <w:rPr>
          <w:rFonts w:ascii="Times New Roman" w:hAnsi="Times New Roman" w:cs="Times New Roman"/>
        </w:rPr>
      </w:pPr>
    </w:p>
    <w:p w14:paraId="6BF53A31" w14:textId="638CA784" w:rsidR="0017478F" w:rsidRPr="00CB3571" w:rsidRDefault="00CB7BD2">
      <w:pPr>
        <w:pStyle w:val="Heading1"/>
        <w:rPr>
          <w:rFonts w:ascii="Times New Roman" w:hAnsi="Times New Roman" w:cs="Times New Roman"/>
        </w:rPr>
      </w:pPr>
      <w:r>
        <w:rPr>
          <w:rFonts w:ascii="Times New Roman" w:hAnsi="Times New Roman" w:cs="Times New Roman"/>
        </w:rPr>
        <w:lastRenderedPageBreak/>
        <w:t>1</w:t>
      </w:r>
      <w:r w:rsidRPr="00CB3571">
        <w:rPr>
          <w:rFonts w:ascii="Times New Roman" w:hAnsi="Times New Roman" w:cs="Times New Roman"/>
        </w:rPr>
        <w:t>. Purpose and Scope</w:t>
      </w:r>
    </w:p>
    <w:p w14:paraId="39C64DD5" w14:textId="4AFEB704" w:rsidR="0017478F" w:rsidRDefault="00FF0995">
      <w:pPr>
        <w:rPr>
          <w:rFonts w:ascii="Times New Roman" w:hAnsi="Times New Roman" w:cs="Times New Roman"/>
          <w:sz w:val="24"/>
          <w:szCs w:val="24"/>
        </w:rPr>
      </w:pPr>
      <w:r w:rsidRPr="00CB3571">
        <w:rPr>
          <w:rFonts w:ascii="Times New Roman" w:hAnsi="Times New Roman" w:cs="Times New Roman"/>
          <w:sz w:val="24"/>
          <w:szCs w:val="24"/>
        </w:rPr>
        <w:t>This</w:t>
      </w:r>
      <w:r w:rsidR="002834DE">
        <w:rPr>
          <w:rFonts w:ascii="Times New Roman" w:hAnsi="Times New Roman" w:cs="Times New Roman"/>
          <w:sz w:val="24"/>
          <w:szCs w:val="24"/>
        </w:rPr>
        <w:t xml:space="preserve"> process</w:t>
      </w:r>
      <w:r w:rsidRPr="00CB3571">
        <w:rPr>
          <w:rFonts w:ascii="Times New Roman" w:hAnsi="Times New Roman" w:cs="Times New Roman"/>
          <w:sz w:val="24"/>
          <w:szCs w:val="24"/>
        </w:rPr>
        <w:t xml:space="preserve"> defines the procedure, inspection checkpoints, performance data sheets, deficiency classification and recommendation format for the Site Acceptance Test (SAT). The SAT is the technical basis for determining whether Provisional Acceptance may be granted.</w:t>
      </w:r>
    </w:p>
    <w:p w14:paraId="56CD9F4A" w14:textId="3950A5C7" w:rsidR="009E784E" w:rsidRDefault="00EC4C2B" w:rsidP="001F6B2D">
      <w:pPr>
        <w:rPr>
          <w:rFonts w:ascii="Times New Roman" w:hAnsi="Times New Roman" w:cs="Times New Roman"/>
          <w:sz w:val="24"/>
          <w:szCs w:val="24"/>
        </w:rPr>
      </w:pPr>
      <w:r>
        <w:rPr>
          <w:rFonts w:ascii="Times New Roman" w:hAnsi="Times New Roman" w:cs="Times New Roman"/>
          <w:sz w:val="24"/>
          <w:szCs w:val="24"/>
        </w:rPr>
        <w:t>This is a single engineering acceptance dossier</w:t>
      </w:r>
      <w:r w:rsidR="00522F37">
        <w:rPr>
          <w:rFonts w:ascii="Times New Roman" w:hAnsi="Times New Roman" w:cs="Times New Roman"/>
          <w:sz w:val="24"/>
          <w:szCs w:val="24"/>
        </w:rPr>
        <w:t xml:space="preserve"> that</w:t>
      </w:r>
      <w:r>
        <w:rPr>
          <w:rFonts w:ascii="Times New Roman" w:hAnsi="Times New Roman" w:cs="Times New Roman"/>
          <w:sz w:val="24"/>
          <w:szCs w:val="24"/>
        </w:rPr>
        <w:t>:</w:t>
      </w:r>
    </w:p>
    <w:p w14:paraId="19B0F183" w14:textId="5C11EC5C"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verifies readiness; </w:t>
      </w:r>
    </w:p>
    <w:p w14:paraId="342DDE18" w14:textId="6E3092FA"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records attendance; </w:t>
      </w:r>
    </w:p>
    <w:p w14:paraId="5EAE1EB3" w14:textId="1DE6A91D"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performs mechanical inspection; </w:t>
      </w:r>
    </w:p>
    <w:p w14:paraId="58DCAD04" w14:textId="00DC0ADC"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performs electrical inspection; </w:t>
      </w:r>
    </w:p>
    <w:p w14:paraId="24E65330" w14:textId="4FD1488A"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performs safety inspection; </w:t>
      </w:r>
    </w:p>
    <w:p w14:paraId="33121F05" w14:textId="428C2967"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performs functional testing; </w:t>
      </w:r>
    </w:p>
    <w:p w14:paraId="593CE0B3" w14:textId="6F4AFCBA"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performs performance testing; </w:t>
      </w:r>
    </w:p>
    <w:p w14:paraId="0F8523B9" w14:textId="2FCFB236"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classifies deficiencies; </w:t>
      </w:r>
    </w:p>
    <w:p w14:paraId="01B82AE1" w14:textId="3C60B4B1"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records committee deliberations; </w:t>
      </w:r>
    </w:p>
    <w:p w14:paraId="1151B5D5" w14:textId="58EABBEE" w:rsidR="00522F37" w:rsidRPr="00522F37"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 xml:space="preserve">recommends acceptance; </w:t>
      </w:r>
    </w:p>
    <w:p w14:paraId="4151B3AA" w14:textId="4CD76647" w:rsidR="00473CA6" w:rsidRDefault="00522F37" w:rsidP="00522F37">
      <w:pPr>
        <w:pStyle w:val="ListParagraph"/>
        <w:numPr>
          <w:ilvl w:val="0"/>
          <w:numId w:val="12"/>
        </w:numPr>
        <w:rPr>
          <w:rFonts w:ascii="Times New Roman" w:hAnsi="Times New Roman" w:cs="Times New Roman"/>
          <w:sz w:val="24"/>
          <w:szCs w:val="24"/>
        </w:rPr>
      </w:pPr>
      <w:r w:rsidRPr="00522F37">
        <w:rPr>
          <w:rFonts w:ascii="Times New Roman" w:hAnsi="Times New Roman" w:cs="Times New Roman"/>
          <w:sz w:val="24"/>
          <w:szCs w:val="24"/>
        </w:rPr>
        <w:t>forms the technical basis for issuing C11A</w:t>
      </w:r>
      <w:r w:rsidR="001F6B2D" w:rsidRPr="009E784E">
        <w:rPr>
          <w:rFonts w:ascii="Times New Roman" w:hAnsi="Times New Roman" w:cs="Times New Roman"/>
          <w:sz w:val="24"/>
          <w:szCs w:val="24"/>
        </w:rPr>
        <w:t>.</w:t>
      </w:r>
    </w:p>
    <w:p w14:paraId="42F64EFA" w14:textId="77777777" w:rsidR="00560E33" w:rsidRPr="00560E33" w:rsidRDefault="00560E33" w:rsidP="00560E33">
      <w:pPr>
        <w:rPr>
          <w:rFonts w:ascii="Times New Roman" w:hAnsi="Times New Roman" w:cs="Times New Roman"/>
          <w:sz w:val="24"/>
          <w:szCs w:val="24"/>
        </w:rPr>
      </w:pPr>
    </w:p>
    <w:p w14:paraId="29387358" w14:textId="77777777" w:rsidR="009F0607" w:rsidRPr="009F0607" w:rsidRDefault="009F0607" w:rsidP="009F0607">
      <w:pPr>
        <w:pStyle w:val="Heading3"/>
        <w:rPr>
          <w:rFonts w:ascii="Times New Roman" w:hAnsi="Times New Roman" w:cs="Times New Roman"/>
          <w:color w:val="1F4E79"/>
          <w:sz w:val="30"/>
          <w:szCs w:val="28"/>
        </w:rPr>
      </w:pPr>
      <w:r w:rsidRPr="009F0607">
        <w:rPr>
          <w:rFonts w:ascii="Times New Roman" w:hAnsi="Times New Roman" w:cs="Times New Roman"/>
          <w:color w:val="1F4E79"/>
          <w:sz w:val="30"/>
          <w:szCs w:val="28"/>
        </w:rPr>
        <w:t>Scope of the SAT Engineering Acceptance Report</w:t>
      </w:r>
    </w:p>
    <w:p w14:paraId="75ADC0C5" w14:textId="77777777" w:rsidR="009F0607" w:rsidRDefault="009F0607" w:rsidP="009F0607">
      <w:pPr>
        <w:pStyle w:val="isselectedend"/>
      </w:pPr>
      <w:r>
        <w:t xml:space="preserve">This SAT Engineering Acceptance Report (SAT EAR) establishes the minimum mandatory inspection, testing and verification activities required for contractual acceptance of the </w:t>
      </w:r>
      <w:proofErr w:type="gramStart"/>
      <w:r>
        <w:t>supplied equipment</w:t>
      </w:r>
      <w:proofErr w:type="gramEnd"/>
      <w:r>
        <w:t>.</w:t>
      </w:r>
    </w:p>
    <w:p w14:paraId="25C9428C" w14:textId="77777777" w:rsidR="009F0607" w:rsidRDefault="009F0607" w:rsidP="009F0607">
      <w:pPr>
        <w:pStyle w:val="isselectedend"/>
      </w:pPr>
      <w:r>
        <w:t>The inspections, tests, checklists and data sheets contained herein shall not be interpreted as an exhaustive limitation of the Acceptance Commission's activities. During the Site Acceptance Test (SAT), the Acceptance Commission may perform any additional inspections, observations, measurements, functional checks or verification activities that are reasonably necessary to confirm the equipment's compliance with the Contract, Annex II – Technical Specifications, the Contractor's Technical Offer and applicable safety requirements.</w:t>
      </w:r>
    </w:p>
    <w:p w14:paraId="350ACDCD" w14:textId="77777777" w:rsidR="009F0607" w:rsidRDefault="009F0607" w:rsidP="009F0607">
      <w:pPr>
        <w:pStyle w:val="isselectedend"/>
      </w:pPr>
      <w:r>
        <w:t>Any additional inspections or tests shall remain within the scope of the contractual requirements and shall not introduce new technical specifications, performance criteria or contractual obligations beyond those established by the Contract.</w:t>
      </w:r>
    </w:p>
    <w:p w14:paraId="7A85FC3F" w14:textId="77777777" w:rsidR="009F0607" w:rsidRDefault="009F0607" w:rsidP="009F0607">
      <w:pPr>
        <w:pStyle w:val="NormalWeb"/>
      </w:pPr>
      <w:r>
        <w:t>Where additional inspections or observations are carried out, the results shall be recorded in the SAT Engineering Acceptance Report or its appendices and, where appropriate, reflected in the Deficiency Register and the Committee's Recommendation.</w:t>
      </w:r>
    </w:p>
    <w:tbl>
      <w:tblPr>
        <w:tblStyle w:val="TableGrid"/>
        <w:tblW w:w="0" w:type="auto"/>
        <w:tblLook w:val="04A0" w:firstRow="1" w:lastRow="0" w:firstColumn="1" w:lastColumn="0" w:noHBand="0" w:noVBand="1"/>
      </w:tblPr>
      <w:tblGrid>
        <w:gridCol w:w="10626"/>
      </w:tblGrid>
      <w:tr w:rsidR="00905A68" w14:paraId="47869782" w14:textId="77777777" w:rsidTr="00905A68">
        <w:tc>
          <w:tcPr>
            <w:tcW w:w="10626" w:type="dxa"/>
          </w:tcPr>
          <w:p w14:paraId="7D5FA632" w14:textId="77777777" w:rsidR="00905A68" w:rsidRPr="00905A68" w:rsidRDefault="00905A68" w:rsidP="00905A68">
            <w:pPr>
              <w:pStyle w:val="NormalWeb"/>
            </w:pPr>
            <w:r w:rsidRPr="00905A68">
              <w:rPr>
                <w:b/>
                <w:bCs/>
              </w:rPr>
              <w:t>NOTE – Application of this SAT Engineering Acceptance Report</w:t>
            </w:r>
          </w:p>
          <w:p w14:paraId="5977D79B" w14:textId="77777777" w:rsidR="00905A68" w:rsidRPr="00905A68" w:rsidRDefault="00905A68" w:rsidP="00905A68">
            <w:pPr>
              <w:pStyle w:val="NormalWeb"/>
            </w:pPr>
            <w:r w:rsidRPr="00905A68">
              <w:t xml:space="preserve">This SAT Engineering Acceptance Report (SAT EAR) establishes the minimum mandatory inspection, testing and verification activities required for contractual acceptance of the </w:t>
            </w:r>
            <w:proofErr w:type="gramStart"/>
            <w:r w:rsidRPr="00905A68">
              <w:t>supplied equipment</w:t>
            </w:r>
            <w:proofErr w:type="gramEnd"/>
            <w:r w:rsidRPr="00905A68">
              <w:t>.</w:t>
            </w:r>
          </w:p>
          <w:p w14:paraId="6597307F" w14:textId="77777777" w:rsidR="00905A68" w:rsidRPr="00905A68" w:rsidRDefault="00905A68" w:rsidP="00905A68">
            <w:pPr>
              <w:pStyle w:val="NormalWeb"/>
            </w:pPr>
            <w:r w:rsidRPr="00905A68">
              <w:lastRenderedPageBreak/>
              <w:t>The inspection checklists, testing records and evaluation criteria contained in this Annex are intended to provide a structured engineering acceptance methodology and shall not be interpreted as limiting the professional judgement or technical responsibilities of the Acceptance Commission.</w:t>
            </w:r>
          </w:p>
          <w:p w14:paraId="742C5425" w14:textId="77777777" w:rsidR="00905A68" w:rsidRPr="00905A68" w:rsidRDefault="00905A68" w:rsidP="00905A68">
            <w:pPr>
              <w:pStyle w:val="NormalWeb"/>
            </w:pPr>
            <w:r w:rsidRPr="00905A68">
              <w:t>Where, during the Site Acceptance Test (SAT), additional inspections, observations, measurements or verification activities are considered reasonably necessary to determine compliance with the Contract, Annex II – Technical Specifications, the Contractor's Technical Offer or applicable safety requirements, the Acceptance Commission may perform and record such additional activities.</w:t>
            </w:r>
          </w:p>
          <w:p w14:paraId="63A511BD" w14:textId="77777777" w:rsidR="00905A68" w:rsidRPr="00905A68" w:rsidRDefault="00905A68" w:rsidP="00905A68">
            <w:pPr>
              <w:pStyle w:val="NormalWeb"/>
            </w:pPr>
            <w:r w:rsidRPr="00905A68">
              <w:t>Any additional inspections shall remain strictly within the contractual scope and shall not introduce new technical specifications, performance criteria or contractual obligations beyond those established by the Contract.</w:t>
            </w:r>
          </w:p>
          <w:p w14:paraId="6AD34EE5" w14:textId="15F5C6FE" w:rsidR="00905A68" w:rsidRDefault="00905A68" w:rsidP="009F0607">
            <w:pPr>
              <w:pStyle w:val="NormalWeb"/>
            </w:pPr>
            <w:r w:rsidRPr="00905A68">
              <w:t>All additional observations, measurements, deficiencies and recommendations shall be recorded in the relevant sections of this SAT Engineering Acceptance Report and, where applicable, reflected in the Integrated Deficiency Register and the Committee Recommendation.</w:t>
            </w:r>
          </w:p>
        </w:tc>
      </w:tr>
    </w:tbl>
    <w:p w14:paraId="07A4AABE" w14:textId="77777777" w:rsidR="0017478F" w:rsidRPr="00CB3571" w:rsidRDefault="00FF0995">
      <w:pPr>
        <w:pStyle w:val="Heading1"/>
        <w:rPr>
          <w:rFonts w:ascii="Times New Roman" w:hAnsi="Times New Roman" w:cs="Times New Roman"/>
        </w:rPr>
      </w:pPr>
      <w:r w:rsidRPr="00CB3571">
        <w:rPr>
          <w:rFonts w:ascii="Times New Roman" w:hAnsi="Times New Roman" w:cs="Times New Roman"/>
        </w:rPr>
        <w:lastRenderedPageBreak/>
        <w:t>2. Contractual Basis</w:t>
      </w:r>
    </w:p>
    <w:p w14:paraId="5336DDA4" w14:textId="77777777" w:rsidR="0017478F" w:rsidRPr="00CB3571" w:rsidRDefault="00FF0995">
      <w:pPr>
        <w:rPr>
          <w:rFonts w:ascii="Times New Roman" w:hAnsi="Times New Roman" w:cs="Times New Roman"/>
          <w:sz w:val="24"/>
          <w:szCs w:val="24"/>
        </w:rPr>
      </w:pPr>
      <w:r w:rsidRPr="00CB3571">
        <w:rPr>
          <w:rFonts w:ascii="Times New Roman" w:hAnsi="Times New Roman" w:cs="Times New Roman"/>
          <w:sz w:val="24"/>
          <w:szCs w:val="24"/>
        </w:rPr>
        <w:t>The SAT shall be conducted in accordance with the Contract, Special Conditions, General Conditions, Annex II - Technical Specifications, the Contractor Technical Offer, and all approved commissioning and testing documents. Successful SAT completion is a prerequisite for C11A - Certificate of Provisional Acceptance.</w:t>
      </w:r>
    </w:p>
    <w:p w14:paraId="7AE1B344" w14:textId="77777777" w:rsidR="0017478F" w:rsidRPr="00CB3571" w:rsidRDefault="00FF0995">
      <w:pPr>
        <w:pStyle w:val="Heading1"/>
        <w:rPr>
          <w:rFonts w:ascii="Times New Roman" w:hAnsi="Times New Roman" w:cs="Times New Roman"/>
        </w:rPr>
      </w:pPr>
      <w:r w:rsidRPr="00CB3571">
        <w:rPr>
          <w:rFonts w:ascii="Times New Roman" w:hAnsi="Times New Roman" w:cs="Times New Roman"/>
        </w:rPr>
        <w:t>3. Definitions</w:t>
      </w:r>
    </w:p>
    <w:p w14:paraId="3FA73DFA" w14:textId="77777777" w:rsidR="0017478F" w:rsidRDefault="00FF0995">
      <w:pPr>
        <w:rPr>
          <w:rFonts w:ascii="Times New Roman" w:hAnsi="Times New Roman" w:cs="Times New Roman"/>
          <w:sz w:val="24"/>
          <w:szCs w:val="24"/>
        </w:rPr>
      </w:pPr>
      <w:r w:rsidRPr="00CB3571">
        <w:rPr>
          <w:rFonts w:ascii="Times New Roman" w:hAnsi="Times New Roman" w:cs="Times New Roman"/>
          <w:sz w:val="24"/>
          <w:szCs w:val="24"/>
        </w:rPr>
        <w:t>Performance Testing means testing with actual Construction and Demolition Waste (C&amp;D Waste) supplied by the Contracting Authority. SAT means Site Acceptance Test. Punch List means the Deficiency Register. Category A, B and C deficiencies are defined in Section 14.</w:t>
      </w:r>
    </w:p>
    <w:p w14:paraId="72A6D111" w14:textId="77777777" w:rsidR="004D43CE" w:rsidRDefault="004D43CE">
      <w:pPr>
        <w:rPr>
          <w:rFonts w:ascii="Times New Roman" w:hAnsi="Times New Roman" w:cs="Times New Roman"/>
          <w:sz w:val="24"/>
          <w:szCs w:val="24"/>
        </w:rPr>
      </w:pPr>
    </w:p>
    <w:p w14:paraId="61476BD8" w14:textId="3CE5E89E" w:rsidR="00490CC0" w:rsidRPr="004D43CE" w:rsidRDefault="00490CC0">
      <w:pPr>
        <w:rPr>
          <w:rFonts w:ascii="Times New Roman" w:eastAsiaTheme="majorEastAsia" w:hAnsi="Times New Roman" w:cs="Times New Roman"/>
          <w:b/>
          <w:bCs/>
          <w:color w:val="1F4E79"/>
          <w:sz w:val="30"/>
          <w:szCs w:val="28"/>
        </w:rPr>
      </w:pPr>
      <w:r w:rsidRPr="004D43CE">
        <w:rPr>
          <w:rFonts w:ascii="Times New Roman" w:eastAsiaTheme="majorEastAsia" w:hAnsi="Times New Roman" w:cs="Times New Roman"/>
          <w:b/>
          <w:bCs/>
          <w:color w:val="1F4E79"/>
          <w:sz w:val="30"/>
          <w:szCs w:val="28"/>
        </w:rPr>
        <w:t>Acceptance and Testing Methodology Matrix</w:t>
      </w:r>
    </w:p>
    <w:tbl>
      <w:tblPr>
        <w:tblStyle w:val="TableGrid"/>
        <w:tblW w:w="1044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335"/>
        <w:gridCol w:w="2790"/>
        <w:gridCol w:w="2248"/>
        <w:gridCol w:w="1430"/>
        <w:gridCol w:w="1643"/>
      </w:tblGrid>
      <w:tr w:rsidR="000956E7" w:rsidRPr="000956E7" w14:paraId="3C42CDE9" w14:textId="77777777" w:rsidTr="000956E7">
        <w:trPr>
          <w:jc w:val="center"/>
        </w:trPr>
        <w:tc>
          <w:tcPr>
            <w:tcW w:w="2335" w:type="dxa"/>
            <w:shd w:val="clear" w:color="auto" w:fill="1F4E79"/>
            <w:vAlign w:val="center"/>
          </w:tcPr>
          <w:p w14:paraId="287E8471" w14:textId="1A27ABD0" w:rsidR="000956E7" w:rsidRPr="000956E7" w:rsidRDefault="000956E7" w:rsidP="000956E7">
            <w:pPr>
              <w:rPr>
                <w:rFonts w:ascii="Times New Roman" w:hAnsi="Times New Roman" w:cs="Times New Roman"/>
                <w:color w:val="FFFFFF" w:themeColor="background1"/>
                <w:sz w:val="24"/>
                <w:szCs w:val="24"/>
              </w:rPr>
            </w:pPr>
            <w:r w:rsidRPr="000956E7">
              <w:rPr>
                <w:rFonts w:ascii="Times New Roman" w:hAnsi="Times New Roman" w:cs="Times New Roman"/>
                <w:b/>
                <w:bCs/>
                <w:color w:val="FFFFFF" w:themeColor="background1"/>
                <w:sz w:val="24"/>
                <w:szCs w:val="24"/>
              </w:rPr>
              <w:t>Stage</w:t>
            </w:r>
          </w:p>
        </w:tc>
        <w:tc>
          <w:tcPr>
            <w:tcW w:w="2790" w:type="dxa"/>
            <w:shd w:val="clear" w:color="auto" w:fill="1F4E79"/>
            <w:vAlign w:val="center"/>
          </w:tcPr>
          <w:p w14:paraId="18AB9DCC" w14:textId="64BBD475" w:rsidR="000956E7" w:rsidRPr="000956E7" w:rsidRDefault="000956E7" w:rsidP="000956E7">
            <w:pPr>
              <w:rPr>
                <w:rFonts w:ascii="Times New Roman" w:hAnsi="Times New Roman" w:cs="Times New Roman"/>
                <w:color w:val="FFFFFF" w:themeColor="background1"/>
                <w:sz w:val="24"/>
                <w:szCs w:val="24"/>
              </w:rPr>
            </w:pPr>
            <w:r w:rsidRPr="000956E7">
              <w:rPr>
                <w:rFonts w:ascii="Times New Roman" w:hAnsi="Times New Roman" w:cs="Times New Roman"/>
                <w:b/>
                <w:bCs/>
                <w:color w:val="FFFFFF" w:themeColor="background1"/>
                <w:sz w:val="24"/>
                <w:szCs w:val="24"/>
              </w:rPr>
              <w:t>Purpose</w:t>
            </w:r>
          </w:p>
        </w:tc>
        <w:tc>
          <w:tcPr>
            <w:tcW w:w="2248" w:type="dxa"/>
            <w:shd w:val="clear" w:color="auto" w:fill="1F4E79"/>
            <w:vAlign w:val="center"/>
          </w:tcPr>
          <w:p w14:paraId="0AD15E2C" w14:textId="6A44E641" w:rsidR="000956E7" w:rsidRPr="000956E7" w:rsidRDefault="000956E7" w:rsidP="000956E7">
            <w:pPr>
              <w:jc w:val="center"/>
              <w:rPr>
                <w:rFonts w:ascii="Times New Roman" w:hAnsi="Times New Roman" w:cs="Times New Roman"/>
                <w:color w:val="FFFFFF" w:themeColor="background1"/>
                <w:sz w:val="24"/>
                <w:szCs w:val="24"/>
              </w:rPr>
            </w:pPr>
            <w:r w:rsidRPr="000956E7">
              <w:rPr>
                <w:rFonts w:ascii="Times New Roman" w:hAnsi="Times New Roman" w:cs="Times New Roman"/>
                <w:b/>
                <w:bCs/>
                <w:color w:val="FFFFFF" w:themeColor="background1"/>
                <w:sz w:val="24"/>
                <w:szCs w:val="24"/>
              </w:rPr>
              <w:t>Lead Responsibility</w:t>
            </w:r>
          </w:p>
        </w:tc>
        <w:tc>
          <w:tcPr>
            <w:tcW w:w="1430" w:type="dxa"/>
            <w:shd w:val="clear" w:color="auto" w:fill="1F4E79"/>
            <w:vAlign w:val="center"/>
          </w:tcPr>
          <w:p w14:paraId="1D168744" w14:textId="382A3C34" w:rsidR="000956E7" w:rsidRPr="000956E7" w:rsidRDefault="000956E7" w:rsidP="000956E7">
            <w:pPr>
              <w:jc w:val="center"/>
              <w:rPr>
                <w:rFonts w:ascii="Times New Roman" w:hAnsi="Times New Roman" w:cs="Times New Roman"/>
                <w:color w:val="FFFFFF" w:themeColor="background1"/>
                <w:sz w:val="24"/>
                <w:szCs w:val="24"/>
              </w:rPr>
            </w:pPr>
            <w:r w:rsidRPr="000956E7">
              <w:rPr>
                <w:rFonts w:ascii="Times New Roman" w:hAnsi="Times New Roman" w:cs="Times New Roman"/>
                <w:b/>
                <w:bCs/>
                <w:color w:val="FFFFFF" w:themeColor="background1"/>
                <w:sz w:val="24"/>
                <w:szCs w:val="24"/>
              </w:rPr>
              <w:t>Supporting Party</w:t>
            </w:r>
          </w:p>
        </w:tc>
        <w:tc>
          <w:tcPr>
            <w:tcW w:w="1643" w:type="dxa"/>
            <w:shd w:val="clear" w:color="auto" w:fill="1F4E79"/>
            <w:vAlign w:val="center"/>
          </w:tcPr>
          <w:p w14:paraId="045007E9" w14:textId="0EF0F68A" w:rsidR="000956E7" w:rsidRPr="000956E7" w:rsidRDefault="000956E7" w:rsidP="000956E7">
            <w:pPr>
              <w:jc w:val="center"/>
              <w:rPr>
                <w:rFonts w:ascii="Times New Roman" w:hAnsi="Times New Roman" w:cs="Times New Roman"/>
                <w:color w:val="FFFFFF" w:themeColor="background1"/>
                <w:sz w:val="24"/>
                <w:szCs w:val="24"/>
              </w:rPr>
            </w:pPr>
            <w:r w:rsidRPr="000956E7">
              <w:rPr>
                <w:rFonts w:ascii="Times New Roman" w:hAnsi="Times New Roman" w:cs="Times New Roman"/>
                <w:b/>
                <w:bCs/>
                <w:color w:val="FFFFFF" w:themeColor="background1"/>
                <w:sz w:val="24"/>
                <w:szCs w:val="24"/>
              </w:rPr>
              <w:t>Output</w:t>
            </w:r>
          </w:p>
        </w:tc>
      </w:tr>
      <w:tr w:rsidR="000956E7" w:rsidRPr="000956E7" w14:paraId="5FF90305" w14:textId="77777777" w:rsidTr="000956E7">
        <w:trPr>
          <w:jc w:val="center"/>
        </w:trPr>
        <w:tc>
          <w:tcPr>
            <w:tcW w:w="2335" w:type="dxa"/>
            <w:vAlign w:val="center"/>
          </w:tcPr>
          <w:p w14:paraId="69E23A69" w14:textId="2481BF77"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Delivery</w:t>
            </w:r>
          </w:p>
        </w:tc>
        <w:tc>
          <w:tcPr>
            <w:tcW w:w="2790" w:type="dxa"/>
            <w:vAlign w:val="center"/>
          </w:tcPr>
          <w:p w14:paraId="26E7B506" w14:textId="75A42A24"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Confirm contractual delivery</w:t>
            </w:r>
          </w:p>
        </w:tc>
        <w:tc>
          <w:tcPr>
            <w:tcW w:w="2248" w:type="dxa"/>
            <w:vAlign w:val="center"/>
          </w:tcPr>
          <w:p w14:paraId="221869B8" w14:textId="13C4FA3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1D9C76B6" w14:textId="206ADDC5"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Contracting Authority</w:t>
            </w:r>
          </w:p>
        </w:tc>
        <w:tc>
          <w:tcPr>
            <w:tcW w:w="1643" w:type="dxa"/>
            <w:vAlign w:val="center"/>
          </w:tcPr>
          <w:p w14:paraId="1682E6CE" w14:textId="7DA326DC"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Delivery documentation</w:t>
            </w:r>
          </w:p>
        </w:tc>
      </w:tr>
      <w:tr w:rsidR="000956E7" w:rsidRPr="000956E7" w14:paraId="2618AD25" w14:textId="77777777" w:rsidTr="000956E7">
        <w:trPr>
          <w:jc w:val="center"/>
        </w:trPr>
        <w:tc>
          <w:tcPr>
            <w:tcW w:w="2335" w:type="dxa"/>
            <w:vAlign w:val="center"/>
          </w:tcPr>
          <w:p w14:paraId="6EF5CABA" w14:textId="3C7710EE"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Installation</w:t>
            </w:r>
          </w:p>
        </w:tc>
        <w:tc>
          <w:tcPr>
            <w:tcW w:w="2790" w:type="dxa"/>
            <w:vAlign w:val="center"/>
          </w:tcPr>
          <w:p w14:paraId="666F41B2" w14:textId="010BCF18"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Confirm installation</w:t>
            </w:r>
          </w:p>
        </w:tc>
        <w:tc>
          <w:tcPr>
            <w:tcW w:w="2248" w:type="dxa"/>
            <w:vAlign w:val="center"/>
          </w:tcPr>
          <w:p w14:paraId="55383AE1" w14:textId="57BF230F"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6937B52F" w14:textId="4D3ECC8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Contracting Authority</w:t>
            </w:r>
          </w:p>
        </w:tc>
        <w:tc>
          <w:tcPr>
            <w:tcW w:w="1643" w:type="dxa"/>
            <w:vAlign w:val="center"/>
          </w:tcPr>
          <w:p w14:paraId="192EB80C" w14:textId="16123FE8"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Installed equipment</w:t>
            </w:r>
          </w:p>
        </w:tc>
      </w:tr>
      <w:tr w:rsidR="000956E7" w:rsidRPr="000956E7" w14:paraId="3CBD92FC" w14:textId="77777777" w:rsidTr="000956E7">
        <w:trPr>
          <w:jc w:val="center"/>
        </w:trPr>
        <w:tc>
          <w:tcPr>
            <w:tcW w:w="2335" w:type="dxa"/>
            <w:vAlign w:val="center"/>
          </w:tcPr>
          <w:p w14:paraId="1BB71A3E" w14:textId="55784FAE"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Mechanical Inspection</w:t>
            </w:r>
          </w:p>
        </w:tc>
        <w:tc>
          <w:tcPr>
            <w:tcW w:w="2790" w:type="dxa"/>
            <w:vAlign w:val="center"/>
          </w:tcPr>
          <w:p w14:paraId="5A768008" w14:textId="21B63B88"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mechanical conformity</w:t>
            </w:r>
          </w:p>
        </w:tc>
        <w:tc>
          <w:tcPr>
            <w:tcW w:w="2248" w:type="dxa"/>
            <w:vAlign w:val="center"/>
          </w:tcPr>
          <w:p w14:paraId="0F1AA600" w14:textId="660D83ED"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0C5F017B" w14:textId="047B437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33C876FE" w14:textId="1473C52D"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7</w:t>
            </w:r>
          </w:p>
        </w:tc>
      </w:tr>
      <w:tr w:rsidR="000956E7" w:rsidRPr="000956E7" w14:paraId="347493BF" w14:textId="77777777" w:rsidTr="000956E7">
        <w:trPr>
          <w:jc w:val="center"/>
        </w:trPr>
        <w:tc>
          <w:tcPr>
            <w:tcW w:w="2335" w:type="dxa"/>
            <w:vAlign w:val="center"/>
          </w:tcPr>
          <w:p w14:paraId="4FBC994C" w14:textId="57D49941"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Electrical Inspection</w:t>
            </w:r>
          </w:p>
        </w:tc>
        <w:tc>
          <w:tcPr>
            <w:tcW w:w="2790" w:type="dxa"/>
            <w:vAlign w:val="center"/>
          </w:tcPr>
          <w:p w14:paraId="1151EAF4" w14:textId="5D847C7C"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electrical conformity</w:t>
            </w:r>
          </w:p>
        </w:tc>
        <w:tc>
          <w:tcPr>
            <w:tcW w:w="2248" w:type="dxa"/>
            <w:vAlign w:val="center"/>
          </w:tcPr>
          <w:p w14:paraId="0EAF4D2A" w14:textId="637605FE"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762FF269" w14:textId="0344AF91"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2873A227" w14:textId="6C536C75"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8</w:t>
            </w:r>
          </w:p>
        </w:tc>
      </w:tr>
      <w:tr w:rsidR="000956E7" w:rsidRPr="000956E7" w14:paraId="732E9422" w14:textId="77777777" w:rsidTr="000956E7">
        <w:trPr>
          <w:jc w:val="center"/>
        </w:trPr>
        <w:tc>
          <w:tcPr>
            <w:tcW w:w="2335" w:type="dxa"/>
            <w:vAlign w:val="center"/>
          </w:tcPr>
          <w:p w14:paraId="7754E205" w14:textId="33CDFAF8"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Safety Inspection</w:t>
            </w:r>
          </w:p>
        </w:tc>
        <w:tc>
          <w:tcPr>
            <w:tcW w:w="2790" w:type="dxa"/>
            <w:vAlign w:val="center"/>
          </w:tcPr>
          <w:p w14:paraId="0E6FDFA4" w14:textId="2D1BE35E"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safety</w:t>
            </w:r>
          </w:p>
        </w:tc>
        <w:tc>
          <w:tcPr>
            <w:tcW w:w="2248" w:type="dxa"/>
            <w:vAlign w:val="center"/>
          </w:tcPr>
          <w:p w14:paraId="74E359F0" w14:textId="51427FD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50FE3157" w14:textId="6A72352E"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42B7B8D6" w14:textId="4FEF8EA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9</w:t>
            </w:r>
          </w:p>
        </w:tc>
      </w:tr>
      <w:tr w:rsidR="000956E7" w:rsidRPr="000956E7" w14:paraId="4F22A196" w14:textId="77777777" w:rsidTr="000956E7">
        <w:trPr>
          <w:jc w:val="center"/>
        </w:trPr>
        <w:tc>
          <w:tcPr>
            <w:tcW w:w="2335" w:type="dxa"/>
            <w:vAlign w:val="center"/>
          </w:tcPr>
          <w:p w14:paraId="5CF5D489" w14:textId="27E6ECB6"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Functional Testing</w:t>
            </w:r>
          </w:p>
        </w:tc>
        <w:tc>
          <w:tcPr>
            <w:tcW w:w="2790" w:type="dxa"/>
            <w:vAlign w:val="center"/>
          </w:tcPr>
          <w:p w14:paraId="5DE77318" w14:textId="4EFEB94D"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operational functions</w:t>
            </w:r>
          </w:p>
        </w:tc>
        <w:tc>
          <w:tcPr>
            <w:tcW w:w="2248" w:type="dxa"/>
            <w:vAlign w:val="center"/>
          </w:tcPr>
          <w:p w14:paraId="13374C11" w14:textId="2CD57AA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4B6DF4AD" w14:textId="7FF08F25"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643" w:type="dxa"/>
            <w:vAlign w:val="center"/>
          </w:tcPr>
          <w:p w14:paraId="54507C25" w14:textId="6D063392"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10</w:t>
            </w:r>
          </w:p>
        </w:tc>
      </w:tr>
      <w:tr w:rsidR="000956E7" w:rsidRPr="000956E7" w14:paraId="055AE755" w14:textId="77777777" w:rsidTr="000956E7">
        <w:trPr>
          <w:jc w:val="center"/>
        </w:trPr>
        <w:tc>
          <w:tcPr>
            <w:tcW w:w="2335" w:type="dxa"/>
            <w:vAlign w:val="center"/>
          </w:tcPr>
          <w:p w14:paraId="7E9DD047" w14:textId="5ABBF196"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lastRenderedPageBreak/>
              <w:t>Performance Testing</w:t>
            </w:r>
          </w:p>
        </w:tc>
        <w:tc>
          <w:tcPr>
            <w:tcW w:w="2790" w:type="dxa"/>
            <w:vAlign w:val="center"/>
          </w:tcPr>
          <w:p w14:paraId="074C3D5D" w14:textId="06E0BDA5"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Demonstrate contractual performance</w:t>
            </w:r>
          </w:p>
        </w:tc>
        <w:tc>
          <w:tcPr>
            <w:tcW w:w="2248" w:type="dxa"/>
            <w:vAlign w:val="center"/>
          </w:tcPr>
          <w:p w14:paraId="12DADF25" w14:textId="5A0C221D"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71AF576B" w14:textId="040B14B0"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643" w:type="dxa"/>
            <w:vAlign w:val="center"/>
          </w:tcPr>
          <w:p w14:paraId="6EB9A0ED" w14:textId="0E09F2FD"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11</w:t>
            </w:r>
          </w:p>
        </w:tc>
      </w:tr>
      <w:tr w:rsidR="000956E7" w:rsidRPr="000956E7" w14:paraId="4F9CC0B5" w14:textId="77777777" w:rsidTr="000956E7">
        <w:trPr>
          <w:jc w:val="center"/>
        </w:trPr>
        <w:tc>
          <w:tcPr>
            <w:tcW w:w="2335" w:type="dxa"/>
            <w:vAlign w:val="center"/>
          </w:tcPr>
          <w:p w14:paraId="0B696938" w14:textId="6E8D0CDF"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Deficiency Assessment</w:t>
            </w:r>
          </w:p>
        </w:tc>
        <w:tc>
          <w:tcPr>
            <w:tcW w:w="2790" w:type="dxa"/>
            <w:vAlign w:val="center"/>
          </w:tcPr>
          <w:p w14:paraId="65F64BCE" w14:textId="3F40B3D1"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Classify findings</w:t>
            </w:r>
          </w:p>
        </w:tc>
        <w:tc>
          <w:tcPr>
            <w:tcW w:w="2248" w:type="dxa"/>
            <w:vAlign w:val="center"/>
          </w:tcPr>
          <w:p w14:paraId="34C6FC19" w14:textId="0399BA3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50C211E3" w14:textId="3F1BEA71"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40352441" w14:textId="205D32FE"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12</w:t>
            </w:r>
          </w:p>
        </w:tc>
      </w:tr>
      <w:tr w:rsidR="000956E7" w:rsidRPr="000956E7" w14:paraId="5D0AF7DA" w14:textId="77777777" w:rsidTr="000956E7">
        <w:trPr>
          <w:jc w:val="center"/>
        </w:trPr>
        <w:tc>
          <w:tcPr>
            <w:tcW w:w="2335" w:type="dxa"/>
            <w:vAlign w:val="center"/>
          </w:tcPr>
          <w:p w14:paraId="4B99B7A5" w14:textId="0D18341A"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Committee Evaluation</w:t>
            </w:r>
          </w:p>
        </w:tc>
        <w:tc>
          <w:tcPr>
            <w:tcW w:w="2790" w:type="dxa"/>
            <w:vAlign w:val="center"/>
          </w:tcPr>
          <w:p w14:paraId="63271140" w14:textId="5BD57CC1"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Evaluate overall compliance</w:t>
            </w:r>
          </w:p>
        </w:tc>
        <w:tc>
          <w:tcPr>
            <w:tcW w:w="2248" w:type="dxa"/>
            <w:vAlign w:val="center"/>
          </w:tcPr>
          <w:p w14:paraId="6CCDBC0F" w14:textId="6AD42C22"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2BB4764C" w14:textId="78042C9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w:t>
            </w:r>
          </w:p>
        </w:tc>
        <w:tc>
          <w:tcPr>
            <w:tcW w:w="1643" w:type="dxa"/>
            <w:vAlign w:val="center"/>
          </w:tcPr>
          <w:p w14:paraId="452B1C59" w14:textId="63C60456"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15</w:t>
            </w:r>
          </w:p>
        </w:tc>
      </w:tr>
      <w:tr w:rsidR="000956E7" w:rsidRPr="000956E7" w14:paraId="19F5999C" w14:textId="77777777" w:rsidTr="000956E7">
        <w:trPr>
          <w:jc w:val="center"/>
        </w:trPr>
        <w:tc>
          <w:tcPr>
            <w:tcW w:w="2335" w:type="dxa"/>
            <w:vAlign w:val="center"/>
          </w:tcPr>
          <w:p w14:paraId="08D35F48" w14:textId="4B9F44E0"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Recommendation</w:t>
            </w:r>
          </w:p>
        </w:tc>
        <w:tc>
          <w:tcPr>
            <w:tcW w:w="2790" w:type="dxa"/>
            <w:vAlign w:val="center"/>
          </w:tcPr>
          <w:p w14:paraId="2FFB1504" w14:textId="0F6ABA49"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Recommend acceptance</w:t>
            </w:r>
          </w:p>
        </w:tc>
        <w:tc>
          <w:tcPr>
            <w:tcW w:w="2248" w:type="dxa"/>
            <w:vAlign w:val="center"/>
          </w:tcPr>
          <w:p w14:paraId="4E61F559" w14:textId="22F953B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1F0E2855" w14:textId="62AFD371"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w:t>
            </w:r>
          </w:p>
        </w:tc>
        <w:tc>
          <w:tcPr>
            <w:tcW w:w="1643" w:type="dxa"/>
            <w:vAlign w:val="center"/>
          </w:tcPr>
          <w:p w14:paraId="7D2E05EA" w14:textId="1A41DB75"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16</w:t>
            </w:r>
          </w:p>
        </w:tc>
      </w:tr>
      <w:tr w:rsidR="000956E7" w:rsidRPr="000956E7" w14:paraId="7847B773" w14:textId="77777777" w:rsidTr="000956E7">
        <w:trPr>
          <w:jc w:val="center"/>
        </w:trPr>
        <w:tc>
          <w:tcPr>
            <w:tcW w:w="2335" w:type="dxa"/>
            <w:vAlign w:val="center"/>
          </w:tcPr>
          <w:p w14:paraId="7E12C1F2" w14:textId="15451A7C"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C11A</w:t>
            </w:r>
          </w:p>
        </w:tc>
        <w:tc>
          <w:tcPr>
            <w:tcW w:w="2790" w:type="dxa"/>
            <w:vAlign w:val="center"/>
          </w:tcPr>
          <w:p w14:paraId="30A75DAC" w14:textId="39F75D74"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Contractual decision</w:t>
            </w:r>
          </w:p>
        </w:tc>
        <w:tc>
          <w:tcPr>
            <w:tcW w:w="2248" w:type="dxa"/>
            <w:vAlign w:val="center"/>
          </w:tcPr>
          <w:p w14:paraId="1FC15399" w14:textId="75C5BA64"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Contracting Authority</w:t>
            </w:r>
          </w:p>
        </w:tc>
        <w:tc>
          <w:tcPr>
            <w:tcW w:w="1430" w:type="dxa"/>
            <w:vAlign w:val="center"/>
          </w:tcPr>
          <w:p w14:paraId="56B0CC54" w14:textId="519E67AC"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w:t>
            </w:r>
          </w:p>
        </w:tc>
        <w:tc>
          <w:tcPr>
            <w:tcW w:w="1643" w:type="dxa"/>
            <w:vAlign w:val="center"/>
          </w:tcPr>
          <w:p w14:paraId="579B91C0" w14:textId="174ABE4C"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C11A</w:t>
            </w:r>
          </w:p>
        </w:tc>
      </w:tr>
      <w:tr w:rsidR="000956E7" w:rsidRPr="000956E7" w14:paraId="7C033EB4" w14:textId="77777777" w:rsidTr="000956E7">
        <w:trPr>
          <w:jc w:val="center"/>
        </w:trPr>
        <w:tc>
          <w:tcPr>
            <w:tcW w:w="2335" w:type="dxa"/>
            <w:vAlign w:val="center"/>
          </w:tcPr>
          <w:p w14:paraId="72559FF9" w14:textId="41F2F25C"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Delivery</w:t>
            </w:r>
          </w:p>
        </w:tc>
        <w:tc>
          <w:tcPr>
            <w:tcW w:w="2790" w:type="dxa"/>
            <w:vAlign w:val="center"/>
          </w:tcPr>
          <w:p w14:paraId="59E7148F" w14:textId="1B152CDE"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Confirm contractual delivery</w:t>
            </w:r>
          </w:p>
        </w:tc>
        <w:tc>
          <w:tcPr>
            <w:tcW w:w="2248" w:type="dxa"/>
            <w:vAlign w:val="center"/>
          </w:tcPr>
          <w:p w14:paraId="110C8A98" w14:textId="07F512B0"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292D9820" w14:textId="5FF86723"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Contracting Authority</w:t>
            </w:r>
          </w:p>
        </w:tc>
        <w:tc>
          <w:tcPr>
            <w:tcW w:w="1643" w:type="dxa"/>
            <w:vAlign w:val="center"/>
          </w:tcPr>
          <w:p w14:paraId="5531D239" w14:textId="38D6FF0F"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Delivery documentation</w:t>
            </w:r>
          </w:p>
        </w:tc>
      </w:tr>
      <w:tr w:rsidR="000956E7" w:rsidRPr="000956E7" w14:paraId="469CF3F0" w14:textId="77777777" w:rsidTr="000956E7">
        <w:trPr>
          <w:jc w:val="center"/>
        </w:trPr>
        <w:tc>
          <w:tcPr>
            <w:tcW w:w="2335" w:type="dxa"/>
            <w:vAlign w:val="center"/>
          </w:tcPr>
          <w:p w14:paraId="23898896" w14:textId="47A36857"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Installation</w:t>
            </w:r>
          </w:p>
        </w:tc>
        <w:tc>
          <w:tcPr>
            <w:tcW w:w="2790" w:type="dxa"/>
            <w:vAlign w:val="center"/>
          </w:tcPr>
          <w:p w14:paraId="6E49AC72" w14:textId="48BBCA06"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Confirm installation</w:t>
            </w:r>
          </w:p>
        </w:tc>
        <w:tc>
          <w:tcPr>
            <w:tcW w:w="2248" w:type="dxa"/>
            <w:vAlign w:val="center"/>
          </w:tcPr>
          <w:p w14:paraId="1B6975F8" w14:textId="6D45A0D3"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430" w:type="dxa"/>
            <w:vAlign w:val="center"/>
          </w:tcPr>
          <w:p w14:paraId="37DF7BF1" w14:textId="2AFB1C3E"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Contracting Authority</w:t>
            </w:r>
          </w:p>
        </w:tc>
        <w:tc>
          <w:tcPr>
            <w:tcW w:w="1643" w:type="dxa"/>
            <w:vAlign w:val="center"/>
          </w:tcPr>
          <w:p w14:paraId="13A2A605" w14:textId="410E0012"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Installed equipment</w:t>
            </w:r>
          </w:p>
        </w:tc>
      </w:tr>
      <w:tr w:rsidR="000956E7" w:rsidRPr="000956E7" w14:paraId="5958D4FF" w14:textId="77777777" w:rsidTr="000956E7">
        <w:trPr>
          <w:jc w:val="center"/>
        </w:trPr>
        <w:tc>
          <w:tcPr>
            <w:tcW w:w="2335" w:type="dxa"/>
            <w:vAlign w:val="center"/>
          </w:tcPr>
          <w:p w14:paraId="0E470A8B" w14:textId="2944EE60"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Mechanical Inspection</w:t>
            </w:r>
          </w:p>
        </w:tc>
        <w:tc>
          <w:tcPr>
            <w:tcW w:w="2790" w:type="dxa"/>
            <w:vAlign w:val="center"/>
          </w:tcPr>
          <w:p w14:paraId="566C2D7E" w14:textId="5B346EE0"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mechanical conformity</w:t>
            </w:r>
          </w:p>
        </w:tc>
        <w:tc>
          <w:tcPr>
            <w:tcW w:w="2248" w:type="dxa"/>
            <w:vAlign w:val="center"/>
          </w:tcPr>
          <w:p w14:paraId="0F1A210E" w14:textId="458166A1"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7872C73C" w14:textId="2BE1354A"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66524EFE" w14:textId="41632F6B"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7</w:t>
            </w:r>
          </w:p>
        </w:tc>
      </w:tr>
      <w:tr w:rsidR="000956E7" w:rsidRPr="000956E7" w14:paraId="29269605" w14:textId="77777777" w:rsidTr="000956E7">
        <w:trPr>
          <w:jc w:val="center"/>
        </w:trPr>
        <w:tc>
          <w:tcPr>
            <w:tcW w:w="2335" w:type="dxa"/>
            <w:vAlign w:val="center"/>
          </w:tcPr>
          <w:p w14:paraId="3FF022DD" w14:textId="5D1EB74F"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Electrical Inspection</w:t>
            </w:r>
          </w:p>
        </w:tc>
        <w:tc>
          <w:tcPr>
            <w:tcW w:w="2790" w:type="dxa"/>
            <w:vAlign w:val="center"/>
          </w:tcPr>
          <w:p w14:paraId="7A764529" w14:textId="7266484D"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electrical conformity</w:t>
            </w:r>
          </w:p>
        </w:tc>
        <w:tc>
          <w:tcPr>
            <w:tcW w:w="2248" w:type="dxa"/>
            <w:vAlign w:val="center"/>
          </w:tcPr>
          <w:p w14:paraId="26481DAC" w14:textId="20E568A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37A718FD" w14:textId="60207F5F"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20768305" w14:textId="3572B5B7"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8</w:t>
            </w:r>
          </w:p>
        </w:tc>
      </w:tr>
      <w:tr w:rsidR="000956E7" w:rsidRPr="000956E7" w14:paraId="4F24BBD9" w14:textId="77777777" w:rsidTr="000956E7">
        <w:trPr>
          <w:jc w:val="center"/>
        </w:trPr>
        <w:tc>
          <w:tcPr>
            <w:tcW w:w="2335" w:type="dxa"/>
            <w:vAlign w:val="center"/>
          </w:tcPr>
          <w:p w14:paraId="48560A2B" w14:textId="253441F0"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Safety Inspection</w:t>
            </w:r>
          </w:p>
        </w:tc>
        <w:tc>
          <w:tcPr>
            <w:tcW w:w="2790" w:type="dxa"/>
            <w:vAlign w:val="center"/>
          </w:tcPr>
          <w:p w14:paraId="27D0F0FC" w14:textId="7F64674C" w:rsidR="000956E7" w:rsidRPr="000956E7" w:rsidRDefault="000956E7" w:rsidP="000956E7">
            <w:pPr>
              <w:rPr>
                <w:rFonts w:ascii="Times New Roman" w:hAnsi="Times New Roman" w:cs="Times New Roman"/>
                <w:sz w:val="24"/>
                <w:szCs w:val="24"/>
              </w:rPr>
            </w:pPr>
            <w:r w:rsidRPr="000956E7">
              <w:rPr>
                <w:rFonts w:ascii="Times New Roman" w:hAnsi="Times New Roman" w:cs="Times New Roman"/>
                <w:sz w:val="24"/>
                <w:szCs w:val="24"/>
              </w:rPr>
              <w:t>Verify safety</w:t>
            </w:r>
          </w:p>
        </w:tc>
        <w:tc>
          <w:tcPr>
            <w:tcW w:w="2248" w:type="dxa"/>
            <w:vAlign w:val="center"/>
          </w:tcPr>
          <w:p w14:paraId="15B9B377" w14:textId="0D4419CC"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Acceptance Commission</w:t>
            </w:r>
          </w:p>
        </w:tc>
        <w:tc>
          <w:tcPr>
            <w:tcW w:w="1430" w:type="dxa"/>
            <w:vAlign w:val="center"/>
          </w:tcPr>
          <w:p w14:paraId="10268D63" w14:textId="3F7E8D39"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Contractor</w:t>
            </w:r>
          </w:p>
        </w:tc>
        <w:tc>
          <w:tcPr>
            <w:tcW w:w="1643" w:type="dxa"/>
            <w:vAlign w:val="center"/>
          </w:tcPr>
          <w:p w14:paraId="320AC870" w14:textId="19B93B18" w:rsidR="000956E7" w:rsidRPr="000956E7" w:rsidRDefault="000956E7" w:rsidP="000956E7">
            <w:pPr>
              <w:jc w:val="center"/>
              <w:rPr>
                <w:rFonts w:ascii="Times New Roman" w:hAnsi="Times New Roman" w:cs="Times New Roman"/>
                <w:sz w:val="24"/>
                <w:szCs w:val="24"/>
              </w:rPr>
            </w:pPr>
            <w:r w:rsidRPr="000956E7">
              <w:rPr>
                <w:rFonts w:ascii="Times New Roman" w:hAnsi="Times New Roman" w:cs="Times New Roman"/>
                <w:sz w:val="24"/>
                <w:szCs w:val="24"/>
              </w:rPr>
              <w:t>Section 9</w:t>
            </w:r>
          </w:p>
        </w:tc>
      </w:tr>
    </w:tbl>
    <w:p w14:paraId="554739BA" w14:textId="77777777" w:rsidR="000956E7" w:rsidRPr="00CB3571" w:rsidRDefault="000956E7">
      <w:pPr>
        <w:rPr>
          <w:rFonts w:ascii="Times New Roman" w:hAnsi="Times New Roman" w:cs="Times New Roman"/>
          <w:sz w:val="24"/>
          <w:szCs w:val="24"/>
        </w:rPr>
      </w:pPr>
    </w:p>
    <w:p w14:paraId="0E01667B" w14:textId="77777777" w:rsidR="0017478F" w:rsidRPr="00CB3571" w:rsidRDefault="00FF0995">
      <w:pPr>
        <w:rPr>
          <w:rFonts w:ascii="Times New Roman" w:hAnsi="Times New Roman" w:cs="Times New Roman"/>
        </w:rPr>
      </w:pPr>
      <w:r w:rsidRPr="00CB3571">
        <w:rPr>
          <w:rFonts w:ascii="Times New Roman" w:hAnsi="Times New Roman" w:cs="Times New Roman"/>
        </w:rPr>
        <w:br w:type="page"/>
      </w:r>
    </w:p>
    <w:p w14:paraId="66C53B2C" w14:textId="77777777" w:rsidR="0017478F" w:rsidRPr="00CB3571" w:rsidRDefault="00FF0995">
      <w:pPr>
        <w:pStyle w:val="Heading1"/>
        <w:rPr>
          <w:rFonts w:ascii="Times New Roman" w:hAnsi="Times New Roman" w:cs="Times New Roman"/>
        </w:rPr>
      </w:pPr>
      <w:r w:rsidRPr="00CB3571">
        <w:rPr>
          <w:rFonts w:ascii="Times New Roman" w:hAnsi="Times New Roman" w:cs="Times New Roman"/>
        </w:rPr>
        <w:lastRenderedPageBreak/>
        <w:t>4. General SAT Information</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595"/>
        <w:gridCol w:w="5130"/>
      </w:tblGrid>
      <w:tr w:rsidR="0017478F" w:rsidRPr="00BC5EE9" w14:paraId="68444235" w14:textId="77777777" w:rsidTr="0087317C">
        <w:trPr>
          <w:jc w:val="center"/>
        </w:trPr>
        <w:tc>
          <w:tcPr>
            <w:tcW w:w="3595" w:type="dxa"/>
            <w:shd w:val="clear" w:color="auto" w:fill="1F4E79"/>
            <w:vAlign w:val="center"/>
          </w:tcPr>
          <w:p w14:paraId="377BF38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Field</w:t>
            </w:r>
          </w:p>
        </w:tc>
        <w:tc>
          <w:tcPr>
            <w:tcW w:w="5130" w:type="dxa"/>
            <w:shd w:val="clear" w:color="auto" w:fill="1F4E79"/>
            <w:vAlign w:val="center"/>
          </w:tcPr>
          <w:p w14:paraId="293B6FF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Value</w:t>
            </w:r>
          </w:p>
        </w:tc>
      </w:tr>
      <w:tr w:rsidR="0017478F" w:rsidRPr="00BC5EE9" w14:paraId="4A6D62F4" w14:textId="77777777" w:rsidTr="0087317C">
        <w:trPr>
          <w:jc w:val="center"/>
        </w:trPr>
        <w:tc>
          <w:tcPr>
            <w:tcW w:w="3595" w:type="dxa"/>
            <w:vAlign w:val="center"/>
          </w:tcPr>
          <w:p w14:paraId="1DACCA6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SAT Reference No.</w:t>
            </w:r>
          </w:p>
        </w:tc>
        <w:tc>
          <w:tcPr>
            <w:tcW w:w="5130" w:type="dxa"/>
            <w:vAlign w:val="center"/>
          </w:tcPr>
          <w:p w14:paraId="08DE1236" w14:textId="77777777" w:rsidR="0017478F" w:rsidRPr="00BC5EE9" w:rsidRDefault="0017478F">
            <w:pPr>
              <w:rPr>
                <w:rFonts w:ascii="Times New Roman" w:hAnsi="Times New Roman" w:cs="Times New Roman"/>
                <w:sz w:val="24"/>
                <w:szCs w:val="24"/>
              </w:rPr>
            </w:pPr>
          </w:p>
        </w:tc>
      </w:tr>
      <w:tr w:rsidR="0017478F" w:rsidRPr="00BC5EE9" w14:paraId="59B89A94" w14:textId="77777777" w:rsidTr="0087317C">
        <w:trPr>
          <w:jc w:val="center"/>
        </w:trPr>
        <w:tc>
          <w:tcPr>
            <w:tcW w:w="3595" w:type="dxa"/>
            <w:vAlign w:val="center"/>
          </w:tcPr>
          <w:p w14:paraId="617A137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Date and time</w:t>
            </w:r>
          </w:p>
        </w:tc>
        <w:tc>
          <w:tcPr>
            <w:tcW w:w="5130" w:type="dxa"/>
            <w:vAlign w:val="center"/>
          </w:tcPr>
          <w:p w14:paraId="23499A7E" w14:textId="77777777" w:rsidR="0017478F" w:rsidRPr="00BC5EE9" w:rsidRDefault="0017478F">
            <w:pPr>
              <w:rPr>
                <w:rFonts w:ascii="Times New Roman" w:hAnsi="Times New Roman" w:cs="Times New Roman"/>
                <w:sz w:val="24"/>
                <w:szCs w:val="24"/>
              </w:rPr>
            </w:pPr>
          </w:p>
        </w:tc>
      </w:tr>
      <w:tr w:rsidR="0017478F" w:rsidRPr="00BC5EE9" w14:paraId="0D1AB42B" w14:textId="77777777" w:rsidTr="0087317C">
        <w:trPr>
          <w:jc w:val="center"/>
        </w:trPr>
        <w:tc>
          <w:tcPr>
            <w:tcW w:w="3595" w:type="dxa"/>
            <w:vAlign w:val="center"/>
          </w:tcPr>
          <w:p w14:paraId="1A0F128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Site / Place of Acceptance</w:t>
            </w:r>
          </w:p>
        </w:tc>
        <w:tc>
          <w:tcPr>
            <w:tcW w:w="5130" w:type="dxa"/>
            <w:vAlign w:val="center"/>
          </w:tcPr>
          <w:p w14:paraId="4F47B5EA" w14:textId="77777777" w:rsidR="0017478F" w:rsidRPr="00BC5EE9" w:rsidRDefault="0017478F">
            <w:pPr>
              <w:rPr>
                <w:rFonts w:ascii="Times New Roman" w:hAnsi="Times New Roman" w:cs="Times New Roman"/>
                <w:sz w:val="24"/>
                <w:szCs w:val="24"/>
              </w:rPr>
            </w:pPr>
          </w:p>
        </w:tc>
      </w:tr>
      <w:tr w:rsidR="0017478F" w:rsidRPr="00BC5EE9" w14:paraId="2BE5E559" w14:textId="77777777" w:rsidTr="0087317C">
        <w:trPr>
          <w:jc w:val="center"/>
        </w:trPr>
        <w:tc>
          <w:tcPr>
            <w:tcW w:w="3595" w:type="dxa"/>
            <w:vAlign w:val="center"/>
          </w:tcPr>
          <w:p w14:paraId="547E872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Contractor</w:t>
            </w:r>
          </w:p>
        </w:tc>
        <w:tc>
          <w:tcPr>
            <w:tcW w:w="5130" w:type="dxa"/>
            <w:vAlign w:val="center"/>
          </w:tcPr>
          <w:p w14:paraId="1513991F" w14:textId="77777777" w:rsidR="0017478F" w:rsidRPr="00BC5EE9" w:rsidRDefault="0017478F">
            <w:pPr>
              <w:rPr>
                <w:rFonts w:ascii="Times New Roman" w:hAnsi="Times New Roman" w:cs="Times New Roman"/>
                <w:sz w:val="24"/>
                <w:szCs w:val="24"/>
              </w:rPr>
            </w:pPr>
          </w:p>
        </w:tc>
      </w:tr>
      <w:tr w:rsidR="0017478F" w:rsidRPr="00BC5EE9" w14:paraId="30CA7195" w14:textId="77777777" w:rsidTr="0087317C">
        <w:trPr>
          <w:jc w:val="center"/>
        </w:trPr>
        <w:tc>
          <w:tcPr>
            <w:tcW w:w="3595" w:type="dxa"/>
            <w:vAlign w:val="center"/>
          </w:tcPr>
          <w:p w14:paraId="2D9C4BD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Manufacturer</w:t>
            </w:r>
          </w:p>
        </w:tc>
        <w:tc>
          <w:tcPr>
            <w:tcW w:w="5130" w:type="dxa"/>
            <w:vAlign w:val="center"/>
          </w:tcPr>
          <w:p w14:paraId="60156B83" w14:textId="77777777" w:rsidR="0017478F" w:rsidRPr="00BC5EE9" w:rsidRDefault="0017478F">
            <w:pPr>
              <w:rPr>
                <w:rFonts w:ascii="Times New Roman" w:hAnsi="Times New Roman" w:cs="Times New Roman"/>
                <w:sz w:val="24"/>
                <w:szCs w:val="24"/>
              </w:rPr>
            </w:pPr>
          </w:p>
        </w:tc>
      </w:tr>
      <w:tr w:rsidR="0017478F" w:rsidRPr="00BC5EE9" w14:paraId="0C8DBE68" w14:textId="77777777" w:rsidTr="0087317C">
        <w:trPr>
          <w:jc w:val="center"/>
        </w:trPr>
        <w:tc>
          <w:tcPr>
            <w:tcW w:w="3595" w:type="dxa"/>
            <w:vAlign w:val="center"/>
          </w:tcPr>
          <w:p w14:paraId="617437A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Machine model</w:t>
            </w:r>
          </w:p>
        </w:tc>
        <w:tc>
          <w:tcPr>
            <w:tcW w:w="5130" w:type="dxa"/>
            <w:vAlign w:val="center"/>
          </w:tcPr>
          <w:p w14:paraId="42889375" w14:textId="77777777" w:rsidR="0017478F" w:rsidRPr="00BC5EE9" w:rsidRDefault="0017478F">
            <w:pPr>
              <w:rPr>
                <w:rFonts w:ascii="Times New Roman" w:hAnsi="Times New Roman" w:cs="Times New Roman"/>
                <w:sz w:val="24"/>
                <w:szCs w:val="24"/>
              </w:rPr>
            </w:pPr>
          </w:p>
        </w:tc>
      </w:tr>
      <w:tr w:rsidR="0017478F" w:rsidRPr="00BC5EE9" w14:paraId="0C412CB8" w14:textId="77777777" w:rsidTr="0087317C">
        <w:trPr>
          <w:jc w:val="center"/>
        </w:trPr>
        <w:tc>
          <w:tcPr>
            <w:tcW w:w="3595" w:type="dxa"/>
            <w:vAlign w:val="center"/>
          </w:tcPr>
          <w:p w14:paraId="34CE598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Serial number</w:t>
            </w:r>
          </w:p>
        </w:tc>
        <w:tc>
          <w:tcPr>
            <w:tcW w:w="5130" w:type="dxa"/>
            <w:vAlign w:val="center"/>
          </w:tcPr>
          <w:p w14:paraId="6B4D36EE" w14:textId="77777777" w:rsidR="0017478F" w:rsidRPr="00BC5EE9" w:rsidRDefault="0017478F">
            <w:pPr>
              <w:rPr>
                <w:rFonts w:ascii="Times New Roman" w:hAnsi="Times New Roman" w:cs="Times New Roman"/>
                <w:sz w:val="24"/>
                <w:szCs w:val="24"/>
              </w:rPr>
            </w:pPr>
          </w:p>
        </w:tc>
      </w:tr>
      <w:tr w:rsidR="0017478F" w:rsidRPr="00BC5EE9" w14:paraId="7EB26F11" w14:textId="77777777" w:rsidTr="0087317C">
        <w:trPr>
          <w:jc w:val="center"/>
        </w:trPr>
        <w:tc>
          <w:tcPr>
            <w:tcW w:w="3595" w:type="dxa"/>
            <w:vAlign w:val="center"/>
          </w:tcPr>
          <w:p w14:paraId="3B5D43D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Engine number</w:t>
            </w:r>
          </w:p>
        </w:tc>
        <w:tc>
          <w:tcPr>
            <w:tcW w:w="5130" w:type="dxa"/>
            <w:vAlign w:val="center"/>
          </w:tcPr>
          <w:p w14:paraId="03FF92E1" w14:textId="77777777" w:rsidR="0017478F" w:rsidRPr="00BC5EE9" w:rsidRDefault="0017478F">
            <w:pPr>
              <w:rPr>
                <w:rFonts w:ascii="Times New Roman" w:hAnsi="Times New Roman" w:cs="Times New Roman"/>
                <w:sz w:val="24"/>
                <w:szCs w:val="24"/>
              </w:rPr>
            </w:pPr>
          </w:p>
        </w:tc>
      </w:tr>
      <w:tr w:rsidR="0017478F" w:rsidRPr="00BC5EE9" w14:paraId="5D1FCD0C" w14:textId="77777777" w:rsidTr="0087317C">
        <w:trPr>
          <w:jc w:val="center"/>
        </w:trPr>
        <w:tc>
          <w:tcPr>
            <w:tcW w:w="3595" w:type="dxa"/>
            <w:vAlign w:val="center"/>
          </w:tcPr>
          <w:p w14:paraId="1E5BDB4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Operating hours at test start</w:t>
            </w:r>
          </w:p>
        </w:tc>
        <w:tc>
          <w:tcPr>
            <w:tcW w:w="5130" w:type="dxa"/>
            <w:vAlign w:val="center"/>
          </w:tcPr>
          <w:p w14:paraId="44F74506" w14:textId="77777777" w:rsidR="0017478F" w:rsidRPr="00BC5EE9" w:rsidRDefault="0017478F">
            <w:pPr>
              <w:rPr>
                <w:rFonts w:ascii="Times New Roman" w:hAnsi="Times New Roman" w:cs="Times New Roman"/>
                <w:sz w:val="24"/>
                <w:szCs w:val="24"/>
              </w:rPr>
            </w:pPr>
          </w:p>
        </w:tc>
      </w:tr>
      <w:tr w:rsidR="0017478F" w:rsidRPr="00BC5EE9" w14:paraId="576A9DF3" w14:textId="77777777" w:rsidTr="0087317C">
        <w:trPr>
          <w:jc w:val="center"/>
        </w:trPr>
        <w:tc>
          <w:tcPr>
            <w:tcW w:w="3595" w:type="dxa"/>
            <w:vAlign w:val="center"/>
          </w:tcPr>
          <w:p w14:paraId="280A255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Delivery Order No.</w:t>
            </w:r>
          </w:p>
        </w:tc>
        <w:tc>
          <w:tcPr>
            <w:tcW w:w="5130" w:type="dxa"/>
            <w:vAlign w:val="center"/>
          </w:tcPr>
          <w:p w14:paraId="28476E99" w14:textId="77777777" w:rsidR="0017478F" w:rsidRPr="00BC5EE9" w:rsidRDefault="0017478F">
            <w:pPr>
              <w:rPr>
                <w:rFonts w:ascii="Times New Roman" w:hAnsi="Times New Roman" w:cs="Times New Roman"/>
                <w:sz w:val="24"/>
                <w:szCs w:val="24"/>
              </w:rPr>
            </w:pPr>
          </w:p>
        </w:tc>
      </w:tr>
      <w:tr w:rsidR="0017478F" w:rsidRPr="00BC5EE9" w14:paraId="360FB98C" w14:textId="77777777" w:rsidTr="0087317C">
        <w:trPr>
          <w:jc w:val="center"/>
        </w:trPr>
        <w:tc>
          <w:tcPr>
            <w:tcW w:w="3595" w:type="dxa"/>
            <w:vAlign w:val="center"/>
          </w:tcPr>
          <w:p w14:paraId="303A603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Delivery date</w:t>
            </w:r>
          </w:p>
        </w:tc>
        <w:tc>
          <w:tcPr>
            <w:tcW w:w="5130" w:type="dxa"/>
            <w:vAlign w:val="center"/>
          </w:tcPr>
          <w:p w14:paraId="4A8A4898" w14:textId="77777777" w:rsidR="0017478F" w:rsidRPr="00BC5EE9" w:rsidRDefault="0017478F">
            <w:pPr>
              <w:rPr>
                <w:rFonts w:ascii="Times New Roman" w:hAnsi="Times New Roman" w:cs="Times New Roman"/>
                <w:sz w:val="24"/>
                <w:szCs w:val="24"/>
              </w:rPr>
            </w:pPr>
          </w:p>
        </w:tc>
      </w:tr>
      <w:tr w:rsidR="0017478F" w:rsidRPr="00BC5EE9" w14:paraId="7A3806EB" w14:textId="77777777" w:rsidTr="0087317C">
        <w:trPr>
          <w:jc w:val="center"/>
        </w:trPr>
        <w:tc>
          <w:tcPr>
            <w:tcW w:w="3595" w:type="dxa"/>
            <w:vAlign w:val="center"/>
          </w:tcPr>
          <w:p w14:paraId="144E10E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Installation completion date</w:t>
            </w:r>
          </w:p>
        </w:tc>
        <w:tc>
          <w:tcPr>
            <w:tcW w:w="5130" w:type="dxa"/>
            <w:vAlign w:val="center"/>
          </w:tcPr>
          <w:p w14:paraId="11EADD49" w14:textId="77777777" w:rsidR="0017478F" w:rsidRPr="00BC5EE9" w:rsidRDefault="0017478F">
            <w:pPr>
              <w:rPr>
                <w:rFonts w:ascii="Times New Roman" w:hAnsi="Times New Roman" w:cs="Times New Roman"/>
                <w:sz w:val="24"/>
                <w:szCs w:val="24"/>
              </w:rPr>
            </w:pPr>
          </w:p>
        </w:tc>
      </w:tr>
      <w:tr w:rsidR="0017478F" w:rsidRPr="00BC5EE9" w14:paraId="29BD7ABD" w14:textId="77777777" w:rsidTr="0087317C">
        <w:trPr>
          <w:jc w:val="center"/>
        </w:trPr>
        <w:tc>
          <w:tcPr>
            <w:tcW w:w="3595" w:type="dxa"/>
            <w:vAlign w:val="center"/>
          </w:tcPr>
          <w:p w14:paraId="526E579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Mechanical commissioning date</w:t>
            </w:r>
          </w:p>
        </w:tc>
        <w:tc>
          <w:tcPr>
            <w:tcW w:w="5130" w:type="dxa"/>
            <w:vAlign w:val="center"/>
          </w:tcPr>
          <w:p w14:paraId="6E220241" w14:textId="77777777" w:rsidR="0017478F" w:rsidRPr="00BC5EE9" w:rsidRDefault="0017478F">
            <w:pPr>
              <w:rPr>
                <w:rFonts w:ascii="Times New Roman" w:hAnsi="Times New Roman" w:cs="Times New Roman"/>
                <w:sz w:val="24"/>
                <w:szCs w:val="24"/>
              </w:rPr>
            </w:pPr>
          </w:p>
        </w:tc>
      </w:tr>
      <w:tr w:rsidR="0017478F" w:rsidRPr="00BC5EE9" w14:paraId="16EBE660" w14:textId="77777777" w:rsidTr="0087317C">
        <w:trPr>
          <w:jc w:val="center"/>
        </w:trPr>
        <w:tc>
          <w:tcPr>
            <w:tcW w:w="3595" w:type="dxa"/>
            <w:vAlign w:val="center"/>
          </w:tcPr>
          <w:p w14:paraId="651A79B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Electrical commissioning date</w:t>
            </w:r>
          </w:p>
        </w:tc>
        <w:tc>
          <w:tcPr>
            <w:tcW w:w="5130" w:type="dxa"/>
            <w:vAlign w:val="center"/>
          </w:tcPr>
          <w:p w14:paraId="43BBCE73" w14:textId="77777777" w:rsidR="0017478F" w:rsidRPr="00BC5EE9" w:rsidRDefault="0017478F">
            <w:pPr>
              <w:rPr>
                <w:rFonts w:ascii="Times New Roman" w:hAnsi="Times New Roman" w:cs="Times New Roman"/>
                <w:sz w:val="24"/>
                <w:szCs w:val="24"/>
              </w:rPr>
            </w:pPr>
          </w:p>
        </w:tc>
      </w:tr>
      <w:tr w:rsidR="0017478F" w:rsidRPr="00BC5EE9" w14:paraId="4D385791" w14:textId="77777777" w:rsidTr="0087317C">
        <w:trPr>
          <w:jc w:val="center"/>
        </w:trPr>
        <w:tc>
          <w:tcPr>
            <w:tcW w:w="3595" w:type="dxa"/>
            <w:vAlign w:val="center"/>
          </w:tcPr>
          <w:p w14:paraId="72F1A71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Functional testing date</w:t>
            </w:r>
          </w:p>
        </w:tc>
        <w:tc>
          <w:tcPr>
            <w:tcW w:w="5130" w:type="dxa"/>
            <w:vAlign w:val="center"/>
          </w:tcPr>
          <w:p w14:paraId="3BA53D95" w14:textId="77777777" w:rsidR="0017478F" w:rsidRPr="00BC5EE9" w:rsidRDefault="0017478F">
            <w:pPr>
              <w:rPr>
                <w:rFonts w:ascii="Times New Roman" w:hAnsi="Times New Roman" w:cs="Times New Roman"/>
                <w:sz w:val="24"/>
                <w:szCs w:val="24"/>
              </w:rPr>
            </w:pPr>
          </w:p>
        </w:tc>
      </w:tr>
      <w:tr w:rsidR="0017478F" w:rsidRPr="00BC5EE9" w14:paraId="45033011" w14:textId="77777777" w:rsidTr="0087317C">
        <w:trPr>
          <w:jc w:val="center"/>
        </w:trPr>
        <w:tc>
          <w:tcPr>
            <w:tcW w:w="3595" w:type="dxa"/>
            <w:vAlign w:val="center"/>
          </w:tcPr>
          <w:p w14:paraId="058438B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Performance testing date</w:t>
            </w:r>
          </w:p>
        </w:tc>
        <w:tc>
          <w:tcPr>
            <w:tcW w:w="5130" w:type="dxa"/>
            <w:vAlign w:val="center"/>
          </w:tcPr>
          <w:p w14:paraId="3C813CB8" w14:textId="77777777" w:rsidR="0017478F" w:rsidRPr="00BC5EE9" w:rsidRDefault="0017478F">
            <w:pPr>
              <w:rPr>
                <w:rFonts w:ascii="Times New Roman" w:hAnsi="Times New Roman" w:cs="Times New Roman"/>
                <w:sz w:val="24"/>
                <w:szCs w:val="24"/>
              </w:rPr>
            </w:pPr>
          </w:p>
        </w:tc>
      </w:tr>
      <w:tr w:rsidR="0017478F" w:rsidRPr="00BC5EE9" w14:paraId="247B07B4" w14:textId="77777777" w:rsidTr="0087317C">
        <w:trPr>
          <w:jc w:val="center"/>
        </w:trPr>
        <w:tc>
          <w:tcPr>
            <w:tcW w:w="3595" w:type="dxa"/>
            <w:vAlign w:val="center"/>
          </w:tcPr>
          <w:p w14:paraId="2657D21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Weather conditions</w:t>
            </w:r>
          </w:p>
        </w:tc>
        <w:tc>
          <w:tcPr>
            <w:tcW w:w="5130" w:type="dxa"/>
            <w:vAlign w:val="center"/>
          </w:tcPr>
          <w:p w14:paraId="1224AFDA" w14:textId="77777777" w:rsidR="0017478F" w:rsidRPr="00BC5EE9" w:rsidRDefault="0017478F">
            <w:pPr>
              <w:rPr>
                <w:rFonts w:ascii="Times New Roman" w:hAnsi="Times New Roman" w:cs="Times New Roman"/>
                <w:sz w:val="24"/>
                <w:szCs w:val="24"/>
              </w:rPr>
            </w:pPr>
          </w:p>
        </w:tc>
      </w:tr>
      <w:tr w:rsidR="0017478F" w:rsidRPr="00BC5EE9" w14:paraId="23CA6F93" w14:textId="77777777" w:rsidTr="0087317C">
        <w:trPr>
          <w:jc w:val="center"/>
        </w:trPr>
        <w:tc>
          <w:tcPr>
            <w:tcW w:w="3595" w:type="dxa"/>
            <w:vAlign w:val="center"/>
          </w:tcPr>
          <w:p w14:paraId="1EE33F2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Test material description</w:t>
            </w:r>
          </w:p>
        </w:tc>
        <w:tc>
          <w:tcPr>
            <w:tcW w:w="5130" w:type="dxa"/>
            <w:vAlign w:val="center"/>
          </w:tcPr>
          <w:p w14:paraId="0EF9E4C7" w14:textId="77777777" w:rsidR="0017478F" w:rsidRPr="00BC5EE9" w:rsidRDefault="0017478F">
            <w:pPr>
              <w:rPr>
                <w:rFonts w:ascii="Times New Roman" w:hAnsi="Times New Roman" w:cs="Times New Roman"/>
                <w:sz w:val="24"/>
                <w:szCs w:val="24"/>
              </w:rPr>
            </w:pPr>
          </w:p>
        </w:tc>
      </w:tr>
      <w:tr w:rsidR="0017478F" w:rsidRPr="00BC5EE9" w14:paraId="18610F75" w14:textId="77777777" w:rsidTr="0087317C">
        <w:trPr>
          <w:jc w:val="center"/>
        </w:trPr>
        <w:tc>
          <w:tcPr>
            <w:tcW w:w="3595" w:type="dxa"/>
            <w:vAlign w:val="center"/>
          </w:tcPr>
          <w:p w14:paraId="2827269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 xml:space="preserve">Names of operators participating </w:t>
            </w:r>
            <w:proofErr w:type="gramStart"/>
            <w:r w:rsidRPr="00BC5EE9">
              <w:rPr>
                <w:rFonts w:ascii="Times New Roman" w:hAnsi="Times New Roman" w:cs="Times New Roman"/>
                <w:sz w:val="24"/>
                <w:szCs w:val="24"/>
              </w:rPr>
              <w:t>in</w:t>
            </w:r>
            <w:proofErr w:type="gramEnd"/>
            <w:r w:rsidRPr="00BC5EE9">
              <w:rPr>
                <w:rFonts w:ascii="Times New Roman" w:hAnsi="Times New Roman" w:cs="Times New Roman"/>
                <w:sz w:val="24"/>
                <w:szCs w:val="24"/>
              </w:rPr>
              <w:t xml:space="preserve"> SAT</w:t>
            </w:r>
          </w:p>
        </w:tc>
        <w:tc>
          <w:tcPr>
            <w:tcW w:w="5130" w:type="dxa"/>
            <w:vAlign w:val="center"/>
          </w:tcPr>
          <w:p w14:paraId="7FB924CD" w14:textId="38B18BDE" w:rsidR="0017478F" w:rsidRDefault="00012B7D">
            <w:pPr>
              <w:rPr>
                <w:rFonts w:ascii="Times New Roman" w:hAnsi="Times New Roman" w:cs="Times New Roman"/>
                <w:sz w:val="24"/>
                <w:szCs w:val="24"/>
              </w:rPr>
            </w:pPr>
            <w:r>
              <w:rPr>
                <w:rFonts w:ascii="Times New Roman" w:hAnsi="Times New Roman" w:cs="Times New Roman"/>
                <w:sz w:val="24"/>
                <w:szCs w:val="24"/>
              </w:rPr>
              <w:t>1.</w:t>
            </w:r>
          </w:p>
          <w:p w14:paraId="4B4CBA64" w14:textId="1C6B57D7" w:rsidR="009755F0" w:rsidRDefault="00012B7D">
            <w:pPr>
              <w:rPr>
                <w:rFonts w:ascii="Times New Roman" w:hAnsi="Times New Roman" w:cs="Times New Roman"/>
                <w:sz w:val="24"/>
                <w:szCs w:val="24"/>
              </w:rPr>
            </w:pPr>
            <w:r>
              <w:rPr>
                <w:rFonts w:ascii="Times New Roman" w:hAnsi="Times New Roman" w:cs="Times New Roman"/>
                <w:sz w:val="24"/>
                <w:szCs w:val="24"/>
              </w:rPr>
              <w:t>2.</w:t>
            </w:r>
          </w:p>
          <w:p w14:paraId="1FD7930E" w14:textId="1DFE321F" w:rsidR="009755F0" w:rsidRDefault="00012B7D">
            <w:pPr>
              <w:rPr>
                <w:rFonts w:ascii="Times New Roman" w:hAnsi="Times New Roman" w:cs="Times New Roman"/>
                <w:sz w:val="24"/>
                <w:szCs w:val="24"/>
              </w:rPr>
            </w:pPr>
            <w:r>
              <w:rPr>
                <w:rFonts w:ascii="Times New Roman" w:hAnsi="Times New Roman" w:cs="Times New Roman"/>
                <w:sz w:val="24"/>
                <w:szCs w:val="24"/>
              </w:rPr>
              <w:t>3.</w:t>
            </w:r>
          </w:p>
          <w:p w14:paraId="7D8586FE" w14:textId="0C6C5726" w:rsidR="009755F0" w:rsidRDefault="00012B7D">
            <w:pPr>
              <w:rPr>
                <w:rFonts w:ascii="Times New Roman" w:hAnsi="Times New Roman" w:cs="Times New Roman"/>
                <w:sz w:val="24"/>
                <w:szCs w:val="24"/>
              </w:rPr>
            </w:pPr>
            <w:r>
              <w:rPr>
                <w:rFonts w:ascii="Times New Roman" w:hAnsi="Times New Roman" w:cs="Times New Roman"/>
                <w:sz w:val="24"/>
                <w:szCs w:val="24"/>
              </w:rPr>
              <w:t>4.</w:t>
            </w:r>
          </w:p>
          <w:p w14:paraId="5AB19068" w14:textId="5D59263F" w:rsidR="00012B7D" w:rsidRDefault="003B48D2">
            <w:pPr>
              <w:rPr>
                <w:rFonts w:ascii="Times New Roman" w:hAnsi="Times New Roman" w:cs="Times New Roman"/>
                <w:sz w:val="24"/>
                <w:szCs w:val="24"/>
              </w:rPr>
            </w:pPr>
            <w:r>
              <w:rPr>
                <w:rFonts w:ascii="Times New Roman" w:hAnsi="Times New Roman" w:cs="Times New Roman"/>
                <w:sz w:val="24"/>
                <w:szCs w:val="24"/>
              </w:rPr>
              <w:t>…</w:t>
            </w:r>
          </w:p>
          <w:p w14:paraId="0100D7BD" w14:textId="77777777" w:rsidR="00012B7D" w:rsidRPr="00BC5EE9" w:rsidRDefault="00012B7D">
            <w:pPr>
              <w:rPr>
                <w:rFonts w:ascii="Times New Roman" w:hAnsi="Times New Roman" w:cs="Times New Roman"/>
                <w:sz w:val="24"/>
                <w:szCs w:val="24"/>
              </w:rPr>
            </w:pPr>
          </w:p>
        </w:tc>
      </w:tr>
      <w:tr w:rsidR="0017478F" w:rsidRPr="00BC5EE9" w14:paraId="1D2E859F" w14:textId="77777777" w:rsidTr="0087317C">
        <w:trPr>
          <w:jc w:val="center"/>
        </w:trPr>
        <w:tc>
          <w:tcPr>
            <w:tcW w:w="3595" w:type="dxa"/>
            <w:vAlign w:val="center"/>
          </w:tcPr>
          <w:p w14:paraId="5E9AABE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 xml:space="preserve">Names of Contractor personnel participating </w:t>
            </w:r>
            <w:proofErr w:type="gramStart"/>
            <w:r w:rsidRPr="00BC5EE9">
              <w:rPr>
                <w:rFonts w:ascii="Times New Roman" w:hAnsi="Times New Roman" w:cs="Times New Roman"/>
                <w:sz w:val="24"/>
                <w:szCs w:val="24"/>
              </w:rPr>
              <w:t>in</w:t>
            </w:r>
            <w:proofErr w:type="gramEnd"/>
            <w:r w:rsidRPr="00BC5EE9">
              <w:rPr>
                <w:rFonts w:ascii="Times New Roman" w:hAnsi="Times New Roman" w:cs="Times New Roman"/>
                <w:sz w:val="24"/>
                <w:szCs w:val="24"/>
              </w:rPr>
              <w:t xml:space="preserve"> SAT</w:t>
            </w:r>
          </w:p>
        </w:tc>
        <w:tc>
          <w:tcPr>
            <w:tcW w:w="5130" w:type="dxa"/>
            <w:vAlign w:val="center"/>
          </w:tcPr>
          <w:p w14:paraId="79121045" w14:textId="54965EBB" w:rsidR="0017478F" w:rsidRDefault="00012B7D">
            <w:pPr>
              <w:rPr>
                <w:rFonts w:ascii="Times New Roman" w:hAnsi="Times New Roman" w:cs="Times New Roman"/>
                <w:sz w:val="24"/>
                <w:szCs w:val="24"/>
              </w:rPr>
            </w:pPr>
            <w:r>
              <w:rPr>
                <w:rFonts w:ascii="Times New Roman" w:hAnsi="Times New Roman" w:cs="Times New Roman"/>
                <w:sz w:val="24"/>
                <w:szCs w:val="24"/>
              </w:rPr>
              <w:t>1.</w:t>
            </w:r>
          </w:p>
          <w:p w14:paraId="6DC6393A" w14:textId="1887FAA2" w:rsidR="00012B7D" w:rsidRDefault="00012B7D">
            <w:pPr>
              <w:rPr>
                <w:rFonts w:ascii="Times New Roman" w:hAnsi="Times New Roman" w:cs="Times New Roman"/>
                <w:sz w:val="24"/>
                <w:szCs w:val="24"/>
              </w:rPr>
            </w:pPr>
            <w:r>
              <w:rPr>
                <w:rFonts w:ascii="Times New Roman" w:hAnsi="Times New Roman" w:cs="Times New Roman"/>
                <w:sz w:val="24"/>
                <w:szCs w:val="24"/>
              </w:rPr>
              <w:t>2.</w:t>
            </w:r>
          </w:p>
          <w:p w14:paraId="29BF6373" w14:textId="20D9E59D" w:rsidR="00012B7D" w:rsidRDefault="00012B7D">
            <w:pPr>
              <w:rPr>
                <w:rFonts w:ascii="Times New Roman" w:hAnsi="Times New Roman" w:cs="Times New Roman"/>
                <w:sz w:val="24"/>
                <w:szCs w:val="24"/>
              </w:rPr>
            </w:pPr>
            <w:r>
              <w:rPr>
                <w:rFonts w:ascii="Times New Roman" w:hAnsi="Times New Roman" w:cs="Times New Roman"/>
                <w:sz w:val="24"/>
                <w:szCs w:val="24"/>
              </w:rPr>
              <w:t>3.</w:t>
            </w:r>
          </w:p>
          <w:p w14:paraId="3F494A81" w14:textId="5D056702" w:rsidR="009755F0" w:rsidRDefault="00012B7D">
            <w:pPr>
              <w:rPr>
                <w:rFonts w:ascii="Times New Roman" w:hAnsi="Times New Roman" w:cs="Times New Roman"/>
                <w:sz w:val="24"/>
                <w:szCs w:val="24"/>
              </w:rPr>
            </w:pPr>
            <w:r>
              <w:rPr>
                <w:rFonts w:ascii="Times New Roman" w:hAnsi="Times New Roman" w:cs="Times New Roman"/>
                <w:sz w:val="24"/>
                <w:szCs w:val="24"/>
              </w:rPr>
              <w:t>4.</w:t>
            </w:r>
          </w:p>
          <w:p w14:paraId="3B9AE070" w14:textId="4F8E457A" w:rsidR="009755F0" w:rsidRDefault="00012B7D">
            <w:pPr>
              <w:rPr>
                <w:rFonts w:ascii="Times New Roman" w:hAnsi="Times New Roman" w:cs="Times New Roman"/>
                <w:sz w:val="24"/>
                <w:szCs w:val="24"/>
              </w:rPr>
            </w:pPr>
            <w:r>
              <w:rPr>
                <w:rFonts w:ascii="Times New Roman" w:hAnsi="Times New Roman" w:cs="Times New Roman"/>
                <w:sz w:val="24"/>
                <w:szCs w:val="24"/>
              </w:rPr>
              <w:t>…</w:t>
            </w:r>
          </w:p>
          <w:p w14:paraId="1F1E8464" w14:textId="77777777" w:rsidR="009755F0" w:rsidRDefault="009755F0">
            <w:pPr>
              <w:rPr>
                <w:rFonts w:ascii="Times New Roman" w:hAnsi="Times New Roman" w:cs="Times New Roman"/>
                <w:sz w:val="24"/>
                <w:szCs w:val="24"/>
              </w:rPr>
            </w:pPr>
          </w:p>
          <w:p w14:paraId="6EC1D5A8" w14:textId="77777777" w:rsidR="009755F0" w:rsidRPr="00BC5EE9" w:rsidRDefault="009755F0">
            <w:pPr>
              <w:rPr>
                <w:rFonts w:ascii="Times New Roman" w:hAnsi="Times New Roman" w:cs="Times New Roman"/>
                <w:sz w:val="24"/>
                <w:szCs w:val="24"/>
              </w:rPr>
            </w:pPr>
          </w:p>
        </w:tc>
      </w:tr>
    </w:tbl>
    <w:p w14:paraId="1CC8D458" w14:textId="77777777" w:rsidR="0017478F" w:rsidRPr="00CB3571" w:rsidRDefault="00FF0995">
      <w:pPr>
        <w:rPr>
          <w:rFonts w:ascii="Times New Roman" w:hAnsi="Times New Roman" w:cs="Times New Roman"/>
        </w:rPr>
      </w:pPr>
      <w:r w:rsidRPr="00CB3571">
        <w:rPr>
          <w:rFonts w:ascii="Times New Roman" w:hAnsi="Times New Roman" w:cs="Times New Roman"/>
        </w:rPr>
        <w:br w:type="page"/>
      </w:r>
    </w:p>
    <w:p w14:paraId="5F86F48E" w14:textId="77777777" w:rsidR="0017478F" w:rsidRPr="00CB3571" w:rsidRDefault="00FF0995">
      <w:pPr>
        <w:pStyle w:val="Heading1"/>
        <w:rPr>
          <w:rFonts w:ascii="Times New Roman" w:hAnsi="Times New Roman" w:cs="Times New Roman"/>
        </w:rPr>
      </w:pPr>
      <w:r w:rsidRPr="00CB3571">
        <w:rPr>
          <w:rFonts w:ascii="Times New Roman" w:hAnsi="Times New Roman" w:cs="Times New Roman"/>
        </w:rPr>
        <w:lastRenderedPageBreak/>
        <w:t>5. Attendance Register</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249"/>
        <w:gridCol w:w="3072"/>
        <w:gridCol w:w="2951"/>
        <w:gridCol w:w="2073"/>
      </w:tblGrid>
      <w:tr w:rsidR="0017478F" w:rsidRPr="00CB3571" w14:paraId="1E9BAE53" w14:textId="77777777" w:rsidTr="00DD594B">
        <w:trPr>
          <w:jc w:val="center"/>
        </w:trPr>
        <w:tc>
          <w:tcPr>
            <w:tcW w:w="2249" w:type="dxa"/>
            <w:shd w:val="clear" w:color="auto" w:fill="1F4E79"/>
            <w:vAlign w:val="center"/>
          </w:tcPr>
          <w:p w14:paraId="5760DB74" w14:textId="77777777" w:rsidR="0017478F" w:rsidRPr="00BC5EE9" w:rsidRDefault="00FF0995">
            <w:pPr>
              <w:rPr>
                <w:rFonts w:ascii="Times New Roman" w:hAnsi="Times New Roman" w:cs="Times New Roman"/>
                <w:sz w:val="24"/>
                <w:szCs w:val="24"/>
              </w:rPr>
            </w:pPr>
            <w:proofErr w:type="spellStart"/>
            <w:r w:rsidRPr="00BC5EE9">
              <w:rPr>
                <w:rFonts w:ascii="Times New Roman" w:hAnsi="Times New Roman" w:cs="Times New Roman"/>
                <w:b/>
                <w:color w:val="FFFFFF"/>
                <w:sz w:val="24"/>
                <w:szCs w:val="24"/>
              </w:rPr>
              <w:t>Organisation</w:t>
            </w:r>
            <w:proofErr w:type="spellEnd"/>
          </w:p>
        </w:tc>
        <w:tc>
          <w:tcPr>
            <w:tcW w:w="3072" w:type="dxa"/>
            <w:shd w:val="clear" w:color="auto" w:fill="1F4E79"/>
            <w:vAlign w:val="center"/>
          </w:tcPr>
          <w:p w14:paraId="39CFD24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Name</w:t>
            </w:r>
          </w:p>
        </w:tc>
        <w:tc>
          <w:tcPr>
            <w:tcW w:w="2951" w:type="dxa"/>
            <w:shd w:val="clear" w:color="auto" w:fill="1F4E79"/>
            <w:vAlign w:val="center"/>
          </w:tcPr>
          <w:p w14:paraId="74C1A44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Function</w:t>
            </w:r>
          </w:p>
        </w:tc>
        <w:tc>
          <w:tcPr>
            <w:tcW w:w="2073" w:type="dxa"/>
            <w:shd w:val="clear" w:color="auto" w:fill="1F4E79"/>
            <w:vAlign w:val="center"/>
          </w:tcPr>
          <w:p w14:paraId="43C95A5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Signature</w:t>
            </w:r>
          </w:p>
        </w:tc>
      </w:tr>
      <w:tr w:rsidR="0017478F" w:rsidRPr="00CB3571" w14:paraId="5F3FCC7B" w14:textId="77777777" w:rsidTr="00DD594B">
        <w:trPr>
          <w:jc w:val="center"/>
        </w:trPr>
        <w:tc>
          <w:tcPr>
            <w:tcW w:w="2249" w:type="dxa"/>
            <w:vAlign w:val="center"/>
          </w:tcPr>
          <w:p w14:paraId="574620AA" w14:textId="77777777" w:rsidR="0017478F" w:rsidRDefault="0017478F">
            <w:pPr>
              <w:rPr>
                <w:rFonts w:ascii="Times New Roman" w:hAnsi="Times New Roman" w:cs="Times New Roman"/>
                <w:sz w:val="24"/>
                <w:szCs w:val="24"/>
              </w:rPr>
            </w:pPr>
          </w:p>
          <w:p w14:paraId="557B5D26" w14:textId="77777777" w:rsidR="00BC5EE9" w:rsidRPr="00BC5EE9" w:rsidRDefault="00BC5EE9">
            <w:pPr>
              <w:rPr>
                <w:rFonts w:ascii="Times New Roman" w:hAnsi="Times New Roman" w:cs="Times New Roman"/>
                <w:sz w:val="24"/>
                <w:szCs w:val="24"/>
              </w:rPr>
            </w:pPr>
          </w:p>
        </w:tc>
        <w:tc>
          <w:tcPr>
            <w:tcW w:w="3072" w:type="dxa"/>
            <w:vAlign w:val="center"/>
          </w:tcPr>
          <w:p w14:paraId="78B16114" w14:textId="77777777" w:rsidR="0017478F" w:rsidRPr="00BC5EE9" w:rsidRDefault="0017478F">
            <w:pPr>
              <w:rPr>
                <w:rFonts w:ascii="Times New Roman" w:hAnsi="Times New Roman" w:cs="Times New Roman"/>
                <w:sz w:val="24"/>
                <w:szCs w:val="24"/>
              </w:rPr>
            </w:pPr>
          </w:p>
        </w:tc>
        <w:tc>
          <w:tcPr>
            <w:tcW w:w="2951" w:type="dxa"/>
            <w:vAlign w:val="center"/>
          </w:tcPr>
          <w:p w14:paraId="47E63A25" w14:textId="77777777" w:rsidR="0017478F" w:rsidRPr="00BC5EE9" w:rsidRDefault="0017478F">
            <w:pPr>
              <w:rPr>
                <w:rFonts w:ascii="Times New Roman" w:hAnsi="Times New Roman" w:cs="Times New Roman"/>
                <w:sz w:val="24"/>
                <w:szCs w:val="24"/>
              </w:rPr>
            </w:pPr>
          </w:p>
        </w:tc>
        <w:tc>
          <w:tcPr>
            <w:tcW w:w="2073" w:type="dxa"/>
            <w:vAlign w:val="center"/>
          </w:tcPr>
          <w:p w14:paraId="66517D46" w14:textId="77777777" w:rsidR="0017478F" w:rsidRPr="00BC5EE9" w:rsidRDefault="0017478F">
            <w:pPr>
              <w:rPr>
                <w:rFonts w:ascii="Times New Roman" w:hAnsi="Times New Roman" w:cs="Times New Roman"/>
                <w:sz w:val="24"/>
                <w:szCs w:val="24"/>
              </w:rPr>
            </w:pPr>
          </w:p>
        </w:tc>
      </w:tr>
      <w:tr w:rsidR="0017478F" w:rsidRPr="00CB3571" w14:paraId="29963AA3" w14:textId="77777777" w:rsidTr="00DD594B">
        <w:trPr>
          <w:jc w:val="center"/>
        </w:trPr>
        <w:tc>
          <w:tcPr>
            <w:tcW w:w="2249" w:type="dxa"/>
            <w:vAlign w:val="center"/>
          </w:tcPr>
          <w:p w14:paraId="52D4D47B" w14:textId="77777777" w:rsidR="0017478F" w:rsidRDefault="0017478F">
            <w:pPr>
              <w:rPr>
                <w:rFonts w:ascii="Times New Roman" w:hAnsi="Times New Roman" w:cs="Times New Roman"/>
                <w:sz w:val="24"/>
                <w:szCs w:val="24"/>
              </w:rPr>
            </w:pPr>
          </w:p>
          <w:p w14:paraId="2D9473A9" w14:textId="77777777" w:rsidR="00BC5EE9" w:rsidRPr="00BC5EE9" w:rsidRDefault="00BC5EE9">
            <w:pPr>
              <w:rPr>
                <w:rFonts w:ascii="Times New Roman" w:hAnsi="Times New Roman" w:cs="Times New Roman"/>
                <w:sz w:val="24"/>
                <w:szCs w:val="24"/>
              </w:rPr>
            </w:pPr>
          </w:p>
        </w:tc>
        <w:tc>
          <w:tcPr>
            <w:tcW w:w="3072" w:type="dxa"/>
            <w:vAlign w:val="center"/>
          </w:tcPr>
          <w:p w14:paraId="3325E03B" w14:textId="77777777" w:rsidR="0017478F" w:rsidRPr="00BC5EE9" w:rsidRDefault="0017478F">
            <w:pPr>
              <w:rPr>
                <w:rFonts w:ascii="Times New Roman" w:hAnsi="Times New Roman" w:cs="Times New Roman"/>
                <w:sz w:val="24"/>
                <w:szCs w:val="24"/>
              </w:rPr>
            </w:pPr>
          </w:p>
        </w:tc>
        <w:tc>
          <w:tcPr>
            <w:tcW w:w="2951" w:type="dxa"/>
            <w:vAlign w:val="center"/>
          </w:tcPr>
          <w:p w14:paraId="4F17F600" w14:textId="77777777" w:rsidR="0017478F" w:rsidRPr="00BC5EE9" w:rsidRDefault="0017478F">
            <w:pPr>
              <w:rPr>
                <w:rFonts w:ascii="Times New Roman" w:hAnsi="Times New Roman" w:cs="Times New Roman"/>
                <w:sz w:val="24"/>
                <w:szCs w:val="24"/>
              </w:rPr>
            </w:pPr>
          </w:p>
        </w:tc>
        <w:tc>
          <w:tcPr>
            <w:tcW w:w="2073" w:type="dxa"/>
            <w:vAlign w:val="center"/>
          </w:tcPr>
          <w:p w14:paraId="65452B2D" w14:textId="77777777" w:rsidR="0017478F" w:rsidRPr="00BC5EE9" w:rsidRDefault="0017478F">
            <w:pPr>
              <w:rPr>
                <w:rFonts w:ascii="Times New Roman" w:hAnsi="Times New Roman" w:cs="Times New Roman"/>
                <w:sz w:val="24"/>
                <w:szCs w:val="24"/>
              </w:rPr>
            </w:pPr>
          </w:p>
        </w:tc>
      </w:tr>
      <w:tr w:rsidR="0017478F" w:rsidRPr="00CB3571" w14:paraId="6666CA6F" w14:textId="77777777" w:rsidTr="00DD594B">
        <w:trPr>
          <w:jc w:val="center"/>
        </w:trPr>
        <w:tc>
          <w:tcPr>
            <w:tcW w:w="2249" w:type="dxa"/>
            <w:vAlign w:val="center"/>
          </w:tcPr>
          <w:p w14:paraId="6EAD0F48" w14:textId="77777777" w:rsidR="0017478F" w:rsidRDefault="0017478F">
            <w:pPr>
              <w:rPr>
                <w:rFonts w:ascii="Times New Roman" w:hAnsi="Times New Roman" w:cs="Times New Roman"/>
                <w:sz w:val="24"/>
                <w:szCs w:val="24"/>
              </w:rPr>
            </w:pPr>
          </w:p>
          <w:p w14:paraId="0354382A" w14:textId="77777777" w:rsidR="00BC5EE9" w:rsidRPr="00BC5EE9" w:rsidRDefault="00BC5EE9">
            <w:pPr>
              <w:rPr>
                <w:rFonts w:ascii="Times New Roman" w:hAnsi="Times New Roman" w:cs="Times New Roman"/>
                <w:sz w:val="24"/>
                <w:szCs w:val="24"/>
              </w:rPr>
            </w:pPr>
          </w:p>
        </w:tc>
        <w:tc>
          <w:tcPr>
            <w:tcW w:w="3072" w:type="dxa"/>
            <w:vAlign w:val="center"/>
          </w:tcPr>
          <w:p w14:paraId="50FB5888" w14:textId="77777777" w:rsidR="0017478F" w:rsidRPr="00BC5EE9" w:rsidRDefault="0017478F">
            <w:pPr>
              <w:rPr>
                <w:rFonts w:ascii="Times New Roman" w:hAnsi="Times New Roman" w:cs="Times New Roman"/>
                <w:sz w:val="24"/>
                <w:szCs w:val="24"/>
              </w:rPr>
            </w:pPr>
          </w:p>
        </w:tc>
        <w:tc>
          <w:tcPr>
            <w:tcW w:w="2951" w:type="dxa"/>
            <w:vAlign w:val="center"/>
          </w:tcPr>
          <w:p w14:paraId="558038DE" w14:textId="77777777" w:rsidR="0017478F" w:rsidRPr="00BC5EE9" w:rsidRDefault="0017478F">
            <w:pPr>
              <w:rPr>
                <w:rFonts w:ascii="Times New Roman" w:hAnsi="Times New Roman" w:cs="Times New Roman"/>
                <w:sz w:val="24"/>
                <w:szCs w:val="24"/>
              </w:rPr>
            </w:pPr>
          </w:p>
        </w:tc>
        <w:tc>
          <w:tcPr>
            <w:tcW w:w="2073" w:type="dxa"/>
            <w:vAlign w:val="center"/>
          </w:tcPr>
          <w:p w14:paraId="331276DD" w14:textId="77777777" w:rsidR="0017478F" w:rsidRPr="00BC5EE9" w:rsidRDefault="0017478F">
            <w:pPr>
              <w:rPr>
                <w:rFonts w:ascii="Times New Roman" w:hAnsi="Times New Roman" w:cs="Times New Roman"/>
                <w:sz w:val="24"/>
                <w:szCs w:val="24"/>
              </w:rPr>
            </w:pPr>
          </w:p>
        </w:tc>
      </w:tr>
      <w:tr w:rsidR="0017478F" w:rsidRPr="00CB3571" w14:paraId="3B3EEB3A" w14:textId="77777777" w:rsidTr="00DD594B">
        <w:trPr>
          <w:jc w:val="center"/>
        </w:trPr>
        <w:tc>
          <w:tcPr>
            <w:tcW w:w="2249" w:type="dxa"/>
            <w:vAlign w:val="center"/>
          </w:tcPr>
          <w:p w14:paraId="54221604" w14:textId="77777777" w:rsidR="0017478F" w:rsidRDefault="0017478F">
            <w:pPr>
              <w:rPr>
                <w:rFonts w:ascii="Times New Roman" w:hAnsi="Times New Roman" w:cs="Times New Roman"/>
                <w:sz w:val="24"/>
                <w:szCs w:val="24"/>
              </w:rPr>
            </w:pPr>
          </w:p>
          <w:p w14:paraId="1070EF7A" w14:textId="77777777" w:rsidR="00BC5EE9" w:rsidRPr="00BC5EE9" w:rsidRDefault="00BC5EE9">
            <w:pPr>
              <w:rPr>
                <w:rFonts w:ascii="Times New Roman" w:hAnsi="Times New Roman" w:cs="Times New Roman"/>
                <w:sz w:val="24"/>
                <w:szCs w:val="24"/>
              </w:rPr>
            </w:pPr>
          </w:p>
        </w:tc>
        <w:tc>
          <w:tcPr>
            <w:tcW w:w="3072" w:type="dxa"/>
            <w:vAlign w:val="center"/>
          </w:tcPr>
          <w:p w14:paraId="579FC50E" w14:textId="77777777" w:rsidR="0017478F" w:rsidRPr="00BC5EE9" w:rsidRDefault="0017478F">
            <w:pPr>
              <w:rPr>
                <w:rFonts w:ascii="Times New Roman" w:hAnsi="Times New Roman" w:cs="Times New Roman"/>
                <w:sz w:val="24"/>
                <w:szCs w:val="24"/>
              </w:rPr>
            </w:pPr>
          </w:p>
        </w:tc>
        <w:tc>
          <w:tcPr>
            <w:tcW w:w="2951" w:type="dxa"/>
            <w:vAlign w:val="center"/>
          </w:tcPr>
          <w:p w14:paraId="27578A98" w14:textId="77777777" w:rsidR="0017478F" w:rsidRPr="00BC5EE9" w:rsidRDefault="0017478F">
            <w:pPr>
              <w:rPr>
                <w:rFonts w:ascii="Times New Roman" w:hAnsi="Times New Roman" w:cs="Times New Roman"/>
                <w:sz w:val="24"/>
                <w:szCs w:val="24"/>
              </w:rPr>
            </w:pPr>
          </w:p>
        </w:tc>
        <w:tc>
          <w:tcPr>
            <w:tcW w:w="2073" w:type="dxa"/>
            <w:vAlign w:val="center"/>
          </w:tcPr>
          <w:p w14:paraId="646CC142" w14:textId="77777777" w:rsidR="0017478F" w:rsidRPr="00BC5EE9" w:rsidRDefault="0017478F">
            <w:pPr>
              <w:rPr>
                <w:rFonts w:ascii="Times New Roman" w:hAnsi="Times New Roman" w:cs="Times New Roman"/>
                <w:sz w:val="24"/>
                <w:szCs w:val="24"/>
              </w:rPr>
            </w:pPr>
          </w:p>
        </w:tc>
      </w:tr>
      <w:tr w:rsidR="0017478F" w:rsidRPr="00CB3571" w14:paraId="19CA20E0" w14:textId="77777777" w:rsidTr="00DD594B">
        <w:trPr>
          <w:jc w:val="center"/>
        </w:trPr>
        <w:tc>
          <w:tcPr>
            <w:tcW w:w="2249" w:type="dxa"/>
            <w:vAlign w:val="center"/>
          </w:tcPr>
          <w:p w14:paraId="11058AB2" w14:textId="77777777" w:rsidR="0017478F" w:rsidRDefault="0017478F">
            <w:pPr>
              <w:rPr>
                <w:rFonts w:ascii="Times New Roman" w:hAnsi="Times New Roman" w:cs="Times New Roman"/>
                <w:sz w:val="24"/>
                <w:szCs w:val="24"/>
              </w:rPr>
            </w:pPr>
          </w:p>
          <w:p w14:paraId="77D2D946" w14:textId="77777777" w:rsidR="00BC5EE9" w:rsidRPr="00BC5EE9" w:rsidRDefault="00BC5EE9">
            <w:pPr>
              <w:rPr>
                <w:rFonts w:ascii="Times New Roman" w:hAnsi="Times New Roman" w:cs="Times New Roman"/>
                <w:sz w:val="24"/>
                <w:szCs w:val="24"/>
              </w:rPr>
            </w:pPr>
          </w:p>
        </w:tc>
        <w:tc>
          <w:tcPr>
            <w:tcW w:w="3072" w:type="dxa"/>
            <w:vAlign w:val="center"/>
          </w:tcPr>
          <w:p w14:paraId="6EE63E06" w14:textId="77777777" w:rsidR="0017478F" w:rsidRPr="00BC5EE9" w:rsidRDefault="0017478F">
            <w:pPr>
              <w:rPr>
                <w:rFonts w:ascii="Times New Roman" w:hAnsi="Times New Roman" w:cs="Times New Roman"/>
                <w:sz w:val="24"/>
                <w:szCs w:val="24"/>
              </w:rPr>
            </w:pPr>
          </w:p>
        </w:tc>
        <w:tc>
          <w:tcPr>
            <w:tcW w:w="2951" w:type="dxa"/>
            <w:vAlign w:val="center"/>
          </w:tcPr>
          <w:p w14:paraId="11E66617" w14:textId="77777777" w:rsidR="0017478F" w:rsidRPr="00BC5EE9" w:rsidRDefault="0017478F">
            <w:pPr>
              <w:rPr>
                <w:rFonts w:ascii="Times New Roman" w:hAnsi="Times New Roman" w:cs="Times New Roman"/>
                <w:sz w:val="24"/>
                <w:szCs w:val="24"/>
              </w:rPr>
            </w:pPr>
          </w:p>
        </w:tc>
        <w:tc>
          <w:tcPr>
            <w:tcW w:w="2073" w:type="dxa"/>
            <w:vAlign w:val="center"/>
          </w:tcPr>
          <w:p w14:paraId="4EE74836" w14:textId="77777777" w:rsidR="0017478F" w:rsidRPr="00BC5EE9" w:rsidRDefault="0017478F">
            <w:pPr>
              <w:rPr>
                <w:rFonts w:ascii="Times New Roman" w:hAnsi="Times New Roman" w:cs="Times New Roman"/>
                <w:sz w:val="24"/>
                <w:szCs w:val="24"/>
              </w:rPr>
            </w:pPr>
          </w:p>
        </w:tc>
      </w:tr>
      <w:tr w:rsidR="0017478F" w:rsidRPr="00CB3571" w14:paraId="2A395236" w14:textId="77777777" w:rsidTr="00DD594B">
        <w:trPr>
          <w:jc w:val="center"/>
        </w:trPr>
        <w:tc>
          <w:tcPr>
            <w:tcW w:w="2249" w:type="dxa"/>
            <w:vAlign w:val="center"/>
          </w:tcPr>
          <w:p w14:paraId="3BEC8477" w14:textId="77777777" w:rsidR="0017478F" w:rsidRDefault="0017478F">
            <w:pPr>
              <w:rPr>
                <w:rFonts w:ascii="Times New Roman" w:hAnsi="Times New Roman" w:cs="Times New Roman"/>
                <w:sz w:val="24"/>
                <w:szCs w:val="24"/>
              </w:rPr>
            </w:pPr>
          </w:p>
          <w:p w14:paraId="7A5C025F" w14:textId="77777777" w:rsidR="00BC5EE9" w:rsidRPr="00BC5EE9" w:rsidRDefault="00BC5EE9">
            <w:pPr>
              <w:rPr>
                <w:rFonts w:ascii="Times New Roman" w:hAnsi="Times New Roman" w:cs="Times New Roman"/>
                <w:sz w:val="24"/>
                <w:szCs w:val="24"/>
              </w:rPr>
            </w:pPr>
          </w:p>
        </w:tc>
        <w:tc>
          <w:tcPr>
            <w:tcW w:w="3072" w:type="dxa"/>
            <w:vAlign w:val="center"/>
          </w:tcPr>
          <w:p w14:paraId="36D3DDEA" w14:textId="77777777" w:rsidR="0017478F" w:rsidRPr="00BC5EE9" w:rsidRDefault="0017478F">
            <w:pPr>
              <w:rPr>
                <w:rFonts w:ascii="Times New Roman" w:hAnsi="Times New Roman" w:cs="Times New Roman"/>
                <w:sz w:val="24"/>
                <w:szCs w:val="24"/>
              </w:rPr>
            </w:pPr>
          </w:p>
        </w:tc>
        <w:tc>
          <w:tcPr>
            <w:tcW w:w="2951" w:type="dxa"/>
            <w:vAlign w:val="center"/>
          </w:tcPr>
          <w:p w14:paraId="78F526F5" w14:textId="77777777" w:rsidR="0017478F" w:rsidRPr="00BC5EE9" w:rsidRDefault="0017478F">
            <w:pPr>
              <w:rPr>
                <w:rFonts w:ascii="Times New Roman" w:hAnsi="Times New Roman" w:cs="Times New Roman"/>
                <w:sz w:val="24"/>
                <w:szCs w:val="24"/>
              </w:rPr>
            </w:pPr>
          </w:p>
        </w:tc>
        <w:tc>
          <w:tcPr>
            <w:tcW w:w="2073" w:type="dxa"/>
            <w:vAlign w:val="center"/>
          </w:tcPr>
          <w:p w14:paraId="6FE473BF" w14:textId="77777777" w:rsidR="0017478F" w:rsidRPr="00BC5EE9" w:rsidRDefault="0017478F">
            <w:pPr>
              <w:rPr>
                <w:rFonts w:ascii="Times New Roman" w:hAnsi="Times New Roman" w:cs="Times New Roman"/>
                <w:sz w:val="24"/>
                <w:szCs w:val="24"/>
              </w:rPr>
            </w:pPr>
          </w:p>
        </w:tc>
      </w:tr>
      <w:tr w:rsidR="0017478F" w:rsidRPr="00CB3571" w14:paraId="23FF6766" w14:textId="77777777" w:rsidTr="00DD594B">
        <w:trPr>
          <w:jc w:val="center"/>
        </w:trPr>
        <w:tc>
          <w:tcPr>
            <w:tcW w:w="2249" w:type="dxa"/>
            <w:vAlign w:val="center"/>
          </w:tcPr>
          <w:p w14:paraId="2817A991" w14:textId="77777777" w:rsidR="0017478F" w:rsidRDefault="0017478F">
            <w:pPr>
              <w:rPr>
                <w:rFonts w:ascii="Times New Roman" w:hAnsi="Times New Roman" w:cs="Times New Roman"/>
                <w:sz w:val="24"/>
                <w:szCs w:val="24"/>
              </w:rPr>
            </w:pPr>
          </w:p>
          <w:p w14:paraId="7413A3C7" w14:textId="77777777" w:rsidR="00BC5EE9" w:rsidRPr="00BC5EE9" w:rsidRDefault="00BC5EE9">
            <w:pPr>
              <w:rPr>
                <w:rFonts w:ascii="Times New Roman" w:hAnsi="Times New Roman" w:cs="Times New Roman"/>
                <w:sz w:val="24"/>
                <w:szCs w:val="24"/>
              </w:rPr>
            </w:pPr>
          </w:p>
        </w:tc>
        <w:tc>
          <w:tcPr>
            <w:tcW w:w="3072" w:type="dxa"/>
            <w:vAlign w:val="center"/>
          </w:tcPr>
          <w:p w14:paraId="307EF20B" w14:textId="77777777" w:rsidR="0017478F" w:rsidRPr="00BC5EE9" w:rsidRDefault="0017478F">
            <w:pPr>
              <w:rPr>
                <w:rFonts w:ascii="Times New Roman" w:hAnsi="Times New Roman" w:cs="Times New Roman"/>
                <w:sz w:val="24"/>
                <w:szCs w:val="24"/>
              </w:rPr>
            </w:pPr>
          </w:p>
        </w:tc>
        <w:tc>
          <w:tcPr>
            <w:tcW w:w="2951" w:type="dxa"/>
            <w:vAlign w:val="center"/>
          </w:tcPr>
          <w:p w14:paraId="11186771" w14:textId="77777777" w:rsidR="0017478F" w:rsidRPr="00BC5EE9" w:rsidRDefault="0017478F">
            <w:pPr>
              <w:rPr>
                <w:rFonts w:ascii="Times New Roman" w:hAnsi="Times New Roman" w:cs="Times New Roman"/>
                <w:sz w:val="24"/>
                <w:szCs w:val="24"/>
              </w:rPr>
            </w:pPr>
          </w:p>
        </w:tc>
        <w:tc>
          <w:tcPr>
            <w:tcW w:w="2073" w:type="dxa"/>
            <w:vAlign w:val="center"/>
          </w:tcPr>
          <w:p w14:paraId="70450C8D" w14:textId="77777777" w:rsidR="0017478F" w:rsidRPr="00BC5EE9" w:rsidRDefault="0017478F">
            <w:pPr>
              <w:rPr>
                <w:rFonts w:ascii="Times New Roman" w:hAnsi="Times New Roman" w:cs="Times New Roman"/>
                <w:sz w:val="24"/>
                <w:szCs w:val="24"/>
              </w:rPr>
            </w:pPr>
          </w:p>
        </w:tc>
      </w:tr>
      <w:tr w:rsidR="0017478F" w:rsidRPr="00CB3571" w14:paraId="1F451FCB" w14:textId="77777777" w:rsidTr="00DD594B">
        <w:trPr>
          <w:jc w:val="center"/>
        </w:trPr>
        <w:tc>
          <w:tcPr>
            <w:tcW w:w="2249" w:type="dxa"/>
            <w:vAlign w:val="center"/>
          </w:tcPr>
          <w:p w14:paraId="21829451" w14:textId="77777777" w:rsidR="0017478F" w:rsidRDefault="0017478F">
            <w:pPr>
              <w:rPr>
                <w:rFonts w:ascii="Times New Roman" w:hAnsi="Times New Roman" w:cs="Times New Roman"/>
                <w:sz w:val="24"/>
                <w:szCs w:val="24"/>
              </w:rPr>
            </w:pPr>
          </w:p>
          <w:p w14:paraId="182E765E" w14:textId="77777777" w:rsidR="00BC5EE9" w:rsidRPr="00BC5EE9" w:rsidRDefault="00BC5EE9">
            <w:pPr>
              <w:rPr>
                <w:rFonts w:ascii="Times New Roman" w:hAnsi="Times New Roman" w:cs="Times New Roman"/>
                <w:sz w:val="24"/>
                <w:szCs w:val="24"/>
              </w:rPr>
            </w:pPr>
          </w:p>
        </w:tc>
        <w:tc>
          <w:tcPr>
            <w:tcW w:w="3072" w:type="dxa"/>
            <w:vAlign w:val="center"/>
          </w:tcPr>
          <w:p w14:paraId="497FC479" w14:textId="77777777" w:rsidR="0017478F" w:rsidRPr="00BC5EE9" w:rsidRDefault="0017478F">
            <w:pPr>
              <w:rPr>
                <w:rFonts w:ascii="Times New Roman" w:hAnsi="Times New Roman" w:cs="Times New Roman"/>
                <w:sz w:val="24"/>
                <w:szCs w:val="24"/>
              </w:rPr>
            </w:pPr>
          </w:p>
        </w:tc>
        <w:tc>
          <w:tcPr>
            <w:tcW w:w="2951" w:type="dxa"/>
            <w:vAlign w:val="center"/>
          </w:tcPr>
          <w:p w14:paraId="45A12502" w14:textId="77777777" w:rsidR="0017478F" w:rsidRPr="00BC5EE9" w:rsidRDefault="0017478F">
            <w:pPr>
              <w:rPr>
                <w:rFonts w:ascii="Times New Roman" w:hAnsi="Times New Roman" w:cs="Times New Roman"/>
                <w:sz w:val="24"/>
                <w:szCs w:val="24"/>
              </w:rPr>
            </w:pPr>
          </w:p>
        </w:tc>
        <w:tc>
          <w:tcPr>
            <w:tcW w:w="2073" w:type="dxa"/>
            <w:vAlign w:val="center"/>
          </w:tcPr>
          <w:p w14:paraId="52158967" w14:textId="77777777" w:rsidR="0017478F" w:rsidRPr="00BC5EE9" w:rsidRDefault="0017478F">
            <w:pPr>
              <w:rPr>
                <w:rFonts w:ascii="Times New Roman" w:hAnsi="Times New Roman" w:cs="Times New Roman"/>
                <w:sz w:val="24"/>
                <w:szCs w:val="24"/>
              </w:rPr>
            </w:pPr>
          </w:p>
        </w:tc>
      </w:tr>
      <w:tr w:rsidR="0017478F" w:rsidRPr="00CB3571" w14:paraId="2717C837" w14:textId="77777777" w:rsidTr="00DD594B">
        <w:trPr>
          <w:jc w:val="center"/>
        </w:trPr>
        <w:tc>
          <w:tcPr>
            <w:tcW w:w="2249" w:type="dxa"/>
            <w:vAlign w:val="center"/>
          </w:tcPr>
          <w:p w14:paraId="49DF7242" w14:textId="77777777" w:rsidR="0017478F" w:rsidRDefault="0017478F">
            <w:pPr>
              <w:rPr>
                <w:rFonts w:ascii="Times New Roman" w:hAnsi="Times New Roman" w:cs="Times New Roman"/>
                <w:sz w:val="24"/>
                <w:szCs w:val="24"/>
              </w:rPr>
            </w:pPr>
          </w:p>
          <w:p w14:paraId="39E16D63" w14:textId="77777777" w:rsidR="00BC5EE9" w:rsidRPr="00BC5EE9" w:rsidRDefault="00BC5EE9">
            <w:pPr>
              <w:rPr>
                <w:rFonts w:ascii="Times New Roman" w:hAnsi="Times New Roman" w:cs="Times New Roman"/>
                <w:sz w:val="24"/>
                <w:szCs w:val="24"/>
              </w:rPr>
            </w:pPr>
          </w:p>
        </w:tc>
        <w:tc>
          <w:tcPr>
            <w:tcW w:w="3072" w:type="dxa"/>
            <w:vAlign w:val="center"/>
          </w:tcPr>
          <w:p w14:paraId="182E431D" w14:textId="77777777" w:rsidR="0017478F" w:rsidRPr="00BC5EE9" w:rsidRDefault="0017478F">
            <w:pPr>
              <w:rPr>
                <w:rFonts w:ascii="Times New Roman" w:hAnsi="Times New Roman" w:cs="Times New Roman"/>
                <w:sz w:val="24"/>
                <w:szCs w:val="24"/>
              </w:rPr>
            </w:pPr>
          </w:p>
        </w:tc>
        <w:tc>
          <w:tcPr>
            <w:tcW w:w="2951" w:type="dxa"/>
            <w:vAlign w:val="center"/>
          </w:tcPr>
          <w:p w14:paraId="41D16256" w14:textId="77777777" w:rsidR="0017478F" w:rsidRPr="00BC5EE9" w:rsidRDefault="0017478F">
            <w:pPr>
              <w:rPr>
                <w:rFonts w:ascii="Times New Roman" w:hAnsi="Times New Roman" w:cs="Times New Roman"/>
                <w:sz w:val="24"/>
                <w:szCs w:val="24"/>
              </w:rPr>
            </w:pPr>
          </w:p>
        </w:tc>
        <w:tc>
          <w:tcPr>
            <w:tcW w:w="2073" w:type="dxa"/>
            <w:vAlign w:val="center"/>
          </w:tcPr>
          <w:p w14:paraId="18B65CEE" w14:textId="77777777" w:rsidR="0017478F" w:rsidRPr="00BC5EE9" w:rsidRDefault="0017478F">
            <w:pPr>
              <w:rPr>
                <w:rFonts w:ascii="Times New Roman" w:hAnsi="Times New Roman" w:cs="Times New Roman"/>
                <w:sz w:val="24"/>
                <w:szCs w:val="24"/>
              </w:rPr>
            </w:pPr>
          </w:p>
        </w:tc>
      </w:tr>
    </w:tbl>
    <w:p w14:paraId="3F9C70FA" w14:textId="77777777" w:rsidR="00077ED0" w:rsidRDefault="00077ED0">
      <w:pPr>
        <w:rPr>
          <w:rFonts w:ascii="Times New Roman" w:hAnsi="Times New Roman" w:cs="Times New Roman"/>
        </w:rPr>
      </w:pPr>
    </w:p>
    <w:p w14:paraId="57B0BBDC" w14:textId="3340707A" w:rsidR="00C7690A" w:rsidRPr="00DD594B" w:rsidRDefault="00C7690A">
      <w:pPr>
        <w:rPr>
          <w:rFonts w:ascii="Times New Roman" w:hAnsi="Times New Roman" w:cs="Times New Roman"/>
          <w:sz w:val="22"/>
        </w:rPr>
      </w:pPr>
      <w:r w:rsidRPr="00DD594B">
        <w:rPr>
          <w:rFonts w:ascii="Times New Roman" w:hAnsi="Times New Roman" w:cs="Times New Roman"/>
          <w:sz w:val="22"/>
        </w:rPr>
        <w:t>Recommended</w:t>
      </w:r>
      <w:r w:rsidR="00924443" w:rsidRPr="00DD594B">
        <w:rPr>
          <w:rFonts w:ascii="Times New Roman" w:hAnsi="Times New Roman" w:cs="Times New Roman"/>
          <w:sz w:val="22"/>
        </w:rPr>
        <w:t>, but not limited to,</w:t>
      </w:r>
      <w:r w:rsidRPr="00DD594B">
        <w:rPr>
          <w:rFonts w:ascii="Times New Roman" w:hAnsi="Times New Roman" w:cs="Times New Roman"/>
          <w:sz w:val="22"/>
        </w:rPr>
        <w:t xml:space="preserve"> attendance:</w:t>
      </w:r>
    </w:p>
    <w:p w14:paraId="7EEECB97" w14:textId="28BFF3D7" w:rsidR="00C7690A" w:rsidRPr="00DD594B" w:rsidRDefault="00C7690A">
      <w:pPr>
        <w:rPr>
          <w:rFonts w:ascii="Times New Roman" w:hAnsi="Times New Roman" w:cs="Times New Roman"/>
          <w:sz w:val="22"/>
        </w:rPr>
      </w:pPr>
      <w:r w:rsidRPr="00DD594B">
        <w:rPr>
          <w:rFonts w:ascii="Times New Roman" w:hAnsi="Times New Roman" w:cs="Times New Roman"/>
          <w:sz w:val="22"/>
        </w:rPr>
        <w:t xml:space="preserve">Mechanical </w:t>
      </w:r>
      <w:r w:rsidR="003B48D2" w:rsidRPr="00DD594B">
        <w:rPr>
          <w:rFonts w:ascii="Times New Roman" w:hAnsi="Times New Roman" w:cs="Times New Roman"/>
          <w:sz w:val="22"/>
        </w:rPr>
        <w:t xml:space="preserve">commissioning </w:t>
      </w:r>
      <w:r w:rsidRPr="00DD594B">
        <w:rPr>
          <w:rFonts w:ascii="Times New Roman" w:hAnsi="Times New Roman" w:cs="Times New Roman"/>
          <w:sz w:val="22"/>
        </w:rPr>
        <w:t xml:space="preserve">engineer for confirmation of section </w:t>
      </w:r>
      <w:r w:rsidR="00077ED0" w:rsidRPr="00DD594B">
        <w:rPr>
          <w:rFonts w:ascii="Times New Roman" w:hAnsi="Times New Roman" w:cs="Times New Roman"/>
          <w:sz w:val="22"/>
        </w:rPr>
        <w:t>7</w:t>
      </w:r>
      <w:r w:rsidRPr="00DD594B">
        <w:rPr>
          <w:rFonts w:ascii="Times New Roman" w:hAnsi="Times New Roman" w:cs="Times New Roman"/>
          <w:sz w:val="22"/>
        </w:rPr>
        <w:t xml:space="preserve">. Mechanical Commissioning Inspection </w:t>
      </w:r>
    </w:p>
    <w:p w14:paraId="75C859F1" w14:textId="0787E3F2" w:rsidR="00077ED0" w:rsidRPr="00DD594B" w:rsidRDefault="00C7690A">
      <w:pPr>
        <w:rPr>
          <w:rFonts w:ascii="Times New Roman" w:hAnsi="Times New Roman" w:cs="Times New Roman"/>
          <w:sz w:val="22"/>
        </w:rPr>
      </w:pPr>
      <w:r w:rsidRPr="00DD594B">
        <w:rPr>
          <w:rFonts w:ascii="Times New Roman" w:hAnsi="Times New Roman" w:cs="Times New Roman"/>
          <w:sz w:val="22"/>
        </w:rPr>
        <w:t xml:space="preserve">Electrical </w:t>
      </w:r>
      <w:r w:rsidR="003B48D2" w:rsidRPr="00DD594B">
        <w:rPr>
          <w:rFonts w:ascii="Times New Roman" w:hAnsi="Times New Roman" w:cs="Times New Roman"/>
          <w:sz w:val="22"/>
        </w:rPr>
        <w:t xml:space="preserve">commissioning </w:t>
      </w:r>
      <w:r w:rsidRPr="00DD594B">
        <w:rPr>
          <w:rFonts w:ascii="Times New Roman" w:hAnsi="Times New Roman" w:cs="Times New Roman"/>
          <w:sz w:val="22"/>
        </w:rPr>
        <w:t xml:space="preserve">engineer </w:t>
      </w:r>
      <w:r w:rsidR="00077ED0" w:rsidRPr="00DD594B">
        <w:rPr>
          <w:rFonts w:ascii="Times New Roman" w:hAnsi="Times New Roman" w:cs="Times New Roman"/>
          <w:sz w:val="22"/>
        </w:rPr>
        <w:t xml:space="preserve">for confirmation of section 8. Electrical Commissioning Inspection </w:t>
      </w:r>
    </w:p>
    <w:p w14:paraId="39B13608" w14:textId="294CDB32" w:rsidR="00924443" w:rsidRPr="00DD594B" w:rsidRDefault="00924443">
      <w:pPr>
        <w:rPr>
          <w:rFonts w:ascii="Times New Roman" w:hAnsi="Times New Roman" w:cs="Times New Roman"/>
          <w:sz w:val="22"/>
        </w:rPr>
      </w:pPr>
      <w:r w:rsidRPr="00DD594B">
        <w:rPr>
          <w:rFonts w:ascii="Times New Roman" w:hAnsi="Times New Roman" w:cs="Times New Roman"/>
          <w:sz w:val="22"/>
        </w:rPr>
        <w:t xml:space="preserve">Authorized </w:t>
      </w:r>
      <w:r w:rsidR="003C35A6" w:rsidRPr="00DD594B">
        <w:rPr>
          <w:rFonts w:ascii="Times New Roman" w:hAnsi="Times New Roman" w:cs="Times New Roman"/>
          <w:sz w:val="22"/>
        </w:rPr>
        <w:t xml:space="preserve">official </w:t>
      </w:r>
      <w:r w:rsidRPr="00DD594B">
        <w:rPr>
          <w:rFonts w:ascii="Times New Roman" w:hAnsi="Times New Roman" w:cs="Times New Roman"/>
          <w:sz w:val="22"/>
        </w:rPr>
        <w:t>representative from contractor</w:t>
      </w:r>
      <w:r w:rsidR="003C35A6" w:rsidRPr="00DD594B">
        <w:rPr>
          <w:rFonts w:ascii="Times New Roman" w:hAnsi="Times New Roman" w:cs="Times New Roman"/>
          <w:sz w:val="22"/>
        </w:rPr>
        <w:t xml:space="preserve">. (authorization </w:t>
      </w:r>
      <w:r w:rsidR="00927DB7" w:rsidRPr="00DD594B">
        <w:rPr>
          <w:rFonts w:ascii="Times New Roman" w:hAnsi="Times New Roman" w:cs="Times New Roman"/>
          <w:sz w:val="22"/>
        </w:rPr>
        <w:t>confirmed by an official signed/stamped document)</w:t>
      </w:r>
    </w:p>
    <w:p w14:paraId="317B0B5A" w14:textId="2A523FA2" w:rsidR="0017478F" w:rsidRPr="00DD594B" w:rsidRDefault="00924443">
      <w:pPr>
        <w:rPr>
          <w:rFonts w:ascii="Times New Roman" w:hAnsi="Times New Roman" w:cs="Times New Roman"/>
          <w:sz w:val="22"/>
        </w:rPr>
      </w:pPr>
      <w:r w:rsidRPr="00DD594B">
        <w:rPr>
          <w:rFonts w:ascii="Times New Roman" w:hAnsi="Times New Roman" w:cs="Times New Roman"/>
          <w:sz w:val="22"/>
        </w:rPr>
        <w:t>Authorized representative from contracting authority</w:t>
      </w:r>
      <w:r w:rsidR="00927DB7" w:rsidRPr="00DD594B">
        <w:rPr>
          <w:rFonts w:ascii="Times New Roman" w:hAnsi="Times New Roman" w:cs="Times New Roman"/>
          <w:sz w:val="22"/>
        </w:rPr>
        <w:t xml:space="preserve"> (authorization confirmed by an official signed/stamped document)</w:t>
      </w:r>
    </w:p>
    <w:p w14:paraId="45DF3DF6" w14:textId="77777777" w:rsidR="00C7690A" w:rsidRDefault="00C7690A">
      <w:pPr>
        <w:rPr>
          <w:rFonts w:ascii="Times New Roman" w:hAnsi="Times New Roman" w:cs="Times New Roman"/>
        </w:rPr>
      </w:pPr>
    </w:p>
    <w:p w14:paraId="34FE4DE4" w14:textId="77777777" w:rsidR="00927DB7" w:rsidRDefault="00927DB7">
      <w:pPr>
        <w:rPr>
          <w:rFonts w:ascii="Times New Roman" w:hAnsi="Times New Roman" w:cs="Times New Roman"/>
        </w:rPr>
      </w:pPr>
    </w:p>
    <w:p w14:paraId="422B683E" w14:textId="77777777" w:rsidR="00927DB7" w:rsidRDefault="00927DB7">
      <w:pPr>
        <w:rPr>
          <w:rFonts w:ascii="Times New Roman" w:hAnsi="Times New Roman" w:cs="Times New Roman"/>
        </w:rPr>
      </w:pPr>
    </w:p>
    <w:p w14:paraId="544632DA" w14:textId="77777777" w:rsidR="00927DB7" w:rsidRDefault="00927DB7">
      <w:pPr>
        <w:rPr>
          <w:rFonts w:ascii="Times New Roman" w:hAnsi="Times New Roman" w:cs="Times New Roman"/>
        </w:rPr>
      </w:pPr>
    </w:p>
    <w:p w14:paraId="0965320C" w14:textId="77777777" w:rsidR="00927DB7" w:rsidRDefault="00927DB7">
      <w:pPr>
        <w:rPr>
          <w:rFonts w:ascii="Times New Roman" w:hAnsi="Times New Roman" w:cs="Times New Roman"/>
        </w:rPr>
      </w:pPr>
    </w:p>
    <w:p w14:paraId="7B44816D" w14:textId="77777777" w:rsidR="00927DB7" w:rsidRDefault="00927DB7">
      <w:pPr>
        <w:rPr>
          <w:rFonts w:ascii="Times New Roman" w:hAnsi="Times New Roman" w:cs="Times New Roman"/>
        </w:rPr>
      </w:pPr>
    </w:p>
    <w:p w14:paraId="6B8BA7CD" w14:textId="77777777" w:rsidR="00927DB7" w:rsidRDefault="00927DB7">
      <w:pPr>
        <w:rPr>
          <w:rFonts w:ascii="Times New Roman" w:hAnsi="Times New Roman" w:cs="Times New Roman"/>
        </w:rPr>
      </w:pPr>
    </w:p>
    <w:p w14:paraId="1A77DF1D" w14:textId="77777777" w:rsidR="00927DB7" w:rsidRDefault="00927DB7">
      <w:pPr>
        <w:rPr>
          <w:rFonts w:ascii="Times New Roman" w:hAnsi="Times New Roman" w:cs="Times New Roman"/>
        </w:rPr>
      </w:pPr>
    </w:p>
    <w:p w14:paraId="21E44AF6" w14:textId="77777777" w:rsidR="00927DB7" w:rsidRDefault="00927DB7">
      <w:pPr>
        <w:rPr>
          <w:rFonts w:ascii="Times New Roman" w:hAnsi="Times New Roman" w:cs="Times New Roman"/>
        </w:rPr>
      </w:pPr>
    </w:p>
    <w:p w14:paraId="3676E2BC" w14:textId="77777777" w:rsidR="00927DB7" w:rsidRDefault="00927DB7">
      <w:pPr>
        <w:rPr>
          <w:rFonts w:ascii="Times New Roman" w:hAnsi="Times New Roman" w:cs="Times New Roman"/>
        </w:rPr>
      </w:pPr>
    </w:p>
    <w:p w14:paraId="3370EE85" w14:textId="77777777" w:rsidR="00927DB7" w:rsidRPr="00CB3571" w:rsidRDefault="00927DB7">
      <w:pPr>
        <w:rPr>
          <w:rFonts w:ascii="Times New Roman" w:hAnsi="Times New Roman" w:cs="Times New Roman"/>
        </w:rPr>
      </w:pPr>
    </w:p>
    <w:p w14:paraId="586F50E3" w14:textId="14D80340" w:rsidR="0017478F" w:rsidRPr="00CB3571" w:rsidRDefault="00FF0995">
      <w:pPr>
        <w:pStyle w:val="Heading1"/>
        <w:rPr>
          <w:rFonts w:ascii="Times New Roman" w:hAnsi="Times New Roman" w:cs="Times New Roman"/>
        </w:rPr>
      </w:pPr>
      <w:r w:rsidRPr="00CB3571">
        <w:rPr>
          <w:rFonts w:ascii="Times New Roman" w:hAnsi="Times New Roman" w:cs="Times New Roman"/>
        </w:rPr>
        <w:lastRenderedPageBreak/>
        <w:t xml:space="preserve">6. </w:t>
      </w:r>
      <w:r w:rsidR="00D9008B" w:rsidRPr="00D9008B">
        <w:rPr>
          <w:rFonts w:ascii="Times New Roman" w:hAnsi="Times New Roman" w:cs="Times New Roman"/>
        </w:rPr>
        <w:t>PRE-SAT READINESS CHECKLIST</w:t>
      </w:r>
    </w:p>
    <w:tbl>
      <w:tblPr>
        <w:tblStyle w:val="TableGrid"/>
        <w:tblW w:w="1072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874"/>
        <w:gridCol w:w="1809"/>
        <w:gridCol w:w="3039"/>
      </w:tblGrid>
      <w:tr w:rsidR="0017478F" w:rsidRPr="00BC5EE9" w14:paraId="514F19AB" w14:textId="77777777" w:rsidTr="00BC5EE9">
        <w:trPr>
          <w:jc w:val="center"/>
        </w:trPr>
        <w:tc>
          <w:tcPr>
            <w:tcW w:w="5874" w:type="dxa"/>
            <w:shd w:val="clear" w:color="auto" w:fill="1F4E79"/>
            <w:vAlign w:val="center"/>
          </w:tcPr>
          <w:p w14:paraId="417F0276" w14:textId="57F61A93" w:rsidR="0017478F" w:rsidRPr="00BC5EE9" w:rsidRDefault="00ED6DB2">
            <w:pPr>
              <w:rPr>
                <w:rFonts w:ascii="Times New Roman" w:hAnsi="Times New Roman" w:cs="Times New Roman"/>
                <w:sz w:val="24"/>
                <w:szCs w:val="24"/>
              </w:rPr>
            </w:pPr>
            <w:r>
              <w:rPr>
                <w:rFonts w:ascii="Times New Roman" w:hAnsi="Times New Roman" w:cs="Times New Roman"/>
                <w:b/>
                <w:color w:val="FFFFFF"/>
                <w:sz w:val="24"/>
                <w:szCs w:val="24"/>
              </w:rPr>
              <w:t>Item</w:t>
            </w:r>
          </w:p>
        </w:tc>
        <w:tc>
          <w:tcPr>
            <w:tcW w:w="1809" w:type="dxa"/>
            <w:shd w:val="clear" w:color="auto" w:fill="1F4E79"/>
            <w:vAlign w:val="center"/>
          </w:tcPr>
          <w:p w14:paraId="408E3538"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Completed</w:t>
            </w:r>
          </w:p>
        </w:tc>
        <w:tc>
          <w:tcPr>
            <w:tcW w:w="3039" w:type="dxa"/>
            <w:shd w:val="clear" w:color="auto" w:fill="1F4E79"/>
            <w:vAlign w:val="center"/>
          </w:tcPr>
          <w:p w14:paraId="2A9C82B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Reference / Comment</w:t>
            </w:r>
          </w:p>
        </w:tc>
      </w:tr>
      <w:tr w:rsidR="0017478F" w:rsidRPr="00BC5EE9" w14:paraId="695C801E" w14:textId="77777777" w:rsidTr="00BC5EE9">
        <w:trPr>
          <w:jc w:val="center"/>
        </w:trPr>
        <w:tc>
          <w:tcPr>
            <w:tcW w:w="5874" w:type="dxa"/>
            <w:vAlign w:val="center"/>
          </w:tcPr>
          <w:p w14:paraId="62988CA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Delivery completed and delivery documents available</w:t>
            </w:r>
          </w:p>
        </w:tc>
        <w:tc>
          <w:tcPr>
            <w:tcW w:w="1809" w:type="dxa"/>
            <w:vAlign w:val="center"/>
          </w:tcPr>
          <w:p w14:paraId="1158290D" w14:textId="57A2908E" w:rsidR="0017478F" w:rsidRPr="00BC5EE9" w:rsidRDefault="00FF0995">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00CB3571" w:rsidRPr="00BC5EE9">
              <w:rPr>
                <w:rFonts w:ascii="Times New Roman" w:hAnsi="Times New Roman" w:cs="Times New Roman"/>
                <w:sz w:val="24"/>
                <w:szCs w:val="24"/>
              </w:rPr>
              <w:t xml:space="preserve">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7E2B9769" w14:textId="77777777" w:rsidR="0017478F" w:rsidRPr="00BC5EE9" w:rsidRDefault="0017478F">
            <w:pPr>
              <w:rPr>
                <w:rFonts w:ascii="Times New Roman" w:hAnsi="Times New Roman" w:cs="Times New Roman"/>
                <w:sz w:val="24"/>
                <w:szCs w:val="24"/>
              </w:rPr>
            </w:pPr>
          </w:p>
        </w:tc>
      </w:tr>
      <w:tr w:rsidR="00CB3571" w:rsidRPr="00BC5EE9" w14:paraId="51F8312C" w14:textId="77777777" w:rsidTr="00BC5EE9">
        <w:trPr>
          <w:jc w:val="center"/>
        </w:trPr>
        <w:tc>
          <w:tcPr>
            <w:tcW w:w="5874" w:type="dxa"/>
            <w:vAlign w:val="center"/>
          </w:tcPr>
          <w:p w14:paraId="1CABEB2C" w14:textId="77777777" w:rsidR="00CB3571" w:rsidRPr="00BC5EE9" w:rsidRDefault="00CB3571" w:rsidP="00CB3571">
            <w:pPr>
              <w:rPr>
                <w:rFonts w:ascii="Times New Roman" w:hAnsi="Times New Roman" w:cs="Times New Roman"/>
                <w:sz w:val="24"/>
                <w:szCs w:val="24"/>
              </w:rPr>
            </w:pPr>
            <w:r w:rsidRPr="00BC5EE9">
              <w:rPr>
                <w:rFonts w:ascii="Times New Roman" w:hAnsi="Times New Roman" w:cs="Times New Roman"/>
                <w:sz w:val="24"/>
                <w:szCs w:val="24"/>
              </w:rPr>
              <w:t>Installation completed</w:t>
            </w:r>
          </w:p>
        </w:tc>
        <w:tc>
          <w:tcPr>
            <w:tcW w:w="1809" w:type="dxa"/>
          </w:tcPr>
          <w:p w14:paraId="0A69BC85" w14:textId="0C03B062" w:rsidR="00CB3571" w:rsidRPr="00BC5EE9" w:rsidRDefault="00CB3571" w:rsidP="00CB3571">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15720360" w14:textId="77777777" w:rsidR="00CB3571" w:rsidRPr="00BC5EE9" w:rsidRDefault="00CB3571" w:rsidP="00CB3571">
            <w:pPr>
              <w:rPr>
                <w:rFonts w:ascii="Times New Roman" w:hAnsi="Times New Roman" w:cs="Times New Roman"/>
                <w:sz w:val="24"/>
                <w:szCs w:val="24"/>
              </w:rPr>
            </w:pPr>
          </w:p>
        </w:tc>
      </w:tr>
      <w:tr w:rsidR="00CB3571" w:rsidRPr="00BC5EE9" w14:paraId="007B7313" w14:textId="77777777" w:rsidTr="00BC5EE9">
        <w:trPr>
          <w:jc w:val="center"/>
        </w:trPr>
        <w:tc>
          <w:tcPr>
            <w:tcW w:w="5874" w:type="dxa"/>
            <w:vAlign w:val="center"/>
          </w:tcPr>
          <w:p w14:paraId="398340C6" w14:textId="3DF3E826" w:rsidR="00CB3571" w:rsidRPr="00BC5EE9" w:rsidRDefault="00CB3571" w:rsidP="00CB3571">
            <w:pPr>
              <w:rPr>
                <w:rFonts w:ascii="Times New Roman" w:hAnsi="Times New Roman" w:cs="Times New Roman"/>
                <w:sz w:val="24"/>
                <w:szCs w:val="24"/>
              </w:rPr>
            </w:pPr>
            <w:r w:rsidRPr="00BC5EE9">
              <w:rPr>
                <w:rFonts w:ascii="Times New Roman" w:hAnsi="Times New Roman" w:cs="Times New Roman"/>
                <w:sz w:val="24"/>
                <w:szCs w:val="24"/>
              </w:rPr>
              <w:t xml:space="preserve">Mechanical </w:t>
            </w:r>
            <w:r w:rsidR="00ED6DB2">
              <w:rPr>
                <w:rFonts w:ascii="Times New Roman" w:hAnsi="Times New Roman" w:cs="Times New Roman"/>
                <w:sz w:val="24"/>
                <w:szCs w:val="24"/>
              </w:rPr>
              <w:t>assembly</w:t>
            </w:r>
            <w:r w:rsidRPr="00BC5EE9">
              <w:rPr>
                <w:rFonts w:ascii="Times New Roman" w:hAnsi="Times New Roman" w:cs="Times New Roman"/>
                <w:sz w:val="24"/>
                <w:szCs w:val="24"/>
              </w:rPr>
              <w:t xml:space="preserve"> completed</w:t>
            </w:r>
          </w:p>
        </w:tc>
        <w:tc>
          <w:tcPr>
            <w:tcW w:w="1809" w:type="dxa"/>
          </w:tcPr>
          <w:p w14:paraId="7B58B2F5" w14:textId="7D6A2DD9" w:rsidR="00CB3571" w:rsidRPr="00BC5EE9" w:rsidRDefault="00CB3571" w:rsidP="00CB3571">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14D668B4" w14:textId="77777777" w:rsidR="00CB3571" w:rsidRPr="00BC5EE9" w:rsidRDefault="00CB3571" w:rsidP="00CB3571">
            <w:pPr>
              <w:rPr>
                <w:rFonts w:ascii="Times New Roman" w:hAnsi="Times New Roman" w:cs="Times New Roman"/>
                <w:sz w:val="24"/>
                <w:szCs w:val="24"/>
              </w:rPr>
            </w:pPr>
          </w:p>
        </w:tc>
      </w:tr>
      <w:tr w:rsidR="00CB3571" w:rsidRPr="00BC5EE9" w14:paraId="6E89153B" w14:textId="77777777" w:rsidTr="00BC5EE9">
        <w:trPr>
          <w:jc w:val="center"/>
        </w:trPr>
        <w:tc>
          <w:tcPr>
            <w:tcW w:w="5874" w:type="dxa"/>
            <w:vAlign w:val="center"/>
          </w:tcPr>
          <w:p w14:paraId="1AFA3D6D" w14:textId="681C947F" w:rsidR="00CB3571" w:rsidRPr="00BC5EE9" w:rsidRDefault="00CB3571" w:rsidP="00CB3571">
            <w:pPr>
              <w:rPr>
                <w:rFonts w:ascii="Times New Roman" w:hAnsi="Times New Roman" w:cs="Times New Roman"/>
                <w:sz w:val="24"/>
                <w:szCs w:val="24"/>
              </w:rPr>
            </w:pPr>
            <w:r w:rsidRPr="00BC5EE9">
              <w:rPr>
                <w:rFonts w:ascii="Times New Roman" w:hAnsi="Times New Roman" w:cs="Times New Roman"/>
                <w:sz w:val="24"/>
                <w:szCs w:val="24"/>
              </w:rPr>
              <w:t xml:space="preserve">Electrical </w:t>
            </w:r>
            <w:r w:rsidR="00860B01">
              <w:rPr>
                <w:rFonts w:ascii="Times New Roman" w:hAnsi="Times New Roman" w:cs="Times New Roman"/>
                <w:sz w:val="24"/>
                <w:szCs w:val="24"/>
              </w:rPr>
              <w:t>connections</w:t>
            </w:r>
            <w:r w:rsidRPr="00BC5EE9">
              <w:rPr>
                <w:rFonts w:ascii="Times New Roman" w:hAnsi="Times New Roman" w:cs="Times New Roman"/>
                <w:sz w:val="24"/>
                <w:szCs w:val="24"/>
              </w:rPr>
              <w:t xml:space="preserve"> completed</w:t>
            </w:r>
          </w:p>
        </w:tc>
        <w:tc>
          <w:tcPr>
            <w:tcW w:w="1809" w:type="dxa"/>
          </w:tcPr>
          <w:p w14:paraId="0D1347CF" w14:textId="28ACEAE2" w:rsidR="00CB3571" w:rsidRPr="00BC5EE9" w:rsidRDefault="00CB3571" w:rsidP="00CB3571">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37B67A92" w14:textId="77777777" w:rsidR="00CB3571" w:rsidRPr="00BC5EE9" w:rsidRDefault="00CB3571" w:rsidP="00CB3571">
            <w:pPr>
              <w:rPr>
                <w:rFonts w:ascii="Times New Roman" w:hAnsi="Times New Roman" w:cs="Times New Roman"/>
                <w:sz w:val="24"/>
                <w:szCs w:val="24"/>
              </w:rPr>
            </w:pPr>
          </w:p>
        </w:tc>
      </w:tr>
      <w:tr w:rsidR="00CB3571" w:rsidRPr="00BC5EE9" w14:paraId="4BBA4F22" w14:textId="77777777" w:rsidTr="00BC5EE9">
        <w:trPr>
          <w:jc w:val="center"/>
        </w:trPr>
        <w:tc>
          <w:tcPr>
            <w:tcW w:w="5874" w:type="dxa"/>
            <w:vAlign w:val="center"/>
          </w:tcPr>
          <w:p w14:paraId="1C006708" w14:textId="4BB08FD7" w:rsidR="00CB3571" w:rsidRPr="00BC5EE9" w:rsidRDefault="00FC37DB" w:rsidP="00CB3571">
            <w:pPr>
              <w:rPr>
                <w:rFonts w:ascii="Times New Roman" w:hAnsi="Times New Roman" w:cs="Times New Roman"/>
                <w:sz w:val="24"/>
                <w:szCs w:val="24"/>
              </w:rPr>
            </w:pPr>
            <w:r>
              <w:rPr>
                <w:rFonts w:ascii="Times New Roman" w:hAnsi="Times New Roman" w:cs="Times New Roman"/>
                <w:sz w:val="24"/>
                <w:szCs w:val="24"/>
              </w:rPr>
              <w:t>Utilities available</w:t>
            </w:r>
          </w:p>
        </w:tc>
        <w:tc>
          <w:tcPr>
            <w:tcW w:w="1809" w:type="dxa"/>
          </w:tcPr>
          <w:p w14:paraId="567D5547" w14:textId="16DF3AFD" w:rsidR="00CB3571" w:rsidRPr="00BC5EE9" w:rsidRDefault="00CB3571" w:rsidP="00CB3571">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213D678D" w14:textId="77777777" w:rsidR="00CB3571" w:rsidRPr="00BC5EE9" w:rsidRDefault="00CB3571" w:rsidP="00CB3571">
            <w:pPr>
              <w:rPr>
                <w:rFonts w:ascii="Times New Roman" w:hAnsi="Times New Roman" w:cs="Times New Roman"/>
                <w:sz w:val="24"/>
                <w:szCs w:val="24"/>
              </w:rPr>
            </w:pPr>
          </w:p>
        </w:tc>
      </w:tr>
      <w:tr w:rsidR="00FC37DB" w:rsidRPr="00BC5EE9" w14:paraId="6FF83B2D" w14:textId="77777777" w:rsidTr="00BC5EE9">
        <w:trPr>
          <w:jc w:val="center"/>
        </w:trPr>
        <w:tc>
          <w:tcPr>
            <w:tcW w:w="5874" w:type="dxa"/>
            <w:vAlign w:val="center"/>
          </w:tcPr>
          <w:p w14:paraId="754BB205" w14:textId="232B163A" w:rsidR="00FC37DB" w:rsidRDefault="009808A8" w:rsidP="00CB3571">
            <w:pPr>
              <w:rPr>
                <w:rFonts w:ascii="Times New Roman" w:hAnsi="Times New Roman" w:cs="Times New Roman"/>
                <w:sz w:val="24"/>
                <w:szCs w:val="24"/>
              </w:rPr>
            </w:pPr>
            <w:r w:rsidRPr="009808A8">
              <w:rPr>
                <w:rFonts w:ascii="Times New Roman" w:hAnsi="Times New Roman" w:cs="Times New Roman"/>
                <w:sz w:val="24"/>
                <w:szCs w:val="24"/>
              </w:rPr>
              <w:t>Test material available</w:t>
            </w:r>
          </w:p>
        </w:tc>
        <w:tc>
          <w:tcPr>
            <w:tcW w:w="1809" w:type="dxa"/>
          </w:tcPr>
          <w:p w14:paraId="73F964EC" w14:textId="3AD809BC" w:rsidR="00FC37DB" w:rsidRPr="00BC5EE9" w:rsidRDefault="009808A8" w:rsidP="00CB3571">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41A19C5C" w14:textId="77777777" w:rsidR="00FC37DB" w:rsidRPr="00BC5EE9" w:rsidRDefault="00FC37DB" w:rsidP="00CB3571">
            <w:pPr>
              <w:rPr>
                <w:rFonts w:ascii="Times New Roman" w:hAnsi="Times New Roman" w:cs="Times New Roman"/>
                <w:sz w:val="24"/>
                <w:szCs w:val="24"/>
              </w:rPr>
            </w:pPr>
          </w:p>
        </w:tc>
      </w:tr>
      <w:tr w:rsidR="00FC37DB" w:rsidRPr="00BC5EE9" w14:paraId="7FB8D89F" w14:textId="77777777" w:rsidTr="00BC5EE9">
        <w:trPr>
          <w:jc w:val="center"/>
        </w:trPr>
        <w:tc>
          <w:tcPr>
            <w:tcW w:w="5874" w:type="dxa"/>
            <w:vAlign w:val="center"/>
          </w:tcPr>
          <w:p w14:paraId="7C4BF3EB" w14:textId="72F133B8" w:rsidR="00FC37DB" w:rsidRDefault="009808A8" w:rsidP="00CB3571">
            <w:pPr>
              <w:rPr>
                <w:rFonts w:ascii="Times New Roman" w:hAnsi="Times New Roman" w:cs="Times New Roman"/>
                <w:sz w:val="24"/>
                <w:szCs w:val="24"/>
              </w:rPr>
            </w:pPr>
            <w:r w:rsidRPr="009808A8">
              <w:rPr>
                <w:rFonts w:ascii="Times New Roman" w:hAnsi="Times New Roman" w:cs="Times New Roman"/>
                <w:sz w:val="24"/>
                <w:szCs w:val="24"/>
              </w:rPr>
              <w:t>Safety area secured</w:t>
            </w:r>
          </w:p>
        </w:tc>
        <w:tc>
          <w:tcPr>
            <w:tcW w:w="1809" w:type="dxa"/>
          </w:tcPr>
          <w:p w14:paraId="08D984B9" w14:textId="0308A7B2" w:rsidR="00FC37DB" w:rsidRPr="00BC5EE9" w:rsidRDefault="009808A8" w:rsidP="00CB3571">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1BC56B7A" w14:textId="77777777" w:rsidR="00FC37DB" w:rsidRPr="00BC5EE9" w:rsidRDefault="00FC37DB" w:rsidP="00CB3571">
            <w:pPr>
              <w:rPr>
                <w:rFonts w:ascii="Times New Roman" w:hAnsi="Times New Roman" w:cs="Times New Roman"/>
                <w:sz w:val="24"/>
                <w:szCs w:val="24"/>
              </w:rPr>
            </w:pPr>
          </w:p>
        </w:tc>
      </w:tr>
      <w:tr w:rsidR="00FC37DB" w:rsidRPr="00BC5EE9" w14:paraId="3FDF97A5" w14:textId="77777777" w:rsidTr="00BC5EE9">
        <w:trPr>
          <w:jc w:val="center"/>
        </w:trPr>
        <w:tc>
          <w:tcPr>
            <w:tcW w:w="5874" w:type="dxa"/>
            <w:vAlign w:val="center"/>
          </w:tcPr>
          <w:p w14:paraId="53D7E74E" w14:textId="007406A6" w:rsidR="00FC37DB" w:rsidRDefault="009808A8" w:rsidP="00CB3571">
            <w:pPr>
              <w:rPr>
                <w:rFonts w:ascii="Times New Roman" w:hAnsi="Times New Roman" w:cs="Times New Roman"/>
                <w:sz w:val="24"/>
                <w:szCs w:val="24"/>
              </w:rPr>
            </w:pPr>
            <w:r w:rsidRPr="009808A8">
              <w:rPr>
                <w:rFonts w:ascii="Times New Roman" w:hAnsi="Times New Roman" w:cs="Times New Roman"/>
                <w:sz w:val="24"/>
                <w:szCs w:val="24"/>
              </w:rPr>
              <w:t>Contractor requests SAT</w:t>
            </w:r>
          </w:p>
        </w:tc>
        <w:tc>
          <w:tcPr>
            <w:tcW w:w="1809" w:type="dxa"/>
          </w:tcPr>
          <w:p w14:paraId="1CD179AC" w14:textId="365C4D3A" w:rsidR="00FC37DB" w:rsidRPr="00BC5EE9" w:rsidRDefault="009808A8" w:rsidP="00CB3571">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2B358943" w14:textId="77777777" w:rsidR="00FC37DB" w:rsidRPr="00BC5EE9" w:rsidRDefault="00FC37DB" w:rsidP="00CB3571">
            <w:pPr>
              <w:rPr>
                <w:rFonts w:ascii="Times New Roman" w:hAnsi="Times New Roman" w:cs="Times New Roman"/>
                <w:sz w:val="24"/>
                <w:szCs w:val="24"/>
              </w:rPr>
            </w:pPr>
          </w:p>
        </w:tc>
      </w:tr>
      <w:tr w:rsidR="001E0766" w:rsidRPr="00BC5EE9" w14:paraId="47B512DE" w14:textId="77777777" w:rsidTr="00D049F6">
        <w:trPr>
          <w:jc w:val="center"/>
        </w:trPr>
        <w:tc>
          <w:tcPr>
            <w:tcW w:w="5874" w:type="dxa"/>
            <w:vAlign w:val="center"/>
          </w:tcPr>
          <w:p w14:paraId="1B09D481" w14:textId="77777777" w:rsidR="001E0766" w:rsidRPr="00BC5EE9" w:rsidRDefault="001E0766" w:rsidP="00D049F6">
            <w:pPr>
              <w:rPr>
                <w:rFonts w:ascii="Times New Roman" w:hAnsi="Times New Roman" w:cs="Times New Roman"/>
                <w:sz w:val="24"/>
                <w:szCs w:val="24"/>
              </w:rPr>
            </w:pPr>
            <w:r w:rsidRPr="00BC5EE9">
              <w:rPr>
                <w:rFonts w:ascii="Times New Roman" w:hAnsi="Times New Roman" w:cs="Times New Roman"/>
                <w:sz w:val="24"/>
                <w:szCs w:val="24"/>
              </w:rPr>
              <w:t>O&amp;M Manuals submitted</w:t>
            </w:r>
          </w:p>
        </w:tc>
        <w:tc>
          <w:tcPr>
            <w:tcW w:w="1809" w:type="dxa"/>
          </w:tcPr>
          <w:p w14:paraId="632A248A" w14:textId="77777777" w:rsidR="001E0766" w:rsidRPr="00BC5EE9" w:rsidRDefault="001E0766"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62C8AD81" w14:textId="77777777" w:rsidR="001E0766" w:rsidRPr="00BC5EE9" w:rsidRDefault="001E0766" w:rsidP="00D049F6">
            <w:pPr>
              <w:rPr>
                <w:rFonts w:ascii="Times New Roman" w:hAnsi="Times New Roman" w:cs="Times New Roman"/>
                <w:sz w:val="24"/>
                <w:szCs w:val="24"/>
              </w:rPr>
            </w:pPr>
          </w:p>
        </w:tc>
      </w:tr>
      <w:tr w:rsidR="001E0766" w:rsidRPr="00BC5EE9" w14:paraId="0D565EA2" w14:textId="77777777" w:rsidTr="00D049F6">
        <w:trPr>
          <w:jc w:val="center"/>
        </w:trPr>
        <w:tc>
          <w:tcPr>
            <w:tcW w:w="5874" w:type="dxa"/>
            <w:vAlign w:val="center"/>
          </w:tcPr>
          <w:p w14:paraId="08A1A2CC" w14:textId="77777777" w:rsidR="001E0766" w:rsidRPr="00BC5EE9" w:rsidRDefault="001E0766" w:rsidP="00D049F6">
            <w:pPr>
              <w:rPr>
                <w:rFonts w:ascii="Times New Roman" w:hAnsi="Times New Roman" w:cs="Times New Roman"/>
                <w:sz w:val="24"/>
                <w:szCs w:val="24"/>
              </w:rPr>
            </w:pPr>
            <w:r w:rsidRPr="00BC5EE9">
              <w:rPr>
                <w:rFonts w:ascii="Times New Roman" w:hAnsi="Times New Roman" w:cs="Times New Roman"/>
                <w:sz w:val="24"/>
                <w:szCs w:val="24"/>
              </w:rPr>
              <w:t>CE Declaration / conformity documentation submitted</w:t>
            </w:r>
          </w:p>
        </w:tc>
        <w:tc>
          <w:tcPr>
            <w:tcW w:w="1809" w:type="dxa"/>
          </w:tcPr>
          <w:p w14:paraId="3BEF1EE9" w14:textId="77777777" w:rsidR="001E0766" w:rsidRPr="00BC5EE9" w:rsidRDefault="001E0766"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5F81B054" w14:textId="77777777" w:rsidR="001E0766" w:rsidRPr="00BC5EE9" w:rsidRDefault="001E0766" w:rsidP="00D049F6">
            <w:pPr>
              <w:rPr>
                <w:rFonts w:ascii="Times New Roman" w:hAnsi="Times New Roman" w:cs="Times New Roman"/>
                <w:sz w:val="24"/>
                <w:szCs w:val="24"/>
              </w:rPr>
            </w:pPr>
          </w:p>
        </w:tc>
      </w:tr>
      <w:tr w:rsidR="002E39CA" w:rsidRPr="00BC5EE9" w14:paraId="1AF8A02B" w14:textId="77777777" w:rsidTr="00D049F6">
        <w:trPr>
          <w:jc w:val="center"/>
        </w:trPr>
        <w:tc>
          <w:tcPr>
            <w:tcW w:w="5874" w:type="dxa"/>
            <w:vAlign w:val="center"/>
          </w:tcPr>
          <w:p w14:paraId="1DA74928" w14:textId="77777777" w:rsidR="002E39CA" w:rsidRPr="00BC5EE9" w:rsidRDefault="002E39CA" w:rsidP="00D049F6">
            <w:pPr>
              <w:rPr>
                <w:rFonts w:ascii="Times New Roman" w:hAnsi="Times New Roman" w:cs="Times New Roman"/>
                <w:sz w:val="24"/>
                <w:szCs w:val="24"/>
              </w:rPr>
            </w:pPr>
            <w:r w:rsidRPr="00BC5EE9">
              <w:rPr>
                <w:rFonts w:ascii="Times New Roman" w:hAnsi="Times New Roman" w:cs="Times New Roman"/>
                <w:sz w:val="24"/>
                <w:szCs w:val="24"/>
              </w:rPr>
              <w:t>Fuel and consumables available</w:t>
            </w:r>
          </w:p>
        </w:tc>
        <w:tc>
          <w:tcPr>
            <w:tcW w:w="1809" w:type="dxa"/>
          </w:tcPr>
          <w:p w14:paraId="35AE3941" w14:textId="77777777" w:rsidR="002E39CA" w:rsidRPr="00BC5EE9" w:rsidRDefault="002E39CA"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77D75584" w14:textId="77777777" w:rsidR="002E39CA" w:rsidRPr="00BC5EE9" w:rsidRDefault="002E39CA" w:rsidP="00D049F6">
            <w:pPr>
              <w:rPr>
                <w:rFonts w:ascii="Times New Roman" w:hAnsi="Times New Roman" w:cs="Times New Roman"/>
                <w:sz w:val="24"/>
                <w:szCs w:val="24"/>
              </w:rPr>
            </w:pPr>
          </w:p>
        </w:tc>
      </w:tr>
      <w:tr w:rsidR="002E39CA" w:rsidRPr="00BC5EE9" w14:paraId="124CDC48" w14:textId="77777777" w:rsidTr="00D049F6">
        <w:trPr>
          <w:jc w:val="center"/>
        </w:trPr>
        <w:tc>
          <w:tcPr>
            <w:tcW w:w="5874" w:type="dxa"/>
            <w:vAlign w:val="center"/>
          </w:tcPr>
          <w:p w14:paraId="4F2544CC" w14:textId="77777777" w:rsidR="002E39CA" w:rsidRPr="00BC5EE9" w:rsidRDefault="002E39CA" w:rsidP="00D049F6">
            <w:pPr>
              <w:rPr>
                <w:rFonts w:ascii="Times New Roman" w:hAnsi="Times New Roman" w:cs="Times New Roman"/>
                <w:sz w:val="24"/>
                <w:szCs w:val="24"/>
              </w:rPr>
            </w:pPr>
            <w:r w:rsidRPr="00BC5EE9">
              <w:rPr>
                <w:rFonts w:ascii="Times New Roman" w:hAnsi="Times New Roman" w:cs="Times New Roman"/>
                <w:sz w:val="24"/>
                <w:szCs w:val="24"/>
              </w:rPr>
              <w:t>Weather/site conditions acceptable</w:t>
            </w:r>
          </w:p>
        </w:tc>
        <w:tc>
          <w:tcPr>
            <w:tcW w:w="1809" w:type="dxa"/>
          </w:tcPr>
          <w:p w14:paraId="63CD2245" w14:textId="77777777" w:rsidR="002E39CA" w:rsidRPr="00BC5EE9" w:rsidRDefault="002E39CA"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4FA89AF0" w14:textId="77777777" w:rsidR="002E39CA" w:rsidRPr="00BC5EE9" w:rsidRDefault="002E39CA" w:rsidP="00D049F6">
            <w:pPr>
              <w:rPr>
                <w:rFonts w:ascii="Times New Roman" w:hAnsi="Times New Roman" w:cs="Times New Roman"/>
                <w:sz w:val="24"/>
                <w:szCs w:val="24"/>
              </w:rPr>
            </w:pPr>
          </w:p>
        </w:tc>
      </w:tr>
      <w:tr w:rsidR="002E39CA" w:rsidRPr="00BC5EE9" w14:paraId="3992DBC4" w14:textId="77777777" w:rsidTr="00D049F6">
        <w:trPr>
          <w:jc w:val="center"/>
        </w:trPr>
        <w:tc>
          <w:tcPr>
            <w:tcW w:w="5874" w:type="dxa"/>
            <w:vAlign w:val="center"/>
          </w:tcPr>
          <w:p w14:paraId="29AB69A2" w14:textId="77777777" w:rsidR="002E39CA" w:rsidRPr="00BC5EE9" w:rsidRDefault="002E39CA" w:rsidP="00D049F6">
            <w:pPr>
              <w:rPr>
                <w:rFonts w:ascii="Times New Roman" w:hAnsi="Times New Roman" w:cs="Times New Roman"/>
                <w:sz w:val="24"/>
                <w:szCs w:val="24"/>
              </w:rPr>
            </w:pPr>
            <w:r w:rsidRPr="00BC5EE9">
              <w:rPr>
                <w:rFonts w:ascii="Times New Roman" w:hAnsi="Times New Roman" w:cs="Times New Roman"/>
                <w:sz w:val="24"/>
                <w:szCs w:val="24"/>
              </w:rPr>
              <w:t>SAT agenda agreed</w:t>
            </w:r>
          </w:p>
        </w:tc>
        <w:tc>
          <w:tcPr>
            <w:tcW w:w="1809" w:type="dxa"/>
          </w:tcPr>
          <w:p w14:paraId="30003D86" w14:textId="77777777" w:rsidR="002E39CA" w:rsidRPr="00BC5EE9" w:rsidRDefault="002E39CA"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14451712" w14:textId="77777777" w:rsidR="002E39CA" w:rsidRPr="00BC5EE9" w:rsidRDefault="002E39CA" w:rsidP="00D049F6">
            <w:pPr>
              <w:rPr>
                <w:rFonts w:ascii="Times New Roman" w:hAnsi="Times New Roman" w:cs="Times New Roman"/>
                <w:sz w:val="24"/>
                <w:szCs w:val="24"/>
              </w:rPr>
            </w:pPr>
          </w:p>
        </w:tc>
      </w:tr>
      <w:tr w:rsidR="002E39CA" w:rsidRPr="00BC5EE9" w14:paraId="7F1757BE" w14:textId="77777777" w:rsidTr="00BC5EE9">
        <w:trPr>
          <w:jc w:val="center"/>
        </w:trPr>
        <w:tc>
          <w:tcPr>
            <w:tcW w:w="5874" w:type="dxa"/>
            <w:vAlign w:val="center"/>
          </w:tcPr>
          <w:p w14:paraId="40BCF2DA" w14:textId="5C2BD7BD" w:rsidR="002E39CA" w:rsidRDefault="002E39CA" w:rsidP="002E39CA">
            <w:pPr>
              <w:rPr>
                <w:rFonts w:ascii="Times New Roman" w:hAnsi="Times New Roman" w:cs="Times New Roman"/>
                <w:sz w:val="24"/>
                <w:szCs w:val="24"/>
              </w:rPr>
            </w:pPr>
            <w:r w:rsidRPr="00BC5EE9">
              <w:rPr>
                <w:rFonts w:ascii="Times New Roman" w:hAnsi="Times New Roman" w:cs="Times New Roman"/>
                <w:sz w:val="24"/>
                <w:szCs w:val="24"/>
              </w:rPr>
              <w:t>Contractor personnel and tools available</w:t>
            </w:r>
          </w:p>
        </w:tc>
        <w:tc>
          <w:tcPr>
            <w:tcW w:w="1809" w:type="dxa"/>
          </w:tcPr>
          <w:p w14:paraId="2BBD7E3F" w14:textId="1900658C" w:rsidR="002E39CA" w:rsidRPr="00BC5EE9" w:rsidRDefault="002E39CA" w:rsidP="002E39CA">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1FA103B1" w14:textId="77777777" w:rsidR="002E39CA" w:rsidRPr="00BC5EE9" w:rsidRDefault="002E39CA" w:rsidP="002E39CA">
            <w:pPr>
              <w:rPr>
                <w:rFonts w:ascii="Times New Roman" w:hAnsi="Times New Roman" w:cs="Times New Roman"/>
                <w:sz w:val="24"/>
                <w:szCs w:val="24"/>
              </w:rPr>
            </w:pPr>
          </w:p>
        </w:tc>
      </w:tr>
      <w:tr w:rsidR="002E39CA" w:rsidRPr="00BC5EE9" w14:paraId="7F1E1178" w14:textId="77777777" w:rsidTr="00BC5EE9">
        <w:trPr>
          <w:jc w:val="center"/>
        </w:trPr>
        <w:tc>
          <w:tcPr>
            <w:tcW w:w="5874" w:type="dxa"/>
            <w:vAlign w:val="center"/>
          </w:tcPr>
          <w:p w14:paraId="5EF4CAD7" w14:textId="3F447750" w:rsidR="002E39CA" w:rsidRDefault="002E39CA" w:rsidP="002E39CA">
            <w:pPr>
              <w:rPr>
                <w:rFonts w:ascii="Times New Roman" w:hAnsi="Times New Roman" w:cs="Times New Roman"/>
                <w:sz w:val="24"/>
                <w:szCs w:val="24"/>
              </w:rPr>
            </w:pPr>
            <w:r w:rsidRPr="00BC5EE9">
              <w:rPr>
                <w:rFonts w:ascii="Times New Roman" w:hAnsi="Times New Roman" w:cs="Times New Roman"/>
                <w:sz w:val="24"/>
                <w:szCs w:val="24"/>
              </w:rPr>
              <w:t>Contracting Authority representatives present</w:t>
            </w:r>
          </w:p>
        </w:tc>
        <w:tc>
          <w:tcPr>
            <w:tcW w:w="1809" w:type="dxa"/>
          </w:tcPr>
          <w:p w14:paraId="70167870" w14:textId="40A20E88" w:rsidR="002E39CA" w:rsidRPr="00BC5EE9" w:rsidRDefault="002E39CA" w:rsidP="002E39CA">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291754D4" w14:textId="77777777" w:rsidR="002E39CA" w:rsidRPr="00BC5EE9" w:rsidRDefault="002E39CA" w:rsidP="002E39CA">
            <w:pPr>
              <w:rPr>
                <w:rFonts w:ascii="Times New Roman" w:hAnsi="Times New Roman" w:cs="Times New Roman"/>
                <w:sz w:val="24"/>
                <w:szCs w:val="24"/>
              </w:rPr>
            </w:pPr>
          </w:p>
        </w:tc>
      </w:tr>
      <w:tr w:rsidR="00187E77" w:rsidRPr="00BC5EE9" w14:paraId="1D00B008" w14:textId="77777777" w:rsidTr="00D049F6">
        <w:trPr>
          <w:jc w:val="center"/>
        </w:trPr>
        <w:tc>
          <w:tcPr>
            <w:tcW w:w="5874" w:type="dxa"/>
            <w:vAlign w:val="center"/>
          </w:tcPr>
          <w:p w14:paraId="30290DC0" w14:textId="77777777" w:rsidR="00187E77" w:rsidRPr="00BC5EE9" w:rsidRDefault="00187E77" w:rsidP="00D049F6">
            <w:pPr>
              <w:rPr>
                <w:rFonts w:ascii="Times New Roman" w:hAnsi="Times New Roman" w:cs="Times New Roman"/>
                <w:sz w:val="24"/>
                <w:szCs w:val="24"/>
              </w:rPr>
            </w:pPr>
            <w:r w:rsidRPr="00BC5EE9">
              <w:rPr>
                <w:rFonts w:ascii="Times New Roman" w:hAnsi="Times New Roman" w:cs="Times New Roman"/>
                <w:sz w:val="24"/>
                <w:szCs w:val="24"/>
              </w:rPr>
              <w:t>Safety instructions delivered</w:t>
            </w:r>
          </w:p>
        </w:tc>
        <w:tc>
          <w:tcPr>
            <w:tcW w:w="1809" w:type="dxa"/>
          </w:tcPr>
          <w:p w14:paraId="32015A3D" w14:textId="77777777" w:rsidR="00187E77" w:rsidRPr="00BC5EE9" w:rsidRDefault="00187E77"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78EFA7AE" w14:textId="77777777" w:rsidR="00395708" w:rsidRPr="00BC5EE9" w:rsidRDefault="00395708" w:rsidP="00D049F6">
            <w:pPr>
              <w:rPr>
                <w:rFonts w:ascii="Times New Roman" w:hAnsi="Times New Roman" w:cs="Times New Roman"/>
                <w:sz w:val="24"/>
                <w:szCs w:val="24"/>
              </w:rPr>
            </w:pPr>
          </w:p>
        </w:tc>
      </w:tr>
      <w:tr w:rsidR="00395708" w:rsidRPr="00BC5EE9" w14:paraId="373AEC03" w14:textId="77777777" w:rsidTr="00D049F6">
        <w:trPr>
          <w:jc w:val="center"/>
        </w:trPr>
        <w:tc>
          <w:tcPr>
            <w:tcW w:w="5874" w:type="dxa"/>
            <w:vAlign w:val="center"/>
          </w:tcPr>
          <w:p w14:paraId="2CC07076" w14:textId="11B79732" w:rsidR="00395708" w:rsidRPr="00BC5EE9" w:rsidRDefault="00395708" w:rsidP="00D049F6">
            <w:pPr>
              <w:rPr>
                <w:rFonts w:ascii="Times New Roman" w:hAnsi="Times New Roman" w:cs="Times New Roman"/>
                <w:sz w:val="24"/>
                <w:szCs w:val="24"/>
              </w:rPr>
            </w:pPr>
            <w:r w:rsidRPr="00395708">
              <w:rPr>
                <w:rFonts w:ascii="Times New Roman" w:hAnsi="Times New Roman" w:cs="Times New Roman"/>
                <w:sz w:val="24"/>
                <w:szCs w:val="24"/>
              </w:rPr>
              <w:t>Calibration certificates available (where applicable)</w:t>
            </w:r>
          </w:p>
        </w:tc>
        <w:tc>
          <w:tcPr>
            <w:tcW w:w="1809" w:type="dxa"/>
          </w:tcPr>
          <w:p w14:paraId="6DA7334F" w14:textId="04604910" w:rsidR="00395708" w:rsidRPr="00BC5EE9" w:rsidRDefault="00395708" w:rsidP="00D049F6">
            <w:pPr>
              <w:rPr>
                <w:rFonts w:ascii="Segoe UI Symbol" w:hAnsi="Segoe UI Symbol" w:cs="Segoe UI Symbol"/>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c>
          <w:tcPr>
            <w:tcW w:w="3039" w:type="dxa"/>
            <w:vAlign w:val="center"/>
          </w:tcPr>
          <w:p w14:paraId="426852BD" w14:textId="77777777" w:rsidR="00395708" w:rsidRPr="00BC5EE9" w:rsidRDefault="00395708" w:rsidP="00D049F6">
            <w:pPr>
              <w:rPr>
                <w:rFonts w:ascii="Times New Roman" w:hAnsi="Times New Roman" w:cs="Times New Roman"/>
                <w:sz w:val="24"/>
                <w:szCs w:val="24"/>
              </w:rPr>
            </w:pPr>
          </w:p>
        </w:tc>
      </w:tr>
    </w:tbl>
    <w:p w14:paraId="69F374B8" w14:textId="2DF77078" w:rsidR="0017478F" w:rsidRPr="00CB3571" w:rsidRDefault="00FF0995" w:rsidP="0041762E">
      <w:pPr>
        <w:rPr>
          <w:rFonts w:ascii="Times New Roman" w:hAnsi="Times New Roman" w:cs="Times New Roman"/>
        </w:rPr>
      </w:pPr>
      <w:r w:rsidRPr="00CB3571">
        <w:rPr>
          <w:rFonts w:ascii="Times New Roman" w:hAnsi="Times New Roman" w:cs="Times New Roman"/>
        </w:rPr>
        <w:br w:type="page"/>
      </w:r>
    </w:p>
    <w:p w14:paraId="3BD1A60A" w14:textId="113B5F8F" w:rsidR="0017478F" w:rsidRPr="00CB3571" w:rsidRDefault="009B6044">
      <w:pPr>
        <w:pStyle w:val="Heading1"/>
        <w:rPr>
          <w:rFonts w:ascii="Times New Roman" w:hAnsi="Times New Roman" w:cs="Times New Roman"/>
        </w:rPr>
      </w:pPr>
      <w:r>
        <w:rPr>
          <w:rFonts w:ascii="Times New Roman" w:hAnsi="Times New Roman" w:cs="Times New Roman"/>
        </w:rPr>
        <w:lastRenderedPageBreak/>
        <w:t>7</w:t>
      </w:r>
      <w:r w:rsidRPr="00CB3571">
        <w:rPr>
          <w:rFonts w:ascii="Times New Roman" w:hAnsi="Times New Roman" w:cs="Times New Roman"/>
        </w:rPr>
        <w:t xml:space="preserve">. </w:t>
      </w:r>
      <w:r w:rsidR="000F5112" w:rsidRPr="000F5112">
        <w:rPr>
          <w:rFonts w:ascii="Times New Roman" w:hAnsi="Times New Roman" w:cs="Times New Roman"/>
        </w:rPr>
        <w:t>Mechanical Inspection and Commissioning Record</w:t>
      </w:r>
    </w:p>
    <w:tbl>
      <w:tblPr>
        <w:tblStyle w:val="TableGrid"/>
        <w:tblW w:w="1077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70"/>
        <w:gridCol w:w="5700"/>
        <w:gridCol w:w="670"/>
        <w:gridCol w:w="616"/>
        <w:gridCol w:w="630"/>
        <w:gridCol w:w="2591"/>
      </w:tblGrid>
      <w:tr w:rsidR="0017478F" w:rsidRPr="00BC5EE9" w14:paraId="69FF1E74" w14:textId="77777777" w:rsidTr="00BC5EE9">
        <w:trPr>
          <w:jc w:val="center"/>
        </w:trPr>
        <w:tc>
          <w:tcPr>
            <w:tcW w:w="570" w:type="dxa"/>
            <w:shd w:val="clear" w:color="auto" w:fill="1F4E79"/>
            <w:vAlign w:val="center"/>
          </w:tcPr>
          <w:p w14:paraId="74DB966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5700" w:type="dxa"/>
            <w:shd w:val="clear" w:color="auto" w:fill="1F4E79"/>
            <w:vAlign w:val="center"/>
          </w:tcPr>
          <w:p w14:paraId="27253C1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Inspection checkpoint</w:t>
            </w:r>
          </w:p>
        </w:tc>
        <w:tc>
          <w:tcPr>
            <w:tcW w:w="670" w:type="dxa"/>
            <w:shd w:val="clear" w:color="auto" w:fill="1F4E79"/>
            <w:vAlign w:val="center"/>
          </w:tcPr>
          <w:p w14:paraId="5A8010F5"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Pass</w:t>
            </w:r>
          </w:p>
        </w:tc>
        <w:tc>
          <w:tcPr>
            <w:tcW w:w="616" w:type="dxa"/>
            <w:shd w:val="clear" w:color="auto" w:fill="1F4E79"/>
            <w:vAlign w:val="center"/>
          </w:tcPr>
          <w:p w14:paraId="7E175A78"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Fail</w:t>
            </w:r>
          </w:p>
        </w:tc>
        <w:tc>
          <w:tcPr>
            <w:tcW w:w="630" w:type="dxa"/>
            <w:shd w:val="clear" w:color="auto" w:fill="1F4E79"/>
            <w:vAlign w:val="center"/>
          </w:tcPr>
          <w:p w14:paraId="60F6BB22"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N/A</w:t>
            </w:r>
          </w:p>
        </w:tc>
        <w:tc>
          <w:tcPr>
            <w:tcW w:w="2591" w:type="dxa"/>
            <w:shd w:val="clear" w:color="auto" w:fill="1F4E79"/>
            <w:vAlign w:val="center"/>
          </w:tcPr>
          <w:p w14:paraId="7475E5D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Comments</w:t>
            </w:r>
          </w:p>
        </w:tc>
      </w:tr>
      <w:tr w:rsidR="0017478F" w:rsidRPr="00BC5EE9" w14:paraId="4EF91272" w14:textId="77777777" w:rsidTr="00BC5EE9">
        <w:trPr>
          <w:jc w:val="center"/>
        </w:trPr>
        <w:tc>
          <w:tcPr>
            <w:tcW w:w="570" w:type="dxa"/>
            <w:vAlign w:val="center"/>
          </w:tcPr>
          <w:p w14:paraId="7B402E9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w:t>
            </w:r>
          </w:p>
        </w:tc>
        <w:tc>
          <w:tcPr>
            <w:tcW w:w="5700" w:type="dxa"/>
            <w:vAlign w:val="center"/>
          </w:tcPr>
          <w:p w14:paraId="6847562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Crusher body and frame inspected</w:t>
            </w:r>
          </w:p>
        </w:tc>
        <w:tc>
          <w:tcPr>
            <w:tcW w:w="670" w:type="dxa"/>
            <w:vAlign w:val="center"/>
          </w:tcPr>
          <w:p w14:paraId="13C007B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48F55F4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856336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DFE4710" w14:textId="77777777" w:rsidR="0017478F" w:rsidRPr="00BC5EE9" w:rsidRDefault="0017478F">
            <w:pPr>
              <w:rPr>
                <w:rFonts w:ascii="Times New Roman" w:hAnsi="Times New Roman" w:cs="Times New Roman"/>
                <w:sz w:val="24"/>
                <w:szCs w:val="24"/>
              </w:rPr>
            </w:pPr>
          </w:p>
        </w:tc>
      </w:tr>
      <w:tr w:rsidR="0017478F" w:rsidRPr="00BC5EE9" w14:paraId="3A9A966A" w14:textId="77777777" w:rsidTr="00BC5EE9">
        <w:trPr>
          <w:jc w:val="center"/>
        </w:trPr>
        <w:tc>
          <w:tcPr>
            <w:tcW w:w="570" w:type="dxa"/>
            <w:vAlign w:val="center"/>
          </w:tcPr>
          <w:p w14:paraId="44456CF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w:t>
            </w:r>
          </w:p>
        </w:tc>
        <w:tc>
          <w:tcPr>
            <w:tcW w:w="5700" w:type="dxa"/>
            <w:vAlign w:val="center"/>
          </w:tcPr>
          <w:p w14:paraId="3672197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Feed hopper installed and secured</w:t>
            </w:r>
          </w:p>
        </w:tc>
        <w:tc>
          <w:tcPr>
            <w:tcW w:w="670" w:type="dxa"/>
            <w:vAlign w:val="center"/>
          </w:tcPr>
          <w:p w14:paraId="5248E7D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51F3009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26B7B3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20641587" w14:textId="77777777" w:rsidR="0017478F" w:rsidRPr="00BC5EE9" w:rsidRDefault="0017478F">
            <w:pPr>
              <w:rPr>
                <w:rFonts w:ascii="Times New Roman" w:hAnsi="Times New Roman" w:cs="Times New Roman"/>
                <w:sz w:val="24"/>
                <w:szCs w:val="24"/>
              </w:rPr>
            </w:pPr>
          </w:p>
        </w:tc>
      </w:tr>
      <w:tr w:rsidR="0017478F" w:rsidRPr="00BC5EE9" w14:paraId="52508D48" w14:textId="77777777" w:rsidTr="00BC5EE9">
        <w:trPr>
          <w:jc w:val="center"/>
        </w:trPr>
        <w:tc>
          <w:tcPr>
            <w:tcW w:w="570" w:type="dxa"/>
            <w:vAlign w:val="center"/>
          </w:tcPr>
          <w:p w14:paraId="5789271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3</w:t>
            </w:r>
          </w:p>
        </w:tc>
        <w:tc>
          <w:tcPr>
            <w:tcW w:w="5700" w:type="dxa"/>
            <w:vAlign w:val="center"/>
          </w:tcPr>
          <w:p w14:paraId="43AD7B3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Jaw crusher chamber inspected</w:t>
            </w:r>
          </w:p>
        </w:tc>
        <w:tc>
          <w:tcPr>
            <w:tcW w:w="670" w:type="dxa"/>
            <w:vAlign w:val="center"/>
          </w:tcPr>
          <w:p w14:paraId="715DC3D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352F633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5FE8A9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1180A51" w14:textId="77777777" w:rsidR="0017478F" w:rsidRPr="00BC5EE9" w:rsidRDefault="0017478F">
            <w:pPr>
              <w:rPr>
                <w:rFonts w:ascii="Times New Roman" w:hAnsi="Times New Roman" w:cs="Times New Roman"/>
                <w:sz w:val="24"/>
                <w:szCs w:val="24"/>
              </w:rPr>
            </w:pPr>
          </w:p>
        </w:tc>
      </w:tr>
      <w:tr w:rsidR="0017478F" w:rsidRPr="00BC5EE9" w14:paraId="29A4D3AE" w14:textId="77777777" w:rsidTr="00BC5EE9">
        <w:trPr>
          <w:jc w:val="center"/>
        </w:trPr>
        <w:tc>
          <w:tcPr>
            <w:tcW w:w="570" w:type="dxa"/>
            <w:vAlign w:val="center"/>
          </w:tcPr>
          <w:p w14:paraId="7748E46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4</w:t>
            </w:r>
          </w:p>
        </w:tc>
        <w:tc>
          <w:tcPr>
            <w:tcW w:w="5700" w:type="dxa"/>
            <w:vAlign w:val="center"/>
          </w:tcPr>
          <w:p w14:paraId="426F878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Jaw plates installed and aligned</w:t>
            </w:r>
          </w:p>
        </w:tc>
        <w:tc>
          <w:tcPr>
            <w:tcW w:w="670" w:type="dxa"/>
            <w:vAlign w:val="center"/>
          </w:tcPr>
          <w:p w14:paraId="4BAE475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7F3A886"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995074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5460118" w14:textId="77777777" w:rsidR="0017478F" w:rsidRPr="00BC5EE9" w:rsidRDefault="0017478F">
            <w:pPr>
              <w:rPr>
                <w:rFonts w:ascii="Times New Roman" w:hAnsi="Times New Roman" w:cs="Times New Roman"/>
                <w:sz w:val="24"/>
                <w:szCs w:val="24"/>
              </w:rPr>
            </w:pPr>
          </w:p>
        </w:tc>
      </w:tr>
      <w:tr w:rsidR="0017478F" w:rsidRPr="00BC5EE9" w14:paraId="6F635BC6" w14:textId="77777777" w:rsidTr="00BC5EE9">
        <w:trPr>
          <w:jc w:val="center"/>
        </w:trPr>
        <w:tc>
          <w:tcPr>
            <w:tcW w:w="570" w:type="dxa"/>
            <w:vAlign w:val="center"/>
          </w:tcPr>
          <w:p w14:paraId="33598B8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5</w:t>
            </w:r>
          </w:p>
        </w:tc>
        <w:tc>
          <w:tcPr>
            <w:tcW w:w="5700" w:type="dxa"/>
            <w:vAlign w:val="center"/>
          </w:tcPr>
          <w:p w14:paraId="0D49D72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Discharge conveyor installed and operating</w:t>
            </w:r>
          </w:p>
        </w:tc>
        <w:tc>
          <w:tcPr>
            <w:tcW w:w="670" w:type="dxa"/>
            <w:vAlign w:val="center"/>
          </w:tcPr>
          <w:p w14:paraId="64CF3C8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D5290B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387803E"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04FC5C7" w14:textId="77777777" w:rsidR="0017478F" w:rsidRPr="00BC5EE9" w:rsidRDefault="0017478F">
            <w:pPr>
              <w:rPr>
                <w:rFonts w:ascii="Times New Roman" w:hAnsi="Times New Roman" w:cs="Times New Roman"/>
                <w:sz w:val="24"/>
                <w:szCs w:val="24"/>
              </w:rPr>
            </w:pPr>
          </w:p>
        </w:tc>
      </w:tr>
      <w:tr w:rsidR="0017478F" w:rsidRPr="00BC5EE9" w14:paraId="546337A6" w14:textId="77777777" w:rsidTr="00BC5EE9">
        <w:trPr>
          <w:jc w:val="center"/>
        </w:trPr>
        <w:tc>
          <w:tcPr>
            <w:tcW w:w="570" w:type="dxa"/>
            <w:vAlign w:val="center"/>
          </w:tcPr>
          <w:p w14:paraId="51C4BE2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6</w:t>
            </w:r>
          </w:p>
        </w:tc>
        <w:tc>
          <w:tcPr>
            <w:tcW w:w="5700" w:type="dxa"/>
            <w:vAlign w:val="center"/>
          </w:tcPr>
          <w:p w14:paraId="03BED3E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Side conveyors installed and operating</w:t>
            </w:r>
          </w:p>
        </w:tc>
        <w:tc>
          <w:tcPr>
            <w:tcW w:w="670" w:type="dxa"/>
            <w:vAlign w:val="center"/>
          </w:tcPr>
          <w:p w14:paraId="4AD5001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8706543"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AE9BA6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33A1771C" w14:textId="77777777" w:rsidR="0017478F" w:rsidRPr="00BC5EE9" w:rsidRDefault="0017478F">
            <w:pPr>
              <w:rPr>
                <w:rFonts w:ascii="Times New Roman" w:hAnsi="Times New Roman" w:cs="Times New Roman"/>
                <w:sz w:val="24"/>
                <w:szCs w:val="24"/>
              </w:rPr>
            </w:pPr>
          </w:p>
        </w:tc>
      </w:tr>
      <w:tr w:rsidR="0017478F" w:rsidRPr="00BC5EE9" w14:paraId="49F1746A" w14:textId="77777777" w:rsidTr="00BC5EE9">
        <w:trPr>
          <w:jc w:val="center"/>
        </w:trPr>
        <w:tc>
          <w:tcPr>
            <w:tcW w:w="570" w:type="dxa"/>
            <w:vAlign w:val="center"/>
          </w:tcPr>
          <w:p w14:paraId="7D5ACA4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7</w:t>
            </w:r>
          </w:p>
        </w:tc>
        <w:tc>
          <w:tcPr>
            <w:tcW w:w="5700" w:type="dxa"/>
            <w:vAlign w:val="center"/>
          </w:tcPr>
          <w:p w14:paraId="1F0EB9A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Conveyor belts tensioned and aligned</w:t>
            </w:r>
          </w:p>
        </w:tc>
        <w:tc>
          <w:tcPr>
            <w:tcW w:w="670" w:type="dxa"/>
            <w:vAlign w:val="center"/>
          </w:tcPr>
          <w:p w14:paraId="12F4BD1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5207068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29152F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C2887E0" w14:textId="77777777" w:rsidR="0017478F" w:rsidRPr="00BC5EE9" w:rsidRDefault="0017478F">
            <w:pPr>
              <w:rPr>
                <w:rFonts w:ascii="Times New Roman" w:hAnsi="Times New Roman" w:cs="Times New Roman"/>
                <w:sz w:val="24"/>
                <w:szCs w:val="24"/>
              </w:rPr>
            </w:pPr>
          </w:p>
        </w:tc>
      </w:tr>
      <w:tr w:rsidR="0017478F" w:rsidRPr="00BC5EE9" w14:paraId="4F41A2C3" w14:textId="77777777" w:rsidTr="00BC5EE9">
        <w:trPr>
          <w:jc w:val="center"/>
        </w:trPr>
        <w:tc>
          <w:tcPr>
            <w:tcW w:w="570" w:type="dxa"/>
            <w:vAlign w:val="center"/>
          </w:tcPr>
          <w:p w14:paraId="4F0BF0C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8</w:t>
            </w:r>
          </w:p>
        </w:tc>
        <w:tc>
          <w:tcPr>
            <w:tcW w:w="5700" w:type="dxa"/>
            <w:vAlign w:val="center"/>
          </w:tcPr>
          <w:p w14:paraId="18200BA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Magnetic separator installed and operating</w:t>
            </w:r>
          </w:p>
        </w:tc>
        <w:tc>
          <w:tcPr>
            <w:tcW w:w="670" w:type="dxa"/>
            <w:vAlign w:val="center"/>
          </w:tcPr>
          <w:p w14:paraId="206CFDC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1051C1B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B82842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9153FE9" w14:textId="77777777" w:rsidR="0017478F" w:rsidRPr="00BC5EE9" w:rsidRDefault="0017478F">
            <w:pPr>
              <w:rPr>
                <w:rFonts w:ascii="Times New Roman" w:hAnsi="Times New Roman" w:cs="Times New Roman"/>
                <w:sz w:val="24"/>
                <w:szCs w:val="24"/>
              </w:rPr>
            </w:pPr>
          </w:p>
        </w:tc>
      </w:tr>
      <w:tr w:rsidR="0017478F" w:rsidRPr="00BC5EE9" w14:paraId="3E29805E" w14:textId="77777777" w:rsidTr="00BC5EE9">
        <w:trPr>
          <w:jc w:val="center"/>
        </w:trPr>
        <w:tc>
          <w:tcPr>
            <w:tcW w:w="570" w:type="dxa"/>
            <w:vAlign w:val="center"/>
          </w:tcPr>
          <w:p w14:paraId="240DF9D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9</w:t>
            </w:r>
          </w:p>
        </w:tc>
        <w:tc>
          <w:tcPr>
            <w:tcW w:w="5700" w:type="dxa"/>
            <w:vAlign w:val="center"/>
          </w:tcPr>
          <w:p w14:paraId="47378A1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Integrated picking station installed</w:t>
            </w:r>
          </w:p>
        </w:tc>
        <w:tc>
          <w:tcPr>
            <w:tcW w:w="670" w:type="dxa"/>
            <w:vAlign w:val="center"/>
          </w:tcPr>
          <w:p w14:paraId="38BAA44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B3BEEA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5409BB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AA1D9B3" w14:textId="77777777" w:rsidR="0017478F" w:rsidRPr="00BC5EE9" w:rsidRDefault="0017478F">
            <w:pPr>
              <w:rPr>
                <w:rFonts w:ascii="Times New Roman" w:hAnsi="Times New Roman" w:cs="Times New Roman"/>
                <w:sz w:val="24"/>
                <w:szCs w:val="24"/>
              </w:rPr>
            </w:pPr>
          </w:p>
        </w:tc>
      </w:tr>
      <w:tr w:rsidR="0017478F" w:rsidRPr="00BC5EE9" w14:paraId="6231D427" w14:textId="77777777" w:rsidTr="00BC5EE9">
        <w:trPr>
          <w:jc w:val="center"/>
        </w:trPr>
        <w:tc>
          <w:tcPr>
            <w:tcW w:w="570" w:type="dxa"/>
            <w:vAlign w:val="center"/>
          </w:tcPr>
          <w:p w14:paraId="592E75E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10</w:t>
            </w:r>
          </w:p>
        </w:tc>
        <w:tc>
          <w:tcPr>
            <w:tcW w:w="5700" w:type="dxa"/>
            <w:vAlign w:val="center"/>
          </w:tcPr>
          <w:p w14:paraId="666E245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Picking station access platforms and guardrails inspected</w:t>
            </w:r>
          </w:p>
        </w:tc>
        <w:tc>
          <w:tcPr>
            <w:tcW w:w="670" w:type="dxa"/>
            <w:vAlign w:val="center"/>
          </w:tcPr>
          <w:p w14:paraId="2A75F0E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09A6D39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00EFD66"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3A1C13D6" w14:textId="77777777" w:rsidR="0017478F" w:rsidRPr="00BC5EE9" w:rsidRDefault="0017478F">
            <w:pPr>
              <w:rPr>
                <w:rFonts w:ascii="Times New Roman" w:hAnsi="Times New Roman" w:cs="Times New Roman"/>
                <w:sz w:val="24"/>
                <w:szCs w:val="24"/>
              </w:rPr>
            </w:pPr>
          </w:p>
        </w:tc>
      </w:tr>
      <w:tr w:rsidR="0017478F" w:rsidRPr="00BC5EE9" w14:paraId="17CE7DE3" w14:textId="77777777" w:rsidTr="00BC5EE9">
        <w:trPr>
          <w:jc w:val="center"/>
        </w:trPr>
        <w:tc>
          <w:tcPr>
            <w:tcW w:w="570" w:type="dxa"/>
            <w:vAlign w:val="center"/>
          </w:tcPr>
          <w:p w14:paraId="2CA4CD1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11</w:t>
            </w:r>
          </w:p>
        </w:tc>
        <w:tc>
          <w:tcPr>
            <w:tcW w:w="5700" w:type="dxa"/>
            <w:vAlign w:val="center"/>
          </w:tcPr>
          <w:p w14:paraId="495C949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Dust suppression / water spray system installed</w:t>
            </w:r>
          </w:p>
        </w:tc>
        <w:tc>
          <w:tcPr>
            <w:tcW w:w="670" w:type="dxa"/>
            <w:vAlign w:val="center"/>
          </w:tcPr>
          <w:p w14:paraId="7FBC54C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70CD81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2CAD1F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79E66C1D" w14:textId="77777777" w:rsidR="0017478F" w:rsidRPr="00BC5EE9" w:rsidRDefault="0017478F">
            <w:pPr>
              <w:rPr>
                <w:rFonts w:ascii="Times New Roman" w:hAnsi="Times New Roman" w:cs="Times New Roman"/>
                <w:sz w:val="24"/>
                <w:szCs w:val="24"/>
              </w:rPr>
            </w:pPr>
          </w:p>
        </w:tc>
      </w:tr>
      <w:tr w:rsidR="0017478F" w:rsidRPr="00BC5EE9" w14:paraId="39C80E9E" w14:textId="77777777" w:rsidTr="00BC5EE9">
        <w:trPr>
          <w:jc w:val="center"/>
        </w:trPr>
        <w:tc>
          <w:tcPr>
            <w:tcW w:w="570" w:type="dxa"/>
            <w:vAlign w:val="center"/>
          </w:tcPr>
          <w:p w14:paraId="67C02FE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12</w:t>
            </w:r>
          </w:p>
        </w:tc>
        <w:tc>
          <w:tcPr>
            <w:tcW w:w="5700" w:type="dxa"/>
            <w:vAlign w:val="center"/>
          </w:tcPr>
          <w:p w14:paraId="52FB755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Water tank and piping inspected</w:t>
            </w:r>
          </w:p>
        </w:tc>
        <w:tc>
          <w:tcPr>
            <w:tcW w:w="670" w:type="dxa"/>
            <w:vAlign w:val="center"/>
          </w:tcPr>
          <w:p w14:paraId="13D2113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CEBD0D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DB86C3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271DB57C" w14:textId="77777777" w:rsidR="0017478F" w:rsidRPr="00BC5EE9" w:rsidRDefault="0017478F">
            <w:pPr>
              <w:rPr>
                <w:rFonts w:ascii="Times New Roman" w:hAnsi="Times New Roman" w:cs="Times New Roman"/>
                <w:sz w:val="24"/>
                <w:szCs w:val="24"/>
              </w:rPr>
            </w:pPr>
          </w:p>
        </w:tc>
      </w:tr>
      <w:tr w:rsidR="0017478F" w:rsidRPr="00BC5EE9" w14:paraId="7B733E3E" w14:textId="77777777" w:rsidTr="00BC5EE9">
        <w:trPr>
          <w:jc w:val="center"/>
        </w:trPr>
        <w:tc>
          <w:tcPr>
            <w:tcW w:w="570" w:type="dxa"/>
            <w:vAlign w:val="center"/>
          </w:tcPr>
          <w:p w14:paraId="4AE5A28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13</w:t>
            </w:r>
          </w:p>
        </w:tc>
        <w:tc>
          <w:tcPr>
            <w:tcW w:w="5700" w:type="dxa"/>
            <w:vAlign w:val="center"/>
          </w:tcPr>
          <w:p w14:paraId="669A15A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Hydraulic hoses and fittings inspected</w:t>
            </w:r>
          </w:p>
        </w:tc>
        <w:tc>
          <w:tcPr>
            <w:tcW w:w="670" w:type="dxa"/>
            <w:vAlign w:val="center"/>
          </w:tcPr>
          <w:p w14:paraId="403D690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0EF2343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CC8F3B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4439E0D6" w14:textId="77777777" w:rsidR="0017478F" w:rsidRPr="00BC5EE9" w:rsidRDefault="0017478F">
            <w:pPr>
              <w:rPr>
                <w:rFonts w:ascii="Times New Roman" w:hAnsi="Times New Roman" w:cs="Times New Roman"/>
                <w:sz w:val="24"/>
                <w:szCs w:val="24"/>
              </w:rPr>
            </w:pPr>
          </w:p>
        </w:tc>
      </w:tr>
      <w:tr w:rsidR="0017478F" w:rsidRPr="00BC5EE9" w14:paraId="43C31BC0" w14:textId="77777777" w:rsidTr="00BC5EE9">
        <w:trPr>
          <w:jc w:val="center"/>
        </w:trPr>
        <w:tc>
          <w:tcPr>
            <w:tcW w:w="570" w:type="dxa"/>
            <w:vAlign w:val="center"/>
          </w:tcPr>
          <w:p w14:paraId="0F27BBD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14</w:t>
            </w:r>
          </w:p>
        </w:tc>
        <w:tc>
          <w:tcPr>
            <w:tcW w:w="5700" w:type="dxa"/>
            <w:vAlign w:val="center"/>
          </w:tcPr>
          <w:p w14:paraId="025D455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Hydraulic leaks absent</w:t>
            </w:r>
          </w:p>
        </w:tc>
        <w:tc>
          <w:tcPr>
            <w:tcW w:w="670" w:type="dxa"/>
            <w:vAlign w:val="center"/>
          </w:tcPr>
          <w:p w14:paraId="4F39596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62836A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FC5EB9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56EC5699" w14:textId="77777777" w:rsidR="0017478F" w:rsidRPr="00BC5EE9" w:rsidRDefault="0017478F">
            <w:pPr>
              <w:rPr>
                <w:rFonts w:ascii="Times New Roman" w:hAnsi="Times New Roman" w:cs="Times New Roman"/>
                <w:sz w:val="24"/>
                <w:szCs w:val="24"/>
              </w:rPr>
            </w:pPr>
          </w:p>
        </w:tc>
      </w:tr>
      <w:tr w:rsidR="0017478F" w:rsidRPr="00BC5EE9" w14:paraId="79DB3E59" w14:textId="77777777" w:rsidTr="00BC5EE9">
        <w:trPr>
          <w:jc w:val="center"/>
        </w:trPr>
        <w:tc>
          <w:tcPr>
            <w:tcW w:w="570" w:type="dxa"/>
            <w:vAlign w:val="center"/>
          </w:tcPr>
          <w:p w14:paraId="2F0C6B5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15</w:t>
            </w:r>
          </w:p>
        </w:tc>
        <w:tc>
          <w:tcPr>
            <w:tcW w:w="5700" w:type="dxa"/>
            <w:vAlign w:val="center"/>
          </w:tcPr>
          <w:p w14:paraId="0A7FCE1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Lubrication points identified and serviced</w:t>
            </w:r>
          </w:p>
        </w:tc>
        <w:tc>
          <w:tcPr>
            <w:tcW w:w="670" w:type="dxa"/>
            <w:vAlign w:val="center"/>
          </w:tcPr>
          <w:p w14:paraId="6412132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2474E3D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3552C1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589FDD2" w14:textId="77777777" w:rsidR="0017478F" w:rsidRPr="00BC5EE9" w:rsidRDefault="0017478F">
            <w:pPr>
              <w:rPr>
                <w:rFonts w:ascii="Times New Roman" w:hAnsi="Times New Roman" w:cs="Times New Roman"/>
                <w:sz w:val="24"/>
                <w:szCs w:val="24"/>
              </w:rPr>
            </w:pPr>
          </w:p>
        </w:tc>
      </w:tr>
      <w:tr w:rsidR="0017478F" w:rsidRPr="00BC5EE9" w14:paraId="44545C15" w14:textId="77777777" w:rsidTr="00BC5EE9">
        <w:trPr>
          <w:jc w:val="center"/>
        </w:trPr>
        <w:tc>
          <w:tcPr>
            <w:tcW w:w="570" w:type="dxa"/>
            <w:vAlign w:val="center"/>
          </w:tcPr>
          <w:p w14:paraId="6AF3CD1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16</w:t>
            </w:r>
          </w:p>
        </w:tc>
        <w:tc>
          <w:tcPr>
            <w:tcW w:w="5700" w:type="dxa"/>
            <w:vAlign w:val="center"/>
          </w:tcPr>
          <w:p w14:paraId="2610202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Tracks / mobility system inspected</w:t>
            </w:r>
          </w:p>
        </w:tc>
        <w:tc>
          <w:tcPr>
            <w:tcW w:w="670" w:type="dxa"/>
            <w:vAlign w:val="center"/>
          </w:tcPr>
          <w:p w14:paraId="53AE83E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907524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8EBE5A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CD50CAE" w14:textId="77777777" w:rsidR="0017478F" w:rsidRPr="00BC5EE9" w:rsidRDefault="0017478F">
            <w:pPr>
              <w:rPr>
                <w:rFonts w:ascii="Times New Roman" w:hAnsi="Times New Roman" w:cs="Times New Roman"/>
                <w:sz w:val="24"/>
                <w:szCs w:val="24"/>
              </w:rPr>
            </w:pPr>
          </w:p>
        </w:tc>
      </w:tr>
      <w:tr w:rsidR="0017478F" w:rsidRPr="00BC5EE9" w14:paraId="07878119" w14:textId="77777777" w:rsidTr="00BC5EE9">
        <w:trPr>
          <w:jc w:val="center"/>
        </w:trPr>
        <w:tc>
          <w:tcPr>
            <w:tcW w:w="570" w:type="dxa"/>
            <w:vAlign w:val="center"/>
          </w:tcPr>
          <w:p w14:paraId="735D689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17</w:t>
            </w:r>
          </w:p>
        </w:tc>
        <w:tc>
          <w:tcPr>
            <w:tcW w:w="5700" w:type="dxa"/>
            <w:vAlign w:val="center"/>
          </w:tcPr>
          <w:p w14:paraId="6183712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Stabilizers / supports inspected</w:t>
            </w:r>
          </w:p>
        </w:tc>
        <w:tc>
          <w:tcPr>
            <w:tcW w:w="670" w:type="dxa"/>
            <w:vAlign w:val="center"/>
          </w:tcPr>
          <w:p w14:paraId="0A99CE4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498A2D3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4F65BA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0A26A4A8" w14:textId="77777777" w:rsidR="0017478F" w:rsidRPr="00BC5EE9" w:rsidRDefault="0017478F">
            <w:pPr>
              <w:rPr>
                <w:rFonts w:ascii="Times New Roman" w:hAnsi="Times New Roman" w:cs="Times New Roman"/>
                <w:sz w:val="24"/>
                <w:szCs w:val="24"/>
              </w:rPr>
            </w:pPr>
          </w:p>
        </w:tc>
      </w:tr>
      <w:tr w:rsidR="0017478F" w:rsidRPr="00BC5EE9" w14:paraId="20EB2CAC" w14:textId="77777777" w:rsidTr="00BC5EE9">
        <w:trPr>
          <w:jc w:val="center"/>
        </w:trPr>
        <w:tc>
          <w:tcPr>
            <w:tcW w:w="570" w:type="dxa"/>
            <w:vAlign w:val="center"/>
          </w:tcPr>
          <w:p w14:paraId="74705B2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18</w:t>
            </w:r>
          </w:p>
        </w:tc>
        <w:tc>
          <w:tcPr>
            <w:tcW w:w="5700" w:type="dxa"/>
            <w:vAlign w:val="center"/>
          </w:tcPr>
          <w:p w14:paraId="15667E9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Bolts and fasteners checked</w:t>
            </w:r>
          </w:p>
        </w:tc>
        <w:tc>
          <w:tcPr>
            <w:tcW w:w="670" w:type="dxa"/>
            <w:vAlign w:val="center"/>
          </w:tcPr>
          <w:p w14:paraId="1812B44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209AF0B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3109B8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5F2B7317" w14:textId="77777777" w:rsidR="0017478F" w:rsidRPr="00BC5EE9" w:rsidRDefault="0017478F">
            <w:pPr>
              <w:rPr>
                <w:rFonts w:ascii="Times New Roman" w:hAnsi="Times New Roman" w:cs="Times New Roman"/>
                <w:sz w:val="24"/>
                <w:szCs w:val="24"/>
              </w:rPr>
            </w:pPr>
          </w:p>
        </w:tc>
      </w:tr>
      <w:tr w:rsidR="0017478F" w:rsidRPr="00BC5EE9" w14:paraId="6DE3FFEF" w14:textId="77777777" w:rsidTr="00BC5EE9">
        <w:trPr>
          <w:jc w:val="center"/>
        </w:trPr>
        <w:tc>
          <w:tcPr>
            <w:tcW w:w="570" w:type="dxa"/>
            <w:vAlign w:val="center"/>
          </w:tcPr>
          <w:p w14:paraId="791D8AD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19</w:t>
            </w:r>
          </w:p>
        </w:tc>
        <w:tc>
          <w:tcPr>
            <w:tcW w:w="5700" w:type="dxa"/>
            <w:vAlign w:val="center"/>
          </w:tcPr>
          <w:p w14:paraId="7D652BF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Guards and protective covers installed</w:t>
            </w:r>
          </w:p>
        </w:tc>
        <w:tc>
          <w:tcPr>
            <w:tcW w:w="670" w:type="dxa"/>
            <w:vAlign w:val="center"/>
          </w:tcPr>
          <w:p w14:paraId="2D54309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11D901E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D2B983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1C7C76BD" w14:textId="77777777" w:rsidR="0017478F" w:rsidRPr="00BC5EE9" w:rsidRDefault="0017478F">
            <w:pPr>
              <w:rPr>
                <w:rFonts w:ascii="Times New Roman" w:hAnsi="Times New Roman" w:cs="Times New Roman"/>
                <w:sz w:val="24"/>
                <w:szCs w:val="24"/>
              </w:rPr>
            </w:pPr>
          </w:p>
        </w:tc>
      </w:tr>
      <w:tr w:rsidR="0017478F" w:rsidRPr="00BC5EE9" w14:paraId="5BEFD86A" w14:textId="77777777" w:rsidTr="00BC5EE9">
        <w:trPr>
          <w:jc w:val="center"/>
        </w:trPr>
        <w:tc>
          <w:tcPr>
            <w:tcW w:w="570" w:type="dxa"/>
            <w:vAlign w:val="center"/>
          </w:tcPr>
          <w:p w14:paraId="5EDE546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20</w:t>
            </w:r>
          </w:p>
        </w:tc>
        <w:tc>
          <w:tcPr>
            <w:tcW w:w="5700" w:type="dxa"/>
            <w:vAlign w:val="center"/>
          </w:tcPr>
          <w:p w14:paraId="1258F8D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Emergency access routes clear</w:t>
            </w:r>
          </w:p>
        </w:tc>
        <w:tc>
          <w:tcPr>
            <w:tcW w:w="670" w:type="dxa"/>
            <w:vAlign w:val="center"/>
          </w:tcPr>
          <w:p w14:paraId="7A50236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F6A2C0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72923F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055F048" w14:textId="77777777" w:rsidR="0017478F" w:rsidRPr="00BC5EE9" w:rsidRDefault="0017478F">
            <w:pPr>
              <w:rPr>
                <w:rFonts w:ascii="Times New Roman" w:hAnsi="Times New Roman" w:cs="Times New Roman"/>
                <w:sz w:val="24"/>
                <w:szCs w:val="24"/>
              </w:rPr>
            </w:pPr>
          </w:p>
        </w:tc>
      </w:tr>
      <w:tr w:rsidR="0017478F" w:rsidRPr="00BC5EE9" w14:paraId="66B1F091" w14:textId="77777777" w:rsidTr="00BC5EE9">
        <w:trPr>
          <w:jc w:val="center"/>
        </w:trPr>
        <w:tc>
          <w:tcPr>
            <w:tcW w:w="570" w:type="dxa"/>
            <w:vAlign w:val="center"/>
          </w:tcPr>
          <w:p w14:paraId="1B4E47A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21</w:t>
            </w:r>
          </w:p>
        </w:tc>
        <w:tc>
          <w:tcPr>
            <w:tcW w:w="5700" w:type="dxa"/>
            <w:vAlign w:val="center"/>
          </w:tcPr>
          <w:p w14:paraId="2520AAA4" w14:textId="0AEA53BC" w:rsidR="0017478F" w:rsidRPr="00BC5EE9" w:rsidRDefault="00A3410F">
            <w:pPr>
              <w:rPr>
                <w:rFonts w:ascii="Times New Roman" w:hAnsi="Times New Roman" w:cs="Times New Roman"/>
                <w:sz w:val="24"/>
                <w:szCs w:val="24"/>
              </w:rPr>
            </w:pPr>
            <w:r w:rsidRPr="00A3410F">
              <w:rPr>
                <w:rFonts w:ascii="Times New Roman" w:hAnsi="Times New Roman" w:cs="Times New Roman"/>
                <w:sz w:val="24"/>
                <w:szCs w:val="24"/>
              </w:rPr>
              <w:t>Mechanical guarding secure</w:t>
            </w:r>
          </w:p>
        </w:tc>
        <w:tc>
          <w:tcPr>
            <w:tcW w:w="670" w:type="dxa"/>
            <w:vAlign w:val="center"/>
          </w:tcPr>
          <w:p w14:paraId="713F138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1BDD9DA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FF5E7B6"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37C6F501" w14:textId="77777777" w:rsidR="0017478F" w:rsidRPr="00BC5EE9" w:rsidRDefault="0017478F">
            <w:pPr>
              <w:rPr>
                <w:rFonts w:ascii="Times New Roman" w:hAnsi="Times New Roman" w:cs="Times New Roman"/>
                <w:sz w:val="24"/>
                <w:szCs w:val="24"/>
              </w:rPr>
            </w:pPr>
          </w:p>
        </w:tc>
      </w:tr>
      <w:tr w:rsidR="0017478F" w:rsidRPr="00BC5EE9" w14:paraId="799AA780" w14:textId="77777777" w:rsidTr="00BC5EE9">
        <w:trPr>
          <w:jc w:val="center"/>
        </w:trPr>
        <w:tc>
          <w:tcPr>
            <w:tcW w:w="570" w:type="dxa"/>
            <w:vAlign w:val="center"/>
          </w:tcPr>
          <w:p w14:paraId="5366D64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22</w:t>
            </w:r>
          </w:p>
        </w:tc>
        <w:tc>
          <w:tcPr>
            <w:tcW w:w="5700" w:type="dxa"/>
            <w:vAlign w:val="center"/>
          </w:tcPr>
          <w:p w14:paraId="2B370EF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Fuel system inspected</w:t>
            </w:r>
          </w:p>
        </w:tc>
        <w:tc>
          <w:tcPr>
            <w:tcW w:w="670" w:type="dxa"/>
            <w:vAlign w:val="center"/>
          </w:tcPr>
          <w:p w14:paraId="7A46549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728723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5B33CF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2837A3FB" w14:textId="77777777" w:rsidR="0017478F" w:rsidRPr="00BC5EE9" w:rsidRDefault="0017478F">
            <w:pPr>
              <w:rPr>
                <w:rFonts w:ascii="Times New Roman" w:hAnsi="Times New Roman" w:cs="Times New Roman"/>
                <w:sz w:val="24"/>
                <w:szCs w:val="24"/>
              </w:rPr>
            </w:pPr>
          </w:p>
        </w:tc>
      </w:tr>
      <w:tr w:rsidR="0017478F" w:rsidRPr="00BC5EE9" w14:paraId="54FF6CE6" w14:textId="77777777" w:rsidTr="00BC5EE9">
        <w:trPr>
          <w:jc w:val="center"/>
        </w:trPr>
        <w:tc>
          <w:tcPr>
            <w:tcW w:w="570" w:type="dxa"/>
            <w:vAlign w:val="center"/>
          </w:tcPr>
          <w:p w14:paraId="3D18D91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23</w:t>
            </w:r>
          </w:p>
        </w:tc>
        <w:tc>
          <w:tcPr>
            <w:tcW w:w="5700" w:type="dxa"/>
            <w:vAlign w:val="center"/>
          </w:tcPr>
          <w:p w14:paraId="7D4DA12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Exhaust system inspected</w:t>
            </w:r>
          </w:p>
        </w:tc>
        <w:tc>
          <w:tcPr>
            <w:tcW w:w="670" w:type="dxa"/>
            <w:vAlign w:val="center"/>
          </w:tcPr>
          <w:p w14:paraId="262CEFF3"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24FE048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000CBA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7991448A" w14:textId="77777777" w:rsidR="0017478F" w:rsidRPr="00BC5EE9" w:rsidRDefault="0017478F">
            <w:pPr>
              <w:rPr>
                <w:rFonts w:ascii="Times New Roman" w:hAnsi="Times New Roman" w:cs="Times New Roman"/>
                <w:sz w:val="24"/>
                <w:szCs w:val="24"/>
              </w:rPr>
            </w:pPr>
          </w:p>
        </w:tc>
      </w:tr>
      <w:tr w:rsidR="0017478F" w:rsidRPr="00BC5EE9" w14:paraId="6AE0E67D" w14:textId="77777777" w:rsidTr="00BC5EE9">
        <w:trPr>
          <w:jc w:val="center"/>
        </w:trPr>
        <w:tc>
          <w:tcPr>
            <w:tcW w:w="570" w:type="dxa"/>
            <w:vAlign w:val="center"/>
          </w:tcPr>
          <w:p w14:paraId="66019CA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24</w:t>
            </w:r>
          </w:p>
        </w:tc>
        <w:tc>
          <w:tcPr>
            <w:tcW w:w="5700" w:type="dxa"/>
            <w:vAlign w:val="center"/>
          </w:tcPr>
          <w:p w14:paraId="66E492F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General cleanliness acceptable</w:t>
            </w:r>
          </w:p>
        </w:tc>
        <w:tc>
          <w:tcPr>
            <w:tcW w:w="670" w:type="dxa"/>
            <w:vAlign w:val="center"/>
          </w:tcPr>
          <w:p w14:paraId="69E783DE"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1BACFE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6C8006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61C5587F" w14:textId="77777777" w:rsidR="0017478F" w:rsidRPr="00BC5EE9" w:rsidRDefault="0017478F">
            <w:pPr>
              <w:rPr>
                <w:rFonts w:ascii="Times New Roman" w:hAnsi="Times New Roman" w:cs="Times New Roman"/>
                <w:sz w:val="24"/>
                <w:szCs w:val="24"/>
              </w:rPr>
            </w:pPr>
          </w:p>
        </w:tc>
      </w:tr>
      <w:tr w:rsidR="0017478F" w:rsidRPr="00BC5EE9" w14:paraId="484645FA" w14:textId="77777777" w:rsidTr="00BC5EE9">
        <w:trPr>
          <w:jc w:val="center"/>
        </w:trPr>
        <w:tc>
          <w:tcPr>
            <w:tcW w:w="570" w:type="dxa"/>
            <w:vAlign w:val="center"/>
          </w:tcPr>
          <w:p w14:paraId="50F727E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25</w:t>
            </w:r>
          </w:p>
        </w:tc>
        <w:tc>
          <w:tcPr>
            <w:tcW w:w="5700" w:type="dxa"/>
            <w:vAlign w:val="center"/>
          </w:tcPr>
          <w:p w14:paraId="34C257F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Machine markings and labels visible</w:t>
            </w:r>
          </w:p>
        </w:tc>
        <w:tc>
          <w:tcPr>
            <w:tcW w:w="670" w:type="dxa"/>
            <w:vAlign w:val="center"/>
          </w:tcPr>
          <w:p w14:paraId="1EB5FF3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470CC25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F874F0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14EFA2D3" w14:textId="77777777" w:rsidR="0017478F" w:rsidRPr="00BC5EE9" w:rsidRDefault="0017478F">
            <w:pPr>
              <w:rPr>
                <w:rFonts w:ascii="Times New Roman" w:hAnsi="Times New Roman" w:cs="Times New Roman"/>
                <w:sz w:val="24"/>
                <w:szCs w:val="24"/>
              </w:rPr>
            </w:pPr>
          </w:p>
        </w:tc>
      </w:tr>
      <w:tr w:rsidR="0017478F" w:rsidRPr="00BC5EE9" w14:paraId="70F2E574" w14:textId="77777777" w:rsidTr="00BC5EE9">
        <w:trPr>
          <w:jc w:val="center"/>
        </w:trPr>
        <w:tc>
          <w:tcPr>
            <w:tcW w:w="570" w:type="dxa"/>
            <w:vAlign w:val="center"/>
          </w:tcPr>
          <w:p w14:paraId="4AF7730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26</w:t>
            </w:r>
          </w:p>
        </w:tc>
        <w:tc>
          <w:tcPr>
            <w:tcW w:w="5700" w:type="dxa"/>
            <w:vAlign w:val="center"/>
          </w:tcPr>
          <w:p w14:paraId="1205441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Material flow path clear</w:t>
            </w:r>
          </w:p>
        </w:tc>
        <w:tc>
          <w:tcPr>
            <w:tcW w:w="670" w:type="dxa"/>
            <w:vAlign w:val="center"/>
          </w:tcPr>
          <w:p w14:paraId="6F10F63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8C1DAF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FF9364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56A41CD4" w14:textId="77777777" w:rsidR="0017478F" w:rsidRPr="00BC5EE9" w:rsidRDefault="0017478F">
            <w:pPr>
              <w:rPr>
                <w:rFonts w:ascii="Times New Roman" w:hAnsi="Times New Roman" w:cs="Times New Roman"/>
                <w:sz w:val="24"/>
                <w:szCs w:val="24"/>
              </w:rPr>
            </w:pPr>
          </w:p>
        </w:tc>
      </w:tr>
      <w:tr w:rsidR="0017478F" w:rsidRPr="00BC5EE9" w14:paraId="6A1D34B8" w14:textId="77777777" w:rsidTr="00BC5EE9">
        <w:trPr>
          <w:jc w:val="center"/>
        </w:trPr>
        <w:tc>
          <w:tcPr>
            <w:tcW w:w="570" w:type="dxa"/>
            <w:vAlign w:val="center"/>
          </w:tcPr>
          <w:p w14:paraId="3159775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27</w:t>
            </w:r>
          </w:p>
        </w:tc>
        <w:tc>
          <w:tcPr>
            <w:tcW w:w="5700" w:type="dxa"/>
            <w:vAlign w:val="center"/>
          </w:tcPr>
          <w:p w14:paraId="5043591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Crusher CSS / adjustment verified</w:t>
            </w:r>
          </w:p>
        </w:tc>
        <w:tc>
          <w:tcPr>
            <w:tcW w:w="670" w:type="dxa"/>
            <w:vAlign w:val="center"/>
          </w:tcPr>
          <w:p w14:paraId="42BD61B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65B1A5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00FADBE"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148915FD" w14:textId="77777777" w:rsidR="0017478F" w:rsidRPr="00BC5EE9" w:rsidRDefault="0017478F">
            <w:pPr>
              <w:rPr>
                <w:rFonts w:ascii="Times New Roman" w:hAnsi="Times New Roman" w:cs="Times New Roman"/>
                <w:sz w:val="24"/>
                <w:szCs w:val="24"/>
              </w:rPr>
            </w:pPr>
          </w:p>
        </w:tc>
      </w:tr>
      <w:tr w:rsidR="0017478F" w:rsidRPr="00BC5EE9" w14:paraId="4E339551" w14:textId="77777777" w:rsidTr="00BC5EE9">
        <w:trPr>
          <w:jc w:val="center"/>
        </w:trPr>
        <w:tc>
          <w:tcPr>
            <w:tcW w:w="570" w:type="dxa"/>
            <w:vAlign w:val="center"/>
          </w:tcPr>
          <w:p w14:paraId="7D7C5E5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28</w:t>
            </w:r>
          </w:p>
        </w:tc>
        <w:tc>
          <w:tcPr>
            <w:tcW w:w="5700" w:type="dxa"/>
            <w:vAlign w:val="center"/>
          </w:tcPr>
          <w:p w14:paraId="273B43B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Wear parts visually inspected</w:t>
            </w:r>
          </w:p>
        </w:tc>
        <w:tc>
          <w:tcPr>
            <w:tcW w:w="670" w:type="dxa"/>
            <w:vAlign w:val="center"/>
          </w:tcPr>
          <w:p w14:paraId="27A1616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5218BE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301B3B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1358BC11" w14:textId="77777777" w:rsidR="0017478F" w:rsidRPr="00BC5EE9" w:rsidRDefault="0017478F">
            <w:pPr>
              <w:rPr>
                <w:rFonts w:ascii="Times New Roman" w:hAnsi="Times New Roman" w:cs="Times New Roman"/>
                <w:sz w:val="24"/>
                <w:szCs w:val="24"/>
              </w:rPr>
            </w:pPr>
          </w:p>
        </w:tc>
      </w:tr>
      <w:tr w:rsidR="0017478F" w:rsidRPr="00BC5EE9" w14:paraId="11AC2E22" w14:textId="77777777" w:rsidTr="00BC5EE9">
        <w:trPr>
          <w:jc w:val="center"/>
        </w:trPr>
        <w:tc>
          <w:tcPr>
            <w:tcW w:w="570" w:type="dxa"/>
            <w:vAlign w:val="center"/>
          </w:tcPr>
          <w:p w14:paraId="2BF426A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29</w:t>
            </w:r>
          </w:p>
        </w:tc>
        <w:tc>
          <w:tcPr>
            <w:tcW w:w="5700" w:type="dxa"/>
            <w:vAlign w:val="center"/>
          </w:tcPr>
          <w:p w14:paraId="507BD9E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Access ladders and platforms safe</w:t>
            </w:r>
          </w:p>
        </w:tc>
        <w:tc>
          <w:tcPr>
            <w:tcW w:w="670" w:type="dxa"/>
            <w:vAlign w:val="center"/>
          </w:tcPr>
          <w:p w14:paraId="3A62D80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D0609A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BAC998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578B2F8E" w14:textId="77777777" w:rsidR="0017478F" w:rsidRPr="00BC5EE9" w:rsidRDefault="0017478F">
            <w:pPr>
              <w:rPr>
                <w:rFonts w:ascii="Times New Roman" w:hAnsi="Times New Roman" w:cs="Times New Roman"/>
                <w:sz w:val="24"/>
                <w:szCs w:val="24"/>
              </w:rPr>
            </w:pPr>
          </w:p>
        </w:tc>
      </w:tr>
      <w:tr w:rsidR="0017478F" w:rsidRPr="00BC5EE9" w14:paraId="69DFC9B2" w14:textId="77777777" w:rsidTr="00BC5EE9">
        <w:trPr>
          <w:jc w:val="center"/>
        </w:trPr>
        <w:tc>
          <w:tcPr>
            <w:tcW w:w="570" w:type="dxa"/>
            <w:vAlign w:val="center"/>
          </w:tcPr>
          <w:p w14:paraId="1572962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30</w:t>
            </w:r>
          </w:p>
        </w:tc>
        <w:tc>
          <w:tcPr>
            <w:tcW w:w="5700" w:type="dxa"/>
            <w:vAlign w:val="center"/>
          </w:tcPr>
          <w:p w14:paraId="67F670A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General mechanical readiness confirmed</w:t>
            </w:r>
          </w:p>
        </w:tc>
        <w:tc>
          <w:tcPr>
            <w:tcW w:w="670" w:type="dxa"/>
            <w:vAlign w:val="center"/>
          </w:tcPr>
          <w:p w14:paraId="744C18B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265C4BB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DD095D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591" w:type="dxa"/>
            <w:vAlign w:val="center"/>
          </w:tcPr>
          <w:p w14:paraId="061189CA" w14:textId="77777777" w:rsidR="0017478F" w:rsidRPr="00BC5EE9" w:rsidRDefault="0017478F">
            <w:pPr>
              <w:rPr>
                <w:rFonts w:ascii="Times New Roman" w:hAnsi="Times New Roman" w:cs="Times New Roman"/>
                <w:sz w:val="24"/>
                <w:szCs w:val="24"/>
              </w:rPr>
            </w:pPr>
          </w:p>
        </w:tc>
      </w:tr>
    </w:tbl>
    <w:p w14:paraId="0EDD4E92" w14:textId="77777777" w:rsidR="00774156" w:rsidRDefault="00774156" w:rsidP="00774156">
      <w:pPr>
        <w:spacing w:after="0"/>
        <w:rPr>
          <w:rFonts w:ascii="Times New Roman" w:hAnsi="Times New Roman" w:cs="Times New Roman"/>
          <w:sz w:val="22"/>
        </w:rPr>
      </w:pPr>
    </w:p>
    <w:p w14:paraId="0516AAB0" w14:textId="0C395778" w:rsidR="00CB6A31" w:rsidRDefault="00947669" w:rsidP="00774156">
      <w:pPr>
        <w:spacing w:after="0"/>
        <w:rPr>
          <w:rFonts w:ascii="Times New Roman" w:hAnsi="Times New Roman" w:cs="Times New Roman"/>
          <w:sz w:val="22"/>
        </w:rPr>
      </w:pPr>
      <w:r w:rsidRPr="00947669">
        <w:rPr>
          <w:rFonts w:ascii="Times New Roman" w:hAnsi="Times New Roman" w:cs="Times New Roman"/>
          <w:sz w:val="22"/>
        </w:rPr>
        <w:t>Contract Reference:</w:t>
      </w:r>
      <w:r w:rsidRPr="00947669">
        <w:rPr>
          <w:rFonts w:ascii="Times New Roman" w:hAnsi="Times New Roman" w:cs="Times New Roman"/>
          <w:sz w:val="22"/>
        </w:rPr>
        <w:br/>
        <w:t>Annex II – Technical Specifications</w:t>
      </w:r>
      <w:r w:rsidRPr="00947669">
        <w:rPr>
          <w:rFonts w:ascii="Times New Roman" w:hAnsi="Times New Roman" w:cs="Times New Roman"/>
          <w:sz w:val="22"/>
        </w:rPr>
        <w:br/>
        <w:t>Special Conditions Article 19</w:t>
      </w:r>
    </w:p>
    <w:p w14:paraId="1D9247EA" w14:textId="5A4E29C9" w:rsidR="00774156" w:rsidRPr="00947669" w:rsidRDefault="00774156" w:rsidP="00774156">
      <w:pPr>
        <w:spacing w:after="0"/>
        <w:rPr>
          <w:rFonts w:ascii="Times New Roman" w:hAnsi="Times New Roman" w:cs="Times New Roman"/>
          <w:sz w:val="22"/>
        </w:rPr>
      </w:pPr>
      <w:r w:rsidRPr="00774156">
        <w:rPr>
          <w:rFonts w:ascii="Times New Roman" w:hAnsi="Times New Roman" w:cs="Times New Roman"/>
          <w:sz w:val="22"/>
        </w:rPr>
        <w:t>Contractor Technical Offer</w:t>
      </w:r>
    </w:p>
    <w:p w14:paraId="533D8E66" w14:textId="77777777" w:rsidR="00CB6A31" w:rsidRDefault="00CB6A31" w:rsidP="008665A4">
      <w:pPr>
        <w:rPr>
          <w:rFonts w:ascii="Times New Roman" w:hAnsi="Times New Roman" w:cs="Times New Roman"/>
          <w:b/>
          <w:bCs/>
        </w:rPr>
      </w:pPr>
    </w:p>
    <w:p w14:paraId="603F1F21" w14:textId="77777777" w:rsidR="00CB6A31" w:rsidRDefault="00CB6A31" w:rsidP="008665A4">
      <w:pPr>
        <w:rPr>
          <w:rFonts w:ascii="Times New Roman" w:hAnsi="Times New Roman" w:cs="Times New Roman"/>
          <w:b/>
          <w:bCs/>
        </w:rPr>
      </w:pPr>
    </w:p>
    <w:p w14:paraId="644B4940" w14:textId="77777777" w:rsidR="00CB6A31" w:rsidRDefault="00CB6A31" w:rsidP="008665A4">
      <w:pPr>
        <w:rPr>
          <w:rFonts w:ascii="Times New Roman" w:hAnsi="Times New Roman" w:cs="Times New Roman"/>
          <w:b/>
          <w:bCs/>
        </w:rPr>
      </w:pPr>
    </w:p>
    <w:p w14:paraId="152EFD4D" w14:textId="77777777" w:rsidR="00CB6A31" w:rsidRDefault="00CB6A31" w:rsidP="008665A4">
      <w:pPr>
        <w:rPr>
          <w:rFonts w:ascii="Times New Roman" w:hAnsi="Times New Roman" w:cs="Times New Roman"/>
          <w:b/>
          <w:bCs/>
        </w:rPr>
      </w:pPr>
    </w:p>
    <w:p w14:paraId="5D578F3E" w14:textId="53BAB29B" w:rsidR="008665A4" w:rsidRPr="00650077" w:rsidRDefault="008665A4" w:rsidP="008665A4">
      <w:pPr>
        <w:rPr>
          <w:rFonts w:ascii="Times New Roman" w:eastAsiaTheme="majorEastAsia" w:hAnsi="Times New Roman" w:cs="Times New Roman"/>
          <w:b/>
          <w:bCs/>
          <w:color w:val="1F4E79"/>
          <w:sz w:val="30"/>
          <w:szCs w:val="28"/>
        </w:rPr>
      </w:pPr>
      <w:r w:rsidRPr="00650077">
        <w:rPr>
          <w:rFonts w:ascii="Times New Roman" w:eastAsiaTheme="majorEastAsia" w:hAnsi="Times New Roman" w:cs="Times New Roman"/>
          <w:b/>
          <w:bCs/>
          <w:color w:val="1F4E79"/>
          <w:sz w:val="30"/>
          <w:szCs w:val="28"/>
        </w:rPr>
        <w:lastRenderedPageBreak/>
        <w:t>Mechanical Commissioning Conclusion</w:t>
      </w:r>
    </w:p>
    <w:tbl>
      <w:tblPr>
        <w:tblStyle w:val="TableGrid"/>
        <w:tblW w:w="1005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983"/>
        <w:gridCol w:w="2073"/>
      </w:tblGrid>
      <w:tr w:rsidR="008665A4" w:rsidRPr="00BC5EE9" w14:paraId="47059DCA" w14:textId="77777777" w:rsidTr="00650077">
        <w:trPr>
          <w:jc w:val="center"/>
        </w:trPr>
        <w:tc>
          <w:tcPr>
            <w:tcW w:w="7983" w:type="dxa"/>
            <w:shd w:val="clear" w:color="auto" w:fill="1F4E79"/>
            <w:vAlign w:val="center"/>
          </w:tcPr>
          <w:p w14:paraId="4FCEDA8C" w14:textId="77777777" w:rsidR="008665A4" w:rsidRPr="00BC5EE9" w:rsidRDefault="008665A4" w:rsidP="00D049F6">
            <w:pPr>
              <w:rPr>
                <w:rFonts w:ascii="Times New Roman" w:hAnsi="Times New Roman" w:cs="Times New Roman"/>
                <w:sz w:val="24"/>
                <w:szCs w:val="24"/>
              </w:rPr>
            </w:pPr>
            <w:r w:rsidRPr="00BC5EE9">
              <w:rPr>
                <w:rFonts w:ascii="Times New Roman" w:hAnsi="Times New Roman" w:cs="Times New Roman"/>
                <w:b/>
                <w:color w:val="FFFFFF"/>
                <w:sz w:val="24"/>
                <w:szCs w:val="24"/>
              </w:rPr>
              <w:t>Inspection checkpoint</w:t>
            </w:r>
          </w:p>
        </w:tc>
        <w:tc>
          <w:tcPr>
            <w:tcW w:w="2073" w:type="dxa"/>
            <w:shd w:val="clear" w:color="auto" w:fill="1F4E79"/>
            <w:vAlign w:val="center"/>
          </w:tcPr>
          <w:p w14:paraId="4DA3074C" w14:textId="487EBE26" w:rsidR="008665A4" w:rsidRPr="008665A4" w:rsidRDefault="008665A4" w:rsidP="00D049F6">
            <w:pPr>
              <w:rPr>
                <w:rFonts w:ascii="Times New Roman" w:hAnsi="Times New Roman" w:cs="Times New Roman"/>
                <w:b/>
                <w:bCs/>
                <w:sz w:val="24"/>
                <w:szCs w:val="24"/>
              </w:rPr>
            </w:pPr>
            <w:r w:rsidRPr="008665A4">
              <w:rPr>
                <w:rFonts w:ascii="Times New Roman" w:hAnsi="Times New Roman" w:cs="Times New Roman"/>
                <w:b/>
                <w:bCs/>
                <w:color w:val="FFFFFF" w:themeColor="background1"/>
                <w:sz w:val="24"/>
                <w:szCs w:val="24"/>
              </w:rPr>
              <w:t>Confirmation</w:t>
            </w:r>
          </w:p>
        </w:tc>
      </w:tr>
      <w:tr w:rsidR="008665A4" w:rsidRPr="00BC5EE9" w14:paraId="099A1E6F" w14:textId="77777777" w:rsidTr="00650077">
        <w:trPr>
          <w:jc w:val="center"/>
        </w:trPr>
        <w:tc>
          <w:tcPr>
            <w:tcW w:w="7983" w:type="dxa"/>
            <w:vAlign w:val="center"/>
          </w:tcPr>
          <w:p w14:paraId="6C461D65" w14:textId="4AEDF0C5" w:rsidR="008665A4" w:rsidRPr="00BC5EE9" w:rsidRDefault="008665A4" w:rsidP="00D049F6">
            <w:pPr>
              <w:rPr>
                <w:rFonts w:ascii="Times New Roman" w:hAnsi="Times New Roman" w:cs="Times New Roman"/>
                <w:sz w:val="24"/>
                <w:szCs w:val="24"/>
              </w:rPr>
            </w:pPr>
            <w:r w:rsidRPr="008665A4">
              <w:rPr>
                <w:rFonts w:ascii="Times New Roman" w:hAnsi="Times New Roman" w:cs="Times New Roman"/>
                <w:sz w:val="24"/>
                <w:szCs w:val="24"/>
              </w:rPr>
              <w:t>Mechanical systems inspected</w:t>
            </w:r>
          </w:p>
        </w:tc>
        <w:tc>
          <w:tcPr>
            <w:tcW w:w="2073" w:type="dxa"/>
            <w:vAlign w:val="center"/>
          </w:tcPr>
          <w:p w14:paraId="58E28CB9" w14:textId="173AC1E9" w:rsidR="008665A4" w:rsidRPr="00BC5EE9" w:rsidRDefault="008665A4"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8665A4" w:rsidRPr="00BC5EE9" w14:paraId="545313C3" w14:textId="77777777" w:rsidTr="00650077">
        <w:trPr>
          <w:jc w:val="center"/>
        </w:trPr>
        <w:tc>
          <w:tcPr>
            <w:tcW w:w="7983" w:type="dxa"/>
            <w:vAlign w:val="center"/>
          </w:tcPr>
          <w:p w14:paraId="048D4E28" w14:textId="6D4DF36D" w:rsidR="008665A4" w:rsidRPr="00BC5EE9" w:rsidRDefault="008665A4" w:rsidP="008665A4">
            <w:pPr>
              <w:rPr>
                <w:rFonts w:ascii="Times New Roman" w:hAnsi="Times New Roman" w:cs="Times New Roman"/>
                <w:sz w:val="24"/>
                <w:szCs w:val="24"/>
              </w:rPr>
            </w:pPr>
            <w:r w:rsidRPr="008665A4">
              <w:rPr>
                <w:rFonts w:ascii="Times New Roman" w:hAnsi="Times New Roman" w:cs="Times New Roman"/>
                <w:sz w:val="24"/>
                <w:szCs w:val="24"/>
              </w:rPr>
              <w:t>Mechanical defects identified</w:t>
            </w:r>
          </w:p>
        </w:tc>
        <w:tc>
          <w:tcPr>
            <w:tcW w:w="2073" w:type="dxa"/>
            <w:vAlign w:val="center"/>
          </w:tcPr>
          <w:p w14:paraId="3BFC029D" w14:textId="370774D4" w:rsidR="008665A4" w:rsidRPr="00BC5EE9" w:rsidRDefault="008665A4" w:rsidP="008665A4">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8665A4" w:rsidRPr="00BC5EE9" w14:paraId="1BEC8A37" w14:textId="77777777" w:rsidTr="00650077">
        <w:trPr>
          <w:jc w:val="center"/>
        </w:trPr>
        <w:tc>
          <w:tcPr>
            <w:tcW w:w="7983" w:type="dxa"/>
            <w:vAlign w:val="center"/>
          </w:tcPr>
          <w:p w14:paraId="734D4C7D" w14:textId="1444E4B1" w:rsidR="008665A4" w:rsidRPr="00BC5EE9" w:rsidRDefault="008665A4" w:rsidP="008665A4">
            <w:pPr>
              <w:rPr>
                <w:rFonts w:ascii="Times New Roman" w:hAnsi="Times New Roman" w:cs="Times New Roman"/>
                <w:sz w:val="24"/>
                <w:szCs w:val="24"/>
              </w:rPr>
            </w:pPr>
            <w:r w:rsidRPr="008665A4">
              <w:rPr>
                <w:rFonts w:ascii="Times New Roman" w:hAnsi="Times New Roman" w:cs="Times New Roman"/>
                <w:sz w:val="24"/>
                <w:szCs w:val="24"/>
              </w:rPr>
              <w:t>Mechanical defects corrected</w:t>
            </w:r>
          </w:p>
        </w:tc>
        <w:tc>
          <w:tcPr>
            <w:tcW w:w="2073" w:type="dxa"/>
            <w:vAlign w:val="center"/>
          </w:tcPr>
          <w:p w14:paraId="777C3C1C" w14:textId="3E460752" w:rsidR="008665A4" w:rsidRPr="00BC5EE9" w:rsidRDefault="008665A4" w:rsidP="008665A4">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8665A4" w:rsidRPr="00BC5EE9" w14:paraId="4D39B2E1" w14:textId="77777777" w:rsidTr="00650077">
        <w:trPr>
          <w:jc w:val="center"/>
        </w:trPr>
        <w:tc>
          <w:tcPr>
            <w:tcW w:w="7983" w:type="dxa"/>
            <w:vAlign w:val="center"/>
          </w:tcPr>
          <w:p w14:paraId="15E5D577" w14:textId="0FE81EF9" w:rsidR="008665A4" w:rsidRPr="00BC5EE9" w:rsidRDefault="009C1FF0" w:rsidP="008665A4">
            <w:pPr>
              <w:rPr>
                <w:rFonts w:ascii="Times New Roman" w:hAnsi="Times New Roman" w:cs="Times New Roman"/>
                <w:sz w:val="24"/>
                <w:szCs w:val="24"/>
              </w:rPr>
            </w:pPr>
            <w:r w:rsidRPr="009C1FF0">
              <w:rPr>
                <w:rFonts w:ascii="Times New Roman" w:hAnsi="Times New Roman" w:cs="Times New Roman"/>
                <w:sz w:val="24"/>
                <w:szCs w:val="24"/>
              </w:rPr>
              <w:t>Equipment mechanically ready for electrical inspection and functional testing.</w:t>
            </w:r>
          </w:p>
        </w:tc>
        <w:tc>
          <w:tcPr>
            <w:tcW w:w="2073" w:type="dxa"/>
            <w:vAlign w:val="center"/>
          </w:tcPr>
          <w:p w14:paraId="2D3B03C8" w14:textId="41A519C7" w:rsidR="008665A4" w:rsidRPr="00BC5EE9" w:rsidRDefault="008665A4" w:rsidP="008665A4">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bl>
    <w:p w14:paraId="758E9EF1" w14:textId="77777777" w:rsidR="002D6ABF" w:rsidRDefault="002D6ABF" w:rsidP="008665A4">
      <w:pPr>
        <w:rPr>
          <w:rFonts w:ascii="Times New Roman" w:hAnsi="Times New Roman" w:cs="Times New Roman"/>
          <w:sz w:val="24"/>
          <w:szCs w:val="24"/>
        </w:rPr>
      </w:pPr>
    </w:p>
    <w:p w14:paraId="40EF2947" w14:textId="77777777" w:rsidR="002D6ABF" w:rsidRDefault="002D6ABF" w:rsidP="008665A4">
      <w:pPr>
        <w:rPr>
          <w:rFonts w:ascii="Times New Roman" w:hAnsi="Times New Roman" w:cs="Times New Roman"/>
          <w:sz w:val="24"/>
          <w:szCs w:val="24"/>
        </w:rPr>
      </w:pPr>
    </w:p>
    <w:p w14:paraId="74566162" w14:textId="7B748A6B" w:rsidR="008665A4" w:rsidRPr="008665A4" w:rsidRDefault="008665A4" w:rsidP="008665A4">
      <w:pPr>
        <w:rPr>
          <w:rFonts w:ascii="Times New Roman" w:hAnsi="Times New Roman" w:cs="Times New Roman"/>
          <w:sz w:val="24"/>
          <w:szCs w:val="24"/>
        </w:rPr>
      </w:pPr>
      <w:r w:rsidRPr="008665A4">
        <w:rPr>
          <w:rFonts w:ascii="Times New Roman" w:hAnsi="Times New Roman" w:cs="Times New Roman"/>
          <w:sz w:val="24"/>
          <w:szCs w:val="24"/>
        </w:rPr>
        <w:t>Mechanical Commissioning Status:</w:t>
      </w:r>
    </w:p>
    <w:p w14:paraId="30E2E922" w14:textId="77777777" w:rsidR="008665A4" w:rsidRPr="008665A4" w:rsidRDefault="008665A4" w:rsidP="008665A4">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w:t>
      </w:r>
    </w:p>
    <w:p w14:paraId="0C169300" w14:textId="77777777" w:rsidR="008665A4" w:rsidRPr="008665A4" w:rsidRDefault="008665A4" w:rsidP="008665A4">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 WITH OBSERVATIONS</w:t>
      </w:r>
    </w:p>
    <w:p w14:paraId="59120BB7" w14:textId="77777777" w:rsidR="008665A4" w:rsidRPr="008665A4" w:rsidRDefault="008665A4" w:rsidP="008665A4">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FAILED</w:t>
      </w:r>
    </w:p>
    <w:p w14:paraId="4B764004" w14:textId="77777777" w:rsidR="002D6ABF" w:rsidRPr="008665A4" w:rsidRDefault="002D6ABF" w:rsidP="002D6ABF">
      <w:pPr>
        <w:rPr>
          <w:rFonts w:ascii="Times New Roman" w:hAnsi="Times New Roman" w:cs="Times New Roman"/>
          <w:sz w:val="24"/>
          <w:szCs w:val="24"/>
        </w:rPr>
      </w:pPr>
      <w:r>
        <w:rPr>
          <w:rFonts w:ascii="Times New Roman" w:hAnsi="Times New Roman" w:cs="Times New Roman"/>
          <w:sz w:val="24"/>
          <w:szCs w:val="24"/>
        </w:rPr>
        <w:t>Remarks and recommendations</w:t>
      </w:r>
      <w:r w:rsidRPr="008665A4">
        <w:rPr>
          <w:rFonts w:ascii="Times New Roman" w:hAnsi="Times New Roman" w:cs="Times New Roman"/>
          <w:sz w:val="24"/>
          <w:szCs w:val="24"/>
        </w:rPr>
        <w:t>:</w:t>
      </w:r>
    </w:p>
    <w:p w14:paraId="1282AB21" w14:textId="77777777" w:rsidR="002D6ABF" w:rsidRPr="008665A4" w:rsidRDefault="00FF0995" w:rsidP="002D6ABF">
      <w:pPr>
        <w:rPr>
          <w:rFonts w:ascii="Times New Roman" w:hAnsi="Times New Roman" w:cs="Times New Roman"/>
          <w:sz w:val="24"/>
          <w:szCs w:val="24"/>
        </w:rPr>
      </w:pPr>
      <w:r>
        <w:rPr>
          <w:rFonts w:ascii="Times New Roman" w:hAnsi="Times New Roman" w:cs="Times New Roman"/>
          <w:sz w:val="24"/>
          <w:szCs w:val="24"/>
        </w:rPr>
        <w:pict w14:anchorId="3A1E4743">
          <v:rect id="_x0000_i1025" style="width:0;height:1.5pt" o:hralign="center" o:hrstd="t" o:hr="t" fillcolor="#a0a0a0" stroked="f"/>
        </w:pict>
      </w:r>
    </w:p>
    <w:p w14:paraId="6B9C8BF4" w14:textId="39EBC404" w:rsidR="00C7690A" w:rsidRDefault="00FF0995" w:rsidP="002D6ABF">
      <w:pPr>
        <w:rPr>
          <w:rFonts w:ascii="Times New Roman" w:hAnsi="Times New Roman" w:cs="Times New Roman"/>
          <w:sz w:val="24"/>
          <w:szCs w:val="24"/>
        </w:rPr>
      </w:pPr>
      <w:r>
        <w:rPr>
          <w:rFonts w:ascii="Times New Roman" w:hAnsi="Times New Roman" w:cs="Times New Roman"/>
          <w:sz w:val="24"/>
          <w:szCs w:val="24"/>
        </w:rPr>
        <w:pict w14:anchorId="36A0A211">
          <v:rect id="_x0000_i1026" style="width:0;height:1.5pt" o:hralign="center" o:hrstd="t" o:hr="t" fillcolor="#a0a0a0" stroked="f"/>
        </w:pict>
      </w:r>
    </w:p>
    <w:tbl>
      <w:tblPr>
        <w:tblW w:w="0" w:type="auto"/>
        <w:jc w:val="center"/>
        <w:tblLook w:val="04A0" w:firstRow="1" w:lastRow="0" w:firstColumn="1" w:lastColumn="0" w:noHBand="0" w:noVBand="1"/>
      </w:tblPr>
      <w:tblGrid>
        <w:gridCol w:w="2411"/>
        <w:gridCol w:w="2359"/>
        <w:gridCol w:w="1760"/>
        <w:gridCol w:w="1949"/>
        <w:gridCol w:w="1853"/>
      </w:tblGrid>
      <w:tr w:rsidR="00CC1A1E" w:rsidRPr="00AB50E8" w14:paraId="245F30F0" w14:textId="77777777" w:rsidTr="00CC1A1E">
        <w:trPr>
          <w:jc w:val="center"/>
        </w:trPr>
        <w:tc>
          <w:tcPr>
            <w:tcW w:w="2411" w:type="dxa"/>
            <w:hideMark/>
          </w:tcPr>
          <w:p w14:paraId="43FE7937"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Representative</w:t>
            </w:r>
          </w:p>
        </w:tc>
        <w:tc>
          <w:tcPr>
            <w:tcW w:w="2359" w:type="dxa"/>
            <w:hideMark/>
          </w:tcPr>
          <w:p w14:paraId="147D02EF"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Name</w:t>
            </w:r>
          </w:p>
        </w:tc>
        <w:tc>
          <w:tcPr>
            <w:tcW w:w="1760" w:type="dxa"/>
          </w:tcPr>
          <w:p w14:paraId="665FB96C" w14:textId="6C18EB33"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Organization</w:t>
            </w:r>
          </w:p>
        </w:tc>
        <w:tc>
          <w:tcPr>
            <w:tcW w:w="1949" w:type="dxa"/>
            <w:hideMark/>
          </w:tcPr>
          <w:p w14:paraId="1AE63709" w14:textId="24B8F36F"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Signature</w:t>
            </w:r>
          </w:p>
        </w:tc>
        <w:tc>
          <w:tcPr>
            <w:tcW w:w="1853" w:type="dxa"/>
            <w:hideMark/>
          </w:tcPr>
          <w:p w14:paraId="0CDA0E31"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Date</w:t>
            </w:r>
          </w:p>
        </w:tc>
      </w:tr>
      <w:tr w:rsidR="00CC1A1E" w:rsidRPr="00AB50E8" w14:paraId="03295AF7" w14:textId="77777777" w:rsidTr="00CC1A1E">
        <w:trPr>
          <w:jc w:val="center"/>
        </w:trPr>
        <w:tc>
          <w:tcPr>
            <w:tcW w:w="2411" w:type="dxa"/>
            <w:hideMark/>
          </w:tcPr>
          <w:p w14:paraId="72E5376F" w14:textId="77777777"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 xml:space="preserve">Authorized </w:t>
            </w:r>
            <w:r w:rsidRPr="008665A4">
              <w:rPr>
                <w:rFonts w:ascii="Times New Roman" w:hAnsi="Times New Roman" w:cs="Times New Roman"/>
                <w:sz w:val="24"/>
                <w:szCs w:val="24"/>
              </w:rPr>
              <w:t>Contractor</w:t>
            </w:r>
            <w:r>
              <w:rPr>
                <w:rFonts w:ascii="Times New Roman" w:hAnsi="Times New Roman" w:cs="Times New Roman"/>
                <w:sz w:val="24"/>
                <w:szCs w:val="24"/>
              </w:rPr>
              <w:t xml:space="preserve"> representative</w:t>
            </w:r>
          </w:p>
        </w:tc>
        <w:tc>
          <w:tcPr>
            <w:tcW w:w="2359" w:type="dxa"/>
          </w:tcPr>
          <w:p w14:paraId="5E8C8BC4" w14:textId="77777777" w:rsidR="00CC1A1E" w:rsidRPr="00AB50E8" w:rsidRDefault="00CC1A1E" w:rsidP="00D049F6">
            <w:pPr>
              <w:rPr>
                <w:rFonts w:ascii="Times New Roman" w:hAnsi="Times New Roman" w:cs="Times New Roman"/>
                <w:sz w:val="24"/>
                <w:szCs w:val="24"/>
              </w:rPr>
            </w:pPr>
          </w:p>
        </w:tc>
        <w:tc>
          <w:tcPr>
            <w:tcW w:w="1760" w:type="dxa"/>
          </w:tcPr>
          <w:p w14:paraId="489B377B" w14:textId="77777777" w:rsidR="00CC1A1E" w:rsidRPr="00AB50E8" w:rsidRDefault="00CC1A1E" w:rsidP="00D049F6">
            <w:pPr>
              <w:rPr>
                <w:rFonts w:ascii="Times New Roman" w:hAnsi="Times New Roman" w:cs="Times New Roman"/>
                <w:sz w:val="24"/>
                <w:szCs w:val="24"/>
              </w:rPr>
            </w:pPr>
          </w:p>
        </w:tc>
        <w:tc>
          <w:tcPr>
            <w:tcW w:w="1949" w:type="dxa"/>
          </w:tcPr>
          <w:p w14:paraId="50DAD484" w14:textId="4D622110" w:rsidR="00CC1A1E" w:rsidRPr="00AB50E8" w:rsidRDefault="00CC1A1E" w:rsidP="00D049F6">
            <w:pPr>
              <w:rPr>
                <w:rFonts w:ascii="Times New Roman" w:hAnsi="Times New Roman" w:cs="Times New Roman"/>
                <w:sz w:val="24"/>
                <w:szCs w:val="24"/>
              </w:rPr>
            </w:pPr>
          </w:p>
        </w:tc>
        <w:tc>
          <w:tcPr>
            <w:tcW w:w="1853" w:type="dxa"/>
          </w:tcPr>
          <w:p w14:paraId="76179E85" w14:textId="77777777" w:rsidR="00CC1A1E" w:rsidRPr="00AB50E8" w:rsidRDefault="00CC1A1E" w:rsidP="00D049F6">
            <w:pPr>
              <w:rPr>
                <w:rFonts w:ascii="Times New Roman" w:hAnsi="Times New Roman" w:cs="Times New Roman"/>
                <w:sz w:val="24"/>
                <w:szCs w:val="24"/>
              </w:rPr>
            </w:pPr>
          </w:p>
        </w:tc>
      </w:tr>
      <w:tr w:rsidR="00CC1A1E" w:rsidRPr="00AB50E8" w14:paraId="73832DE3" w14:textId="77777777" w:rsidTr="00CC1A1E">
        <w:trPr>
          <w:jc w:val="center"/>
        </w:trPr>
        <w:tc>
          <w:tcPr>
            <w:tcW w:w="2411" w:type="dxa"/>
            <w:hideMark/>
          </w:tcPr>
          <w:p w14:paraId="649378F0"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Project Manager</w:t>
            </w:r>
          </w:p>
        </w:tc>
        <w:tc>
          <w:tcPr>
            <w:tcW w:w="2359" w:type="dxa"/>
          </w:tcPr>
          <w:p w14:paraId="08938CC6" w14:textId="77777777" w:rsidR="00CC1A1E" w:rsidRPr="00AB50E8" w:rsidRDefault="00CC1A1E" w:rsidP="00D049F6">
            <w:pPr>
              <w:rPr>
                <w:rFonts w:ascii="Times New Roman" w:hAnsi="Times New Roman" w:cs="Times New Roman"/>
                <w:sz w:val="24"/>
                <w:szCs w:val="24"/>
              </w:rPr>
            </w:pPr>
          </w:p>
        </w:tc>
        <w:tc>
          <w:tcPr>
            <w:tcW w:w="1760" w:type="dxa"/>
          </w:tcPr>
          <w:p w14:paraId="237DF794" w14:textId="77777777" w:rsidR="00CC1A1E" w:rsidRPr="00AB50E8" w:rsidRDefault="00CC1A1E" w:rsidP="00D049F6">
            <w:pPr>
              <w:rPr>
                <w:rFonts w:ascii="Times New Roman" w:hAnsi="Times New Roman" w:cs="Times New Roman"/>
                <w:sz w:val="24"/>
                <w:szCs w:val="24"/>
              </w:rPr>
            </w:pPr>
          </w:p>
        </w:tc>
        <w:tc>
          <w:tcPr>
            <w:tcW w:w="1949" w:type="dxa"/>
          </w:tcPr>
          <w:p w14:paraId="1F8C3C88" w14:textId="76AB44DE" w:rsidR="00CC1A1E" w:rsidRPr="00AB50E8" w:rsidRDefault="00CC1A1E" w:rsidP="00D049F6">
            <w:pPr>
              <w:rPr>
                <w:rFonts w:ascii="Times New Roman" w:hAnsi="Times New Roman" w:cs="Times New Roman"/>
                <w:sz w:val="24"/>
                <w:szCs w:val="24"/>
              </w:rPr>
            </w:pPr>
          </w:p>
        </w:tc>
        <w:tc>
          <w:tcPr>
            <w:tcW w:w="1853" w:type="dxa"/>
          </w:tcPr>
          <w:p w14:paraId="61FAF483" w14:textId="77777777" w:rsidR="00CC1A1E" w:rsidRPr="00AB50E8" w:rsidRDefault="00CC1A1E" w:rsidP="00D049F6">
            <w:pPr>
              <w:rPr>
                <w:rFonts w:ascii="Times New Roman" w:hAnsi="Times New Roman" w:cs="Times New Roman"/>
                <w:sz w:val="24"/>
                <w:szCs w:val="24"/>
              </w:rPr>
            </w:pPr>
          </w:p>
        </w:tc>
      </w:tr>
      <w:tr w:rsidR="00CC1A1E" w:rsidRPr="00AB50E8" w14:paraId="7BFD96FC" w14:textId="77777777" w:rsidTr="00CC1A1E">
        <w:trPr>
          <w:jc w:val="center"/>
        </w:trPr>
        <w:tc>
          <w:tcPr>
            <w:tcW w:w="2411" w:type="dxa"/>
            <w:hideMark/>
          </w:tcPr>
          <w:p w14:paraId="0A8457AD" w14:textId="6358B3A1" w:rsidR="00CC1A1E" w:rsidRPr="00AB50E8" w:rsidRDefault="00CC1A1E" w:rsidP="0078506E">
            <w:pPr>
              <w:ind w:left="-23"/>
              <w:rPr>
                <w:rFonts w:ascii="Times New Roman" w:hAnsi="Times New Roman" w:cs="Times New Roman"/>
                <w:sz w:val="24"/>
                <w:szCs w:val="24"/>
              </w:rPr>
            </w:pPr>
            <w:r w:rsidRPr="008665A4">
              <w:rPr>
                <w:rFonts w:ascii="Times New Roman" w:hAnsi="Times New Roman" w:cs="Times New Roman"/>
                <w:sz w:val="24"/>
                <w:szCs w:val="24"/>
              </w:rPr>
              <w:t>Mechanical Engineer</w:t>
            </w:r>
          </w:p>
        </w:tc>
        <w:tc>
          <w:tcPr>
            <w:tcW w:w="2359" w:type="dxa"/>
          </w:tcPr>
          <w:p w14:paraId="12244538" w14:textId="77777777" w:rsidR="00CC1A1E" w:rsidRPr="00AB50E8" w:rsidRDefault="00CC1A1E" w:rsidP="00D049F6">
            <w:pPr>
              <w:rPr>
                <w:rFonts w:ascii="Times New Roman" w:hAnsi="Times New Roman" w:cs="Times New Roman"/>
                <w:sz w:val="24"/>
                <w:szCs w:val="24"/>
              </w:rPr>
            </w:pPr>
          </w:p>
        </w:tc>
        <w:tc>
          <w:tcPr>
            <w:tcW w:w="1760" w:type="dxa"/>
          </w:tcPr>
          <w:p w14:paraId="577681CE" w14:textId="77777777" w:rsidR="00CC1A1E" w:rsidRPr="00AB50E8" w:rsidRDefault="00CC1A1E" w:rsidP="00D049F6">
            <w:pPr>
              <w:rPr>
                <w:rFonts w:ascii="Times New Roman" w:hAnsi="Times New Roman" w:cs="Times New Roman"/>
                <w:sz w:val="24"/>
                <w:szCs w:val="24"/>
              </w:rPr>
            </w:pPr>
          </w:p>
        </w:tc>
        <w:tc>
          <w:tcPr>
            <w:tcW w:w="1949" w:type="dxa"/>
          </w:tcPr>
          <w:p w14:paraId="14801FC2" w14:textId="6A36E831" w:rsidR="00CC1A1E" w:rsidRPr="00AB50E8" w:rsidRDefault="00CC1A1E" w:rsidP="00D049F6">
            <w:pPr>
              <w:rPr>
                <w:rFonts w:ascii="Times New Roman" w:hAnsi="Times New Roman" w:cs="Times New Roman"/>
                <w:sz w:val="24"/>
                <w:szCs w:val="24"/>
              </w:rPr>
            </w:pPr>
          </w:p>
        </w:tc>
        <w:tc>
          <w:tcPr>
            <w:tcW w:w="1853" w:type="dxa"/>
          </w:tcPr>
          <w:p w14:paraId="124F019D" w14:textId="77777777" w:rsidR="00CC1A1E" w:rsidRPr="00AB50E8" w:rsidRDefault="00CC1A1E" w:rsidP="00D049F6">
            <w:pPr>
              <w:rPr>
                <w:rFonts w:ascii="Times New Roman" w:hAnsi="Times New Roman" w:cs="Times New Roman"/>
                <w:sz w:val="24"/>
                <w:szCs w:val="24"/>
              </w:rPr>
            </w:pPr>
          </w:p>
        </w:tc>
      </w:tr>
      <w:tr w:rsidR="00CC1A1E" w:rsidRPr="00AB50E8" w14:paraId="28F5A8E2" w14:textId="77777777" w:rsidTr="00CC1A1E">
        <w:trPr>
          <w:jc w:val="center"/>
        </w:trPr>
        <w:tc>
          <w:tcPr>
            <w:tcW w:w="2411" w:type="dxa"/>
            <w:hideMark/>
          </w:tcPr>
          <w:p w14:paraId="4A962F2B" w14:textId="77777777"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Contracting authority</w:t>
            </w:r>
          </w:p>
        </w:tc>
        <w:tc>
          <w:tcPr>
            <w:tcW w:w="2359" w:type="dxa"/>
          </w:tcPr>
          <w:p w14:paraId="7E9C5491" w14:textId="77777777" w:rsidR="00CC1A1E" w:rsidRPr="00AB50E8" w:rsidRDefault="00CC1A1E" w:rsidP="00D049F6">
            <w:pPr>
              <w:rPr>
                <w:rFonts w:ascii="Times New Roman" w:hAnsi="Times New Roman" w:cs="Times New Roman"/>
                <w:sz w:val="24"/>
                <w:szCs w:val="24"/>
              </w:rPr>
            </w:pPr>
          </w:p>
        </w:tc>
        <w:tc>
          <w:tcPr>
            <w:tcW w:w="1760" w:type="dxa"/>
          </w:tcPr>
          <w:p w14:paraId="6C000C8C" w14:textId="77777777" w:rsidR="00CC1A1E" w:rsidRPr="00AB50E8" w:rsidRDefault="00CC1A1E" w:rsidP="00D049F6">
            <w:pPr>
              <w:rPr>
                <w:rFonts w:ascii="Times New Roman" w:hAnsi="Times New Roman" w:cs="Times New Roman"/>
                <w:sz w:val="24"/>
                <w:szCs w:val="24"/>
              </w:rPr>
            </w:pPr>
          </w:p>
        </w:tc>
        <w:tc>
          <w:tcPr>
            <w:tcW w:w="1949" w:type="dxa"/>
          </w:tcPr>
          <w:p w14:paraId="4E65379C" w14:textId="742FE20D" w:rsidR="00CC1A1E" w:rsidRPr="00AB50E8" w:rsidRDefault="00CC1A1E" w:rsidP="00D049F6">
            <w:pPr>
              <w:rPr>
                <w:rFonts w:ascii="Times New Roman" w:hAnsi="Times New Roman" w:cs="Times New Roman"/>
                <w:sz w:val="24"/>
                <w:szCs w:val="24"/>
              </w:rPr>
            </w:pPr>
          </w:p>
        </w:tc>
        <w:tc>
          <w:tcPr>
            <w:tcW w:w="1853" w:type="dxa"/>
          </w:tcPr>
          <w:p w14:paraId="1C133C1B" w14:textId="77777777" w:rsidR="00CC1A1E" w:rsidRPr="00AB50E8" w:rsidRDefault="00CC1A1E" w:rsidP="00D049F6">
            <w:pPr>
              <w:rPr>
                <w:rFonts w:ascii="Times New Roman" w:hAnsi="Times New Roman" w:cs="Times New Roman"/>
                <w:sz w:val="24"/>
                <w:szCs w:val="24"/>
              </w:rPr>
            </w:pPr>
          </w:p>
        </w:tc>
      </w:tr>
      <w:tr w:rsidR="00CC1A1E" w:rsidRPr="00AB50E8" w14:paraId="055EBFA2" w14:textId="77777777" w:rsidTr="00CC1A1E">
        <w:trPr>
          <w:jc w:val="center"/>
        </w:trPr>
        <w:tc>
          <w:tcPr>
            <w:tcW w:w="2411" w:type="dxa"/>
          </w:tcPr>
          <w:p w14:paraId="735CAE1B"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Beneficiary</w:t>
            </w:r>
          </w:p>
        </w:tc>
        <w:tc>
          <w:tcPr>
            <w:tcW w:w="2359" w:type="dxa"/>
          </w:tcPr>
          <w:p w14:paraId="45903101" w14:textId="77777777" w:rsidR="00CC1A1E" w:rsidRPr="00AB50E8" w:rsidRDefault="00CC1A1E" w:rsidP="00D049F6">
            <w:pPr>
              <w:rPr>
                <w:rFonts w:ascii="Times New Roman" w:hAnsi="Times New Roman" w:cs="Times New Roman"/>
                <w:sz w:val="24"/>
                <w:szCs w:val="24"/>
              </w:rPr>
            </w:pPr>
          </w:p>
        </w:tc>
        <w:tc>
          <w:tcPr>
            <w:tcW w:w="1760" w:type="dxa"/>
          </w:tcPr>
          <w:p w14:paraId="716D0CA2" w14:textId="77777777" w:rsidR="00CC1A1E" w:rsidRPr="00AB50E8" w:rsidRDefault="00CC1A1E" w:rsidP="00D049F6">
            <w:pPr>
              <w:rPr>
                <w:rFonts w:ascii="Times New Roman" w:hAnsi="Times New Roman" w:cs="Times New Roman"/>
                <w:sz w:val="24"/>
                <w:szCs w:val="24"/>
              </w:rPr>
            </w:pPr>
          </w:p>
        </w:tc>
        <w:tc>
          <w:tcPr>
            <w:tcW w:w="1949" w:type="dxa"/>
          </w:tcPr>
          <w:p w14:paraId="47B4BC1E" w14:textId="0BAFC6DF" w:rsidR="00CC1A1E" w:rsidRPr="00AB50E8" w:rsidRDefault="00CC1A1E" w:rsidP="00D049F6">
            <w:pPr>
              <w:rPr>
                <w:rFonts w:ascii="Times New Roman" w:hAnsi="Times New Roman" w:cs="Times New Roman"/>
                <w:sz w:val="24"/>
                <w:szCs w:val="24"/>
              </w:rPr>
            </w:pPr>
          </w:p>
        </w:tc>
        <w:tc>
          <w:tcPr>
            <w:tcW w:w="1853" w:type="dxa"/>
          </w:tcPr>
          <w:p w14:paraId="7BA1B30C" w14:textId="77777777" w:rsidR="00CC1A1E" w:rsidRPr="00AB50E8" w:rsidRDefault="00CC1A1E" w:rsidP="00D049F6">
            <w:pPr>
              <w:rPr>
                <w:rFonts w:ascii="Times New Roman" w:hAnsi="Times New Roman" w:cs="Times New Roman"/>
                <w:sz w:val="24"/>
                <w:szCs w:val="24"/>
              </w:rPr>
            </w:pPr>
          </w:p>
        </w:tc>
      </w:tr>
    </w:tbl>
    <w:p w14:paraId="76033D8E" w14:textId="77777777" w:rsidR="002D6ABF" w:rsidRDefault="002D6ABF" w:rsidP="008665A4">
      <w:pPr>
        <w:ind w:left="990"/>
        <w:rPr>
          <w:rFonts w:ascii="Times New Roman" w:hAnsi="Times New Roman" w:cs="Times New Roman"/>
          <w:sz w:val="24"/>
          <w:szCs w:val="24"/>
        </w:rPr>
      </w:pPr>
    </w:p>
    <w:p w14:paraId="49499E29" w14:textId="23F21B31" w:rsidR="0017478F" w:rsidRDefault="0017478F">
      <w:pPr>
        <w:rPr>
          <w:rFonts w:ascii="Times New Roman" w:hAnsi="Times New Roman" w:cs="Times New Roman"/>
        </w:rPr>
      </w:pPr>
    </w:p>
    <w:p w14:paraId="0B4076D8" w14:textId="77777777" w:rsidR="00C7557F" w:rsidRDefault="00C7557F">
      <w:pPr>
        <w:rPr>
          <w:rFonts w:ascii="Times New Roman" w:hAnsi="Times New Roman" w:cs="Times New Roman"/>
        </w:rPr>
      </w:pPr>
    </w:p>
    <w:p w14:paraId="1F80C33B" w14:textId="77777777" w:rsidR="00C7557F" w:rsidRDefault="00C7557F">
      <w:pPr>
        <w:rPr>
          <w:rFonts w:ascii="Times New Roman" w:hAnsi="Times New Roman" w:cs="Times New Roman"/>
        </w:rPr>
      </w:pPr>
    </w:p>
    <w:p w14:paraId="6E3B718E" w14:textId="77777777" w:rsidR="00C7557F" w:rsidRDefault="00C7557F">
      <w:pPr>
        <w:rPr>
          <w:rFonts w:ascii="Times New Roman" w:hAnsi="Times New Roman" w:cs="Times New Roman"/>
        </w:rPr>
      </w:pPr>
    </w:p>
    <w:p w14:paraId="48A0F964" w14:textId="77777777" w:rsidR="00C7557F" w:rsidRDefault="00C7557F">
      <w:pPr>
        <w:rPr>
          <w:rFonts w:ascii="Times New Roman" w:hAnsi="Times New Roman" w:cs="Times New Roman"/>
        </w:rPr>
      </w:pPr>
    </w:p>
    <w:p w14:paraId="28456556" w14:textId="7E5CB6AD" w:rsidR="0017478F" w:rsidRPr="00CB3571" w:rsidRDefault="009B6044">
      <w:pPr>
        <w:pStyle w:val="Heading1"/>
        <w:rPr>
          <w:rFonts w:ascii="Times New Roman" w:hAnsi="Times New Roman" w:cs="Times New Roman"/>
        </w:rPr>
      </w:pPr>
      <w:r>
        <w:rPr>
          <w:rFonts w:ascii="Times New Roman" w:hAnsi="Times New Roman" w:cs="Times New Roman"/>
        </w:rPr>
        <w:lastRenderedPageBreak/>
        <w:t>8</w:t>
      </w:r>
      <w:r w:rsidRPr="00CB3571">
        <w:rPr>
          <w:rFonts w:ascii="Times New Roman" w:hAnsi="Times New Roman" w:cs="Times New Roman"/>
        </w:rPr>
        <w:t xml:space="preserve">. </w:t>
      </w:r>
      <w:r w:rsidR="007A0552" w:rsidRPr="007A0552">
        <w:rPr>
          <w:rFonts w:ascii="Times New Roman" w:hAnsi="Times New Roman" w:cs="Times New Roman"/>
        </w:rPr>
        <w:t>Electrical and Control Inspection and Commissioning Record</w:t>
      </w:r>
    </w:p>
    <w:tbl>
      <w:tblPr>
        <w:tblStyle w:val="TableGrid"/>
        <w:tblW w:w="10559"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628"/>
        <w:gridCol w:w="4112"/>
        <w:gridCol w:w="758"/>
        <w:gridCol w:w="661"/>
        <w:gridCol w:w="630"/>
        <w:gridCol w:w="3770"/>
      </w:tblGrid>
      <w:tr w:rsidR="0017478F" w:rsidRPr="00BC5EE9" w14:paraId="6434DC36" w14:textId="77777777" w:rsidTr="00BC5EE9">
        <w:trPr>
          <w:jc w:val="center"/>
        </w:trPr>
        <w:tc>
          <w:tcPr>
            <w:tcW w:w="628" w:type="dxa"/>
            <w:shd w:val="clear" w:color="auto" w:fill="1F4E79"/>
            <w:vAlign w:val="center"/>
          </w:tcPr>
          <w:p w14:paraId="094D50F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4112" w:type="dxa"/>
            <w:shd w:val="clear" w:color="auto" w:fill="1F4E79"/>
            <w:vAlign w:val="center"/>
          </w:tcPr>
          <w:p w14:paraId="7626BF9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Inspection checkpoint</w:t>
            </w:r>
          </w:p>
        </w:tc>
        <w:tc>
          <w:tcPr>
            <w:tcW w:w="758" w:type="dxa"/>
            <w:shd w:val="clear" w:color="auto" w:fill="1F4E79"/>
            <w:vAlign w:val="center"/>
          </w:tcPr>
          <w:p w14:paraId="479194E5"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Pass</w:t>
            </w:r>
          </w:p>
        </w:tc>
        <w:tc>
          <w:tcPr>
            <w:tcW w:w="661" w:type="dxa"/>
            <w:shd w:val="clear" w:color="auto" w:fill="1F4E79"/>
            <w:vAlign w:val="center"/>
          </w:tcPr>
          <w:p w14:paraId="3709EB23"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Fail</w:t>
            </w:r>
          </w:p>
        </w:tc>
        <w:tc>
          <w:tcPr>
            <w:tcW w:w="630" w:type="dxa"/>
            <w:shd w:val="clear" w:color="auto" w:fill="1F4E79"/>
            <w:vAlign w:val="center"/>
          </w:tcPr>
          <w:p w14:paraId="128E5E4E" w14:textId="77777777" w:rsidR="0017478F" w:rsidRPr="00BC5EE9" w:rsidRDefault="00FF0995"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N/A</w:t>
            </w:r>
          </w:p>
        </w:tc>
        <w:tc>
          <w:tcPr>
            <w:tcW w:w="3770" w:type="dxa"/>
            <w:shd w:val="clear" w:color="auto" w:fill="1F4E79"/>
            <w:vAlign w:val="center"/>
          </w:tcPr>
          <w:p w14:paraId="7AC49FD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Comments</w:t>
            </w:r>
          </w:p>
        </w:tc>
      </w:tr>
      <w:tr w:rsidR="0017478F" w:rsidRPr="00BC5EE9" w14:paraId="0BEFB8AC" w14:textId="77777777" w:rsidTr="00BC5EE9">
        <w:trPr>
          <w:jc w:val="center"/>
        </w:trPr>
        <w:tc>
          <w:tcPr>
            <w:tcW w:w="628" w:type="dxa"/>
            <w:vAlign w:val="center"/>
          </w:tcPr>
          <w:p w14:paraId="5AF0ED0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w:t>
            </w:r>
          </w:p>
        </w:tc>
        <w:tc>
          <w:tcPr>
            <w:tcW w:w="4112" w:type="dxa"/>
            <w:vAlign w:val="center"/>
          </w:tcPr>
          <w:p w14:paraId="67C2884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Diesel engine start/stop verified</w:t>
            </w:r>
          </w:p>
        </w:tc>
        <w:tc>
          <w:tcPr>
            <w:tcW w:w="758" w:type="dxa"/>
            <w:vAlign w:val="center"/>
          </w:tcPr>
          <w:p w14:paraId="2CF2D7F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7B55210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BE22AF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7E9742EF" w14:textId="77777777" w:rsidR="0017478F" w:rsidRPr="00BC5EE9" w:rsidRDefault="0017478F">
            <w:pPr>
              <w:rPr>
                <w:rFonts w:ascii="Times New Roman" w:hAnsi="Times New Roman" w:cs="Times New Roman"/>
                <w:sz w:val="24"/>
                <w:szCs w:val="24"/>
              </w:rPr>
            </w:pPr>
          </w:p>
        </w:tc>
      </w:tr>
      <w:tr w:rsidR="0017478F" w:rsidRPr="00BC5EE9" w14:paraId="16EC0022" w14:textId="77777777" w:rsidTr="00BC5EE9">
        <w:trPr>
          <w:jc w:val="center"/>
        </w:trPr>
        <w:tc>
          <w:tcPr>
            <w:tcW w:w="628" w:type="dxa"/>
            <w:vAlign w:val="center"/>
          </w:tcPr>
          <w:p w14:paraId="068C5D0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w:t>
            </w:r>
          </w:p>
        </w:tc>
        <w:tc>
          <w:tcPr>
            <w:tcW w:w="4112" w:type="dxa"/>
            <w:vAlign w:val="center"/>
          </w:tcPr>
          <w:p w14:paraId="51DA88E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Control panel installed and functional</w:t>
            </w:r>
          </w:p>
        </w:tc>
        <w:tc>
          <w:tcPr>
            <w:tcW w:w="758" w:type="dxa"/>
            <w:vAlign w:val="center"/>
          </w:tcPr>
          <w:p w14:paraId="47C2BCD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14D3636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C99B526"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7FC72BE5" w14:textId="77777777" w:rsidR="0017478F" w:rsidRPr="00BC5EE9" w:rsidRDefault="0017478F">
            <w:pPr>
              <w:rPr>
                <w:rFonts w:ascii="Times New Roman" w:hAnsi="Times New Roman" w:cs="Times New Roman"/>
                <w:sz w:val="24"/>
                <w:szCs w:val="24"/>
              </w:rPr>
            </w:pPr>
          </w:p>
        </w:tc>
      </w:tr>
      <w:tr w:rsidR="0017478F" w:rsidRPr="00BC5EE9" w14:paraId="77ED8A91" w14:textId="77777777" w:rsidTr="00BC5EE9">
        <w:trPr>
          <w:jc w:val="center"/>
        </w:trPr>
        <w:tc>
          <w:tcPr>
            <w:tcW w:w="628" w:type="dxa"/>
            <w:vAlign w:val="center"/>
          </w:tcPr>
          <w:p w14:paraId="76CDC94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3</w:t>
            </w:r>
          </w:p>
        </w:tc>
        <w:tc>
          <w:tcPr>
            <w:tcW w:w="4112" w:type="dxa"/>
            <w:vAlign w:val="center"/>
          </w:tcPr>
          <w:p w14:paraId="4FAF9A1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Main isolator identified and functional</w:t>
            </w:r>
          </w:p>
        </w:tc>
        <w:tc>
          <w:tcPr>
            <w:tcW w:w="758" w:type="dxa"/>
            <w:vAlign w:val="center"/>
          </w:tcPr>
          <w:p w14:paraId="1EB70A0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6F092FD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E7D683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C147587" w14:textId="77777777" w:rsidR="0017478F" w:rsidRPr="00BC5EE9" w:rsidRDefault="0017478F">
            <w:pPr>
              <w:rPr>
                <w:rFonts w:ascii="Times New Roman" w:hAnsi="Times New Roman" w:cs="Times New Roman"/>
                <w:sz w:val="24"/>
                <w:szCs w:val="24"/>
              </w:rPr>
            </w:pPr>
          </w:p>
        </w:tc>
      </w:tr>
      <w:tr w:rsidR="0017478F" w:rsidRPr="00BC5EE9" w14:paraId="0A033C9F" w14:textId="77777777" w:rsidTr="00BC5EE9">
        <w:trPr>
          <w:jc w:val="center"/>
        </w:trPr>
        <w:tc>
          <w:tcPr>
            <w:tcW w:w="628" w:type="dxa"/>
            <w:vAlign w:val="center"/>
          </w:tcPr>
          <w:p w14:paraId="6EE9C44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4</w:t>
            </w:r>
          </w:p>
        </w:tc>
        <w:tc>
          <w:tcPr>
            <w:tcW w:w="4112" w:type="dxa"/>
            <w:vAlign w:val="center"/>
          </w:tcPr>
          <w:p w14:paraId="191C9FE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Emergency stop buttons functional</w:t>
            </w:r>
          </w:p>
        </w:tc>
        <w:tc>
          <w:tcPr>
            <w:tcW w:w="758" w:type="dxa"/>
            <w:vAlign w:val="center"/>
          </w:tcPr>
          <w:p w14:paraId="7A2F4A5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0343DB4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D3EF29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52EDDB4F" w14:textId="77777777" w:rsidR="0017478F" w:rsidRPr="00BC5EE9" w:rsidRDefault="0017478F">
            <w:pPr>
              <w:rPr>
                <w:rFonts w:ascii="Times New Roman" w:hAnsi="Times New Roman" w:cs="Times New Roman"/>
                <w:sz w:val="24"/>
                <w:szCs w:val="24"/>
              </w:rPr>
            </w:pPr>
          </w:p>
        </w:tc>
      </w:tr>
      <w:tr w:rsidR="0017478F" w:rsidRPr="00BC5EE9" w14:paraId="1C6CA1BA" w14:textId="77777777" w:rsidTr="00BC5EE9">
        <w:trPr>
          <w:jc w:val="center"/>
        </w:trPr>
        <w:tc>
          <w:tcPr>
            <w:tcW w:w="628" w:type="dxa"/>
            <w:vAlign w:val="center"/>
          </w:tcPr>
          <w:p w14:paraId="393947D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5</w:t>
            </w:r>
          </w:p>
        </w:tc>
        <w:tc>
          <w:tcPr>
            <w:tcW w:w="4112" w:type="dxa"/>
            <w:vAlign w:val="center"/>
          </w:tcPr>
          <w:p w14:paraId="6586307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Emergency stop reset procedure verified</w:t>
            </w:r>
          </w:p>
        </w:tc>
        <w:tc>
          <w:tcPr>
            <w:tcW w:w="758" w:type="dxa"/>
            <w:vAlign w:val="center"/>
          </w:tcPr>
          <w:p w14:paraId="67FF1163"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3F4AE4F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73EEE6A"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044D16B4" w14:textId="77777777" w:rsidR="0017478F" w:rsidRPr="00BC5EE9" w:rsidRDefault="0017478F">
            <w:pPr>
              <w:rPr>
                <w:rFonts w:ascii="Times New Roman" w:hAnsi="Times New Roman" w:cs="Times New Roman"/>
                <w:sz w:val="24"/>
                <w:szCs w:val="24"/>
              </w:rPr>
            </w:pPr>
          </w:p>
        </w:tc>
      </w:tr>
      <w:tr w:rsidR="0017478F" w:rsidRPr="00BC5EE9" w14:paraId="5D6594D5" w14:textId="77777777" w:rsidTr="00BC5EE9">
        <w:trPr>
          <w:jc w:val="center"/>
        </w:trPr>
        <w:tc>
          <w:tcPr>
            <w:tcW w:w="628" w:type="dxa"/>
            <w:vAlign w:val="center"/>
          </w:tcPr>
          <w:p w14:paraId="0E85281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6</w:t>
            </w:r>
          </w:p>
        </w:tc>
        <w:tc>
          <w:tcPr>
            <w:tcW w:w="4112" w:type="dxa"/>
            <w:vAlign w:val="center"/>
          </w:tcPr>
          <w:p w14:paraId="2560248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Sensors connected and functional</w:t>
            </w:r>
          </w:p>
        </w:tc>
        <w:tc>
          <w:tcPr>
            <w:tcW w:w="758" w:type="dxa"/>
            <w:vAlign w:val="center"/>
          </w:tcPr>
          <w:p w14:paraId="7465C93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7FE47CE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B994A0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42B96507" w14:textId="77777777" w:rsidR="0017478F" w:rsidRPr="00BC5EE9" w:rsidRDefault="0017478F">
            <w:pPr>
              <w:rPr>
                <w:rFonts w:ascii="Times New Roman" w:hAnsi="Times New Roman" w:cs="Times New Roman"/>
                <w:sz w:val="24"/>
                <w:szCs w:val="24"/>
              </w:rPr>
            </w:pPr>
          </w:p>
        </w:tc>
      </w:tr>
      <w:tr w:rsidR="0017478F" w:rsidRPr="00BC5EE9" w14:paraId="362E48F3" w14:textId="77777777" w:rsidTr="00BC5EE9">
        <w:trPr>
          <w:jc w:val="center"/>
        </w:trPr>
        <w:tc>
          <w:tcPr>
            <w:tcW w:w="628" w:type="dxa"/>
            <w:vAlign w:val="center"/>
          </w:tcPr>
          <w:p w14:paraId="1D0BA0A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7</w:t>
            </w:r>
          </w:p>
        </w:tc>
        <w:tc>
          <w:tcPr>
            <w:tcW w:w="4112" w:type="dxa"/>
            <w:vAlign w:val="center"/>
          </w:tcPr>
          <w:p w14:paraId="621FB28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Alarms and indicators functional</w:t>
            </w:r>
          </w:p>
        </w:tc>
        <w:tc>
          <w:tcPr>
            <w:tcW w:w="758" w:type="dxa"/>
            <w:vAlign w:val="center"/>
          </w:tcPr>
          <w:p w14:paraId="7511199E"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2C10B92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89C2FF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AE9CB70" w14:textId="77777777" w:rsidR="0017478F" w:rsidRPr="00BC5EE9" w:rsidRDefault="0017478F">
            <w:pPr>
              <w:rPr>
                <w:rFonts w:ascii="Times New Roman" w:hAnsi="Times New Roman" w:cs="Times New Roman"/>
                <w:sz w:val="24"/>
                <w:szCs w:val="24"/>
              </w:rPr>
            </w:pPr>
          </w:p>
        </w:tc>
      </w:tr>
      <w:tr w:rsidR="0017478F" w:rsidRPr="00BC5EE9" w14:paraId="524147B4" w14:textId="77777777" w:rsidTr="00BC5EE9">
        <w:trPr>
          <w:jc w:val="center"/>
        </w:trPr>
        <w:tc>
          <w:tcPr>
            <w:tcW w:w="628" w:type="dxa"/>
            <w:vAlign w:val="center"/>
          </w:tcPr>
          <w:p w14:paraId="28B1742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8</w:t>
            </w:r>
          </w:p>
        </w:tc>
        <w:tc>
          <w:tcPr>
            <w:tcW w:w="4112" w:type="dxa"/>
            <w:vAlign w:val="center"/>
          </w:tcPr>
          <w:p w14:paraId="3AC11EB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Operating parameters calibrated</w:t>
            </w:r>
          </w:p>
        </w:tc>
        <w:tc>
          <w:tcPr>
            <w:tcW w:w="758" w:type="dxa"/>
            <w:vAlign w:val="center"/>
          </w:tcPr>
          <w:p w14:paraId="1DC4D8B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23BB4DE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3A7A9A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2250BC5" w14:textId="77777777" w:rsidR="0017478F" w:rsidRPr="00BC5EE9" w:rsidRDefault="0017478F">
            <w:pPr>
              <w:rPr>
                <w:rFonts w:ascii="Times New Roman" w:hAnsi="Times New Roman" w:cs="Times New Roman"/>
                <w:sz w:val="24"/>
                <w:szCs w:val="24"/>
              </w:rPr>
            </w:pPr>
          </w:p>
        </w:tc>
      </w:tr>
      <w:tr w:rsidR="0017478F" w:rsidRPr="00BC5EE9" w14:paraId="49E4381B" w14:textId="77777777" w:rsidTr="00BC5EE9">
        <w:trPr>
          <w:jc w:val="center"/>
        </w:trPr>
        <w:tc>
          <w:tcPr>
            <w:tcW w:w="628" w:type="dxa"/>
            <w:vAlign w:val="center"/>
          </w:tcPr>
          <w:p w14:paraId="2D6894A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9</w:t>
            </w:r>
          </w:p>
        </w:tc>
        <w:tc>
          <w:tcPr>
            <w:tcW w:w="4112" w:type="dxa"/>
            <w:vAlign w:val="center"/>
          </w:tcPr>
          <w:p w14:paraId="201B1FA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Conveyor interlocks functional</w:t>
            </w:r>
          </w:p>
        </w:tc>
        <w:tc>
          <w:tcPr>
            <w:tcW w:w="758" w:type="dxa"/>
            <w:vAlign w:val="center"/>
          </w:tcPr>
          <w:p w14:paraId="4B9A663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7D4F50C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6DB8AA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0F6251AE" w14:textId="77777777" w:rsidR="0017478F" w:rsidRPr="00BC5EE9" w:rsidRDefault="0017478F">
            <w:pPr>
              <w:rPr>
                <w:rFonts w:ascii="Times New Roman" w:hAnsi="Times New Roman" w:cs="Times New Roman"/>
                <w:sz w:val="24"/>
                <w:szCs w:val="24"/>
              </w:rPr>
            </w:pPr>
          </w:p>
        </w:tc>
      </w:tr>
      <w:tr w:rsidR="0017478F" w:rsidRPr="00BC5EE9" w14:paraId="2A38954F" w14:textId="77777777" w:rsidTr="00BC5EE9">
        <w:trPr>
          <w:jc w:val="center"/>
        </w:trPr>
        <w:tc>
          <w:tcPr>
            <w:tcW w:w="628" w:type="dxa"/>
            <w:vAlign w:val="center"/>
          </w:tcPr>
          <w:p w14:paraId="534950F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10</w:t>
            </w:r>
          </w:p>
        </w:tc>
        <w:tc>
          <w:tcPr>
            <w:tcW w:w="4112" w:type="dxa"/>
            <w:vAlign w:val="center"/>
          </w:tcPr>
          <w:p w14:paraId="3EB4799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Crusher start sequence verified</w:t>
            </w:r>
          </w:p>
        </w:tc>
        <w:tc>
          <w:tcPr>
            <w:tcW w:w="758" w:type="dxa"/>
            <w:vAlign w:val="center"/>
          </w:tcPr>
          <w:p w14:paraId="2CAA3A0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197FF42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CC67A6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45535D8C" w14:textId="77777777" w:rsidR="0017478F" w:rsidRPr="00BC5EE9" w:rsidRDefault="0017478F">
            <w:pPr>
              <w:rPr>
                <w:rFonts w:ascii="Times New Roman" w:hAnsi="Times New Roman" w:cs="Times New Roman"/>
                <w:sz w:val="24"/>
                <w:szCs w:val="24"/>
              </w:rPr>
            </w:pPr>
          </w:p>
        </w:tc>
      </w:tr>
      <w:tr w:rsidR="0017478F" w:rsidRPr="00BC5EE9" w14:paraId="76E3B2C6" w14:textId="77777777" w:rsidTr="00BC5EE9">
        <w:trPr>
          <w:jc w:val="center"/>
        </w:trPr>
        <w:tc>
          <w:tcPr>
            <w:tcW w:w="628" w:type="dxa"/>
            <w:vAlign w:val="center"/>
          </w:tcPr>
          <w:p w14:paraId="57C4BC2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11</w:t>
            </w:r>
          </w:p>
        </w:tc>
        <w:tc>
          <w:tcPr>
            <w:tcW w:w="4112" w:type="dxa"/>
            <w:vAlign w:val="center"/>
          </w:tcPr>
          <w:p w14:paraId="317431A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Shutdown sequence verified</w:t>
            </w:r>
          </w:p>
        </w:tc>
        <w:tc>
          <w:tcPr>
            <w:tcW w:w="758" w:type="dxa"/>
            <w:vAlign w:val="center"/>
          </w:tcPr>
          <w:p w14:paraId="51A21163"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5181D98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D82223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0466CD6E" w14:textId="77777777" w:rsidR="0017478F" w:rsidRPr="00BC5EE9" w:rsidRDefault="0017478F">
            <w:pPr>
              <w:rPr>
                <w:rFonts w:ascii="Times New Roman" w:hAnsi="Times New Roman" w:cs="Times New Roman"/>
                <w:sz w:val="24"/>
                <w:szCs w:val="24"/>
              </w:rPr>
            </w:pPr>
          </w:p>
        </w:tc>
      </w:tr>
      <w:tr w:rsidR="0017478F" w:rsidRPr="00BC5EE9" w14:paraId="7A0AC5FA" w14:textId="77777777" w:rsidTr="00BC5EE9">
        <w:trPr>
          <w:jc w:val="center"/>
        </w:trPr>
        <w:tc>
          <w:tcPr>
            <w:tcW w:w="628" w:type="dxa"/>
            <w:vAlign w:val="center"/>
          </w:tcPr>
          <w:p w14:paraId="184E508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12</w:t>
            </w:r>
          </w:p>
        </w:tc>
        <w:tc>
          <w:tcPr>
            <w:tcW w:w="4112" w:type="dxa"/>
            <w:vAlign w:val="center"/>
          </w:tcPr>
          <w:p w14:paraId="0F7391B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Reverse / unblocking functions verified</w:t>
            </w:r>
          </w:p>
        </w:tc>
        <w:tc>
          <w:tcPr>
            <w:tcW w:w="758" w:type="dxa"/>
            <w:vAlign w:val="center"/>
          </w:tcPr>
          <w:p w14:paraId="5FAA41C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21A9FB0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11135C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5C49107F" w14:textId="77777777" w:rsidR="0017478F" w:rsidRPr="00BC5EE9" w:rsidRDefault="0017478F">
            <w:pPr>
              <w:rPr>
                <w:rFonts w:ascii="Times New Roman" w:hAnsi="Times New Roman" w:cs="Times New Roman"/>
                <w:sz w:val="24"/>
                <w:szCs w:val="24"/>
              </w:rPr>
            </w:pPr>
          </w:p>
        </w:tc>
      </w:tr>
      <w:tr w:rsidR="0017478F" w:rsidRPr="00BC5EE9" w14:paraId="30C2F42E" w14:textId="77777777" w:rsidTr="00BC5EE9">
        <w:trPr>
          <w:jc w:val="center"/>
        </w:trPr>
        <w:tc>
          <w:tcPr>
            <w:tcW w:w="628" w:type="dxa"/>
            <w:vAlign w:val="center"/>
          </w:tcPr>
          <w:p w14:paraId="0A5A12F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13</w:t>
            </w:r>
          </w:p>
        </w:tc>
        <w:tc>
          <w:tcPr>
            <w:tcW w:w="4112" w:type="dxa"/>
            <w:vAlign w:val="center"/>
          </w:tcPr>
          <w:p w14:paraId="3C964D0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Lighting / warning signals functional</w:t>
            </w:r>
          </w:p>
        </w:tc>
        <w:tc>
          <w:tcPr>
            <w:tcW w:w="758" w:type="dxa"/>
            <w:vAlign w:val="center"/>
          </w:tcPr>
          <w:p w14:paraId="6D168B7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14F23B3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BD669C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5BA3AA23" w14:textId="77777777" w:rsidR="0017478F" w:rsidRPr="00BC5EE9" w:rsidRDefault="0017478F">
            <w:pPr>
              <w:rPr>
                <w:rFonts w:ascii="Times New Roman" w:hAnsi="Times New Roman" w:cs="Times New Roman"/>
                <w:sz w:val="24"/>
                <w:szCs w:val="24"/>
              </w:rPr>
            </w:pPr>
          </w:p>
        </w:tc>
      </w:tr>
      <w:tr w:rsidR="0017478F" w:rsidRPr="00BC5EE9" w14:paraId="474EF0D5" w14:textId="77777777" w:rsidTr="00BC5EE9">
        <w:trPr>
          <w:jc w:val="center"/>
        </w:trPr>
        <w:tc>
          <w:tcPr>
            <w:tcW w:w="628" w:type="dxa"/>
            <w:vAlign w:val="center"/>
          </w:tcPr>
          <w:p w14:paraId="421E5F0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14</w:t>
            </w:r>
          </w:p>
        </w:tc>
        <w:tc>
          <w:tcPr>
            <w:tcW w:w="4112" w:type="dxa"/>
            <w:vAlign w:val="center"/>
          </w:tcPr>
          <w:p w14:paraId="223072F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Battery / charging system inspected</w:t>
            </w:r>
          </w:p>
        </w:tc>
        <w:tc>
          <w:tcPr>
            <w:tcW w:w="758" w:type="dxa"/>
            <w:vAlign w:val="center"/>
          </w:tcPr>
          <w:p w14:paraId="37B795B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18F796D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D61F47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61EC74EF" w14:textId="77777777" w:rsidR="0017478F" w:rsidRPr="00BC5EE9" w:rsidRDefault="0017478F">
            <w:pPr>
              <w:rPr>
                <w:rFonts w:ascii="Times New Roman" w:hAnsi="Times New Roman" w:cs="Times New Roman"/>
                <w:sz w:val="24"/>
                <w:szCs w:val="24"/>
              </w:rPr>
            </w:pPr>
          </w:p>
        </w:tc>
      </w:tr>
      <w:tr w:rsidR="0017478F" w:rsidRPr="00BC5EE9" w14:paraId="3662E60C" w14:textId="77777777" w:rsidTr="00BC5EE9">
        <w:trPr>
          <w:jc w:val="center"/>
        </w:trPr>
        <w:tc>
          <w:tcPr>
            <w:tcW w:w="628" w:type="dxa"/>
            <w:vAlign w:val="center"/>
          </w:tcPr>
          <w:p w14:paraId="3A79E67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15</w:t>
            </w:r>
          </w:p>
        </w:tc>
        <w:tc>
          <w:tcPr>
            <w:tcW w:w="4112" w:type="dxa"/>
            <w:vAlign w:val="center"/>
          </w:tcPr>
          <w:p w14:paraId="718AF07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Cable routing protected</w:t>
            </w:r>
          </w:p>
        </w:tc>
        <w:tc>
          <w:tcPr>
            <w:tcW w:w="758" w:type="dxa"/>
            <w:vAlign w:val="center"/>
          </w:tcPr>
          <w:p w14:paraId="7A38F16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75910DB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8C94DCC"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DBA7D3A" w14:textId="77777777" w:rsidR="0017478F" w:rsidRPr="00BC5EE9" w:rsidRDefault="0017478F">
            <w:pPr>
              <w:rPr>
                <w:rFonts w:ascii="Times New Roman" w:hAnsi="Times New Roman" w:cs="Times New Roman"/>
                <w:sz w:val="24"/>
                <w:szCs w:val="24"/>
              </w:rPr>
            </w:pPr>
          </w:p>
        </w:tc>
      </w:tr>
      <w:tr w:rsidR="0017478F" w:rsidRPr="00BC5EE9" w14:paraId="63CB6FF2" w14:textId="77777777" w:rsidTr="00BC5EE9">
        <w:trPr>
          <w:jc w:val="center"/>
        </w:trPr>
        <w:tc>
          <w:tcPr>
            <w:tcW w:w="628" w:type="dxa"/>
            <w:vAlign w:val="center"/>
          </w:tcPr>
          <w:p w14:paraId="0B203B3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16</w:t>
            </w:r>
          </w:p>
        </w:tc>
        <w:tc>
          <w:tcPr>
            <w:tcW w:w="4112" w:type="dxa"/>
            <w:vAlign w:val="center"/>
          </w:tcPr>
          <w:p w14:paraId="6E8D8E0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Electrical enclosures closed and protected</w:t>
            </w:r>
          </w:p>
        </w:tc>
        <w:tc>
          <w:tcPr>
            <w:tcW w:w="758" w:type="dxa"/>
            <w:vAlign w:val="center"/>
          </w:tcPr>
          <w:p w14:paraId="478F11A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56A48BB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19165E5"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41FEB751" w14:textId="77777777" w:rsidR="0017478F" w:rsidRPr="00BC5EE9" w:rsidRDefault="0017478F">
            <w:pPr>
              <w:rPr>
                <w:rFonts w:ascii="Times New Roman" w:hAnsi="Times New Roman" w:cs="Times New Roman"/>
                <w:sz w:val="24"/>
                <w:szCs w:val="24"/>
              </w:rPr>
            </w:pPr>
          </w:p>
        </w:tc>
      </w:tr>
      <w:tr w:rsidR="0017478F" w:rsidRPr="00BC5EE9" w14:paraId="5D58E426" w14:textId="77777777" w:rsidTr="00BC5EE9">
        <w:trPr>
          <w:jc w:val="center"/>
        </w:trPr>
        <w:tc>
          <w:tcPr>
            <w:tcW w:w="628" w:type="dxa"/>
            <w:vAlign w:val="center"/>
          </w:tcPr>
          <w:p w14:paraId="0E92943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17</w:t>
            </w:r>
          </w:p>
        </w:tc>
        <w:tc>
          <w:tcPr>
            <w:tcW w:w="4112" w:type="dxa"/>
            <w:vAlign w:val="center"/>
          </w:tcPr>
          <w:p w14:paraId="284C109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Operator display / HMI functional</w:t>
            </w:r>
          </w:p>
        </w:tc>
        <w:tc>
          <w:tcPr>
            <w:tcW w:w="758" w:type="dxa"/>
            <w:vAlign w:val="center"/>
          </w:tcPr>
          <w:p w14:paraId="092637B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1A33674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10DF0CD"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4EDBB26D" w14:textId="77777777" w:rsidR="0017478F" w:rsidRPr="00BC5EE9" w:rsidRDefault="0017478F">
            <w:pPr>
              <w:rPr>
                <w:rFonts w:ascii="Times New Roman" w:hAnsi="Times New Roman" w:cs="Times New Roman"/>
                <w:sz w:val="24"/>
                <w:szCs w:val="24"/>
              </w:rPr>
            </w:pPr>
          </w:p>
        </w:tc>
      </w:tr>
      <w:tr w:rsidR="0017478F" w:rsidRPr="00BC5EE9" w14:paraId="03152B9A" w14:textId="77777777" w:rsidTr="00BC5EE9">
        <w:trPr>
          <w:jc w:val="center"/>
        </w:trPr>
        <w:tc>
          <w:tcPr>
            <w:tcW w:w="628" w:type="dxa"/>
            <w:vAlign w:val="center"/>
          </w:tcPr>
          <w:p w14:paraId="36357CD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18</w:t>
            </w:r>
          </w:p>
        </w:tc>
        <w:tc>
          <w:tcPr>
            <w:tcW w:w="4112" w:type="dxa"/>
            <w:vAlign w:val="center"/>
          </w:tcPr>
          <w:p w14:paraId="3D041C2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Safety signage installed</w:t>
            </w:r>
          </w:p>
        </w:tc>
        <w:tc>
          <w:tcPr>
            <w:tcW w:w="758" w:type="dxa"/>
            <w:vAlign w:val="center"/>
          </w:tcPr>
          <w:p w14:paraId="61B9C7C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2F3230E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38AE150"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71F29A45" w14:textId="77777777" w:rsidR="0017478F" w:rsidRPr="00BC5EE9" w:rsidRDefault="0017478F">
            <w:pPr>
              <w:rPr>
                <w:rFonts w:ascii="Times New Roman" w:hAnsi="Times New Roman" w:cs="Times New Roman"/>
                <w:sz w:val="24"/>
                <w:szCs w:val="24"/>
              </w:rPr>
            </w:pPr>
          </w:p>
        </w:tc>
      </w:tr>
      <w:tr w:rsidR="0017478F" w:rsidRPr="00BC5EE9" w14:paraId="1BC96DFF" w14:textId="77777777" w:rsidTr="00BC5EE9">
        <w:trPr>
          <w:jc w:val="center"/>
        </w:trPr>
        <w:tc>
          <w:tcPr>
            <w:tcW w:w="628" w:type="dxa"/>
            <w:vAlign w:val="center"/>
          </w:tcPr>
          <w:p w14:paraId="5E36610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19</w:t>
            </w:r>
          </w:p>
        </w:tc>
        <w:tc>
          <w:tcPr>
            <w:tcW w:w="4112" w:type="dxa"/>
            <w:vAlign w:val="center"/>
          </w:tcPr>
          <w:p w14:paraId="6735183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Remote control functions verified where applicable</w:t>
            </w:r>
          </w:p>
        </w:tc>
        <w:tc>
          <w:tcPr>
            <w:tcW w:w="758" w:type="dxa"/>
            <w:vAlign w:val="center"/>
          </w:tcPr>
          <w:p w14:paraId="7AEF028B"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3E41856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2A7CACF"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2A1C53D9" w14:textId="77777777" w:rsidR="0017478F" w:rsidRPr="00BC5EE9" w:rsidRDefault="0017478F">
            <w:pPr>
              <w:rPr>
                <w:rFonts w:ascii="Times New Roman" w:hAnsi="Times New Roman" w:cs="Times New Roman"/>
                <w:sz w:val="24"/>
                <w:szCs w:val="24"/>
              </w:rPr>
            </w:pPr>
          </w:p>
        </w:tc>
      </w:tr>
      <w:tr w:rsidR="0017478F" w:rsidRPr="00BC5EE9" w14:paraId="7AA52EB4" w14:textId="77777777" w:rsidTr="00BC5EE9">
        <w:trPr>
          <w:jc w:val="center"/>
        </w:trPr>
        <w:tc>
          <w:tcPr>
            <w:tcW w:w="628" w:type="dxa"/>
            <w:vAlign w:val="center"/>
          </w:tcPr>
          <w:p w14:paraId="198D920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20</w:t>
            </w:r>
          </w:p>
        </w:tc>
        <w:tc>
          <w:tcPr>
            <w:tcW w:w="4112" w:type="dxa"/>
            <w:vAlign w:val="center"/>
          </w:tcPr>
          <w:p w14:paraId="6727C77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No visible electrical hazards</w:t>
            </w:r>
          </w:p>
        </w:tc>
        <w:tc>
          <w:tcPr>
            <w:tcW w:w="758" w:type="dxa"/>
            <w:vAlign w:val="center"/>
          </w:tcPr>
          <w:p w14:paraId="7C1C37E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6198CB8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DC46EE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3DE851B" w14:textId="77777777" w:rsidR="0017478F" w:rsidRPr="00BC5EE9" w:rsidRDefault="0017478F">
            <w:pPr>
              <w:rPr>
                <w:rFonts w:ascii="Times New Roman" w:hAnsi="Times New Roman" w:cs="Times New Roman"/>
                <w:sz w:val="24"/>
                <w:szCs w:val="24"/>
              </w:rPr>
            </w:pPr>
          </w:p>
        </w:tc>
      </w:tr>
      <w:tr w:rsidR="0017478F" w:rsidRPr="00BC5EE9" w14:paraId="4075E994" w14:textId="77777777" w:rsidTr="00BC5EE9">
        <w:trPr>
          <w:jc w:val="center"/>
        </w:trPr>
        <w:tc>
          <w:tcPr>
            <w:tcW w:w="628" w:type="dxa"/>
            <w:vAlign w:val="center"/>
          </w:tcPr>
          <w:p w14:paraId="2DFD9DB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21</w:t>
            </w:r>
          </w:p>
        </w:tc>
        <w:tc>
          <w:tcPr>
            <w:tcW w:w="4112" w:type="dxa"/>
            <w:vAlign w:val="center"/>
          </w:tcPr>
          <w:p w14:paraId="75972AC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Cable protection verified</w:t>
            </w:r>
          </w:p>
        </w:tc>
        <w:tc>
          <w:tcPr>
            <w:tcW w:w="758" w:type="dxa"/>
            <w:vAlign w:val="center"/>
          </w:tcPr>
          <w:p w14:paraId="4351C75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3359894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CF3805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748F81DD" w14:textId="77777777" w:rsidR="0017478F" w:rsidRPr="00BC5EE9" w:rsidRDefault="0017478F">
            <w:pPr>
              <w:rPr>
                <w:rFonts w:ascii="Times New Roman" w:hAnsi="Times New Roman" w:cs="Times New Roman"/>
                <w:sz w:val="24"/>
                <w:szCs w:val="24"/>
              </w:rPr>
            </w:pPr>
          </w:p>
        </w:tc>
      </w:tr>
      <w:tr w:rsidR="0017478F" w:rsidRPr="00BC5EE9" w14:paraId="3C19D0E9" w14:textId="77777777" w:rsidTr="00BC5EE9">
        <w:trPr>
          <w:jc w:val="center"/>
        </w:trPr>
        <w:tc>
          <w:tcPr>
            <w:tcW w:w="628" w:type="dxa"/>
            <w:vAlign w:val="center"/>
          </w:tcPr>
          <w:p w14:paraId="068EBAF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22</w:t>
            </w:r>
          </w:p>
        </w:tc>
        <w:tc>
          <w:tcPr>
            <w:tcW w:w="4112" w:type="dxa"/>
            <w:vAlign w:val="center"/>
          </w:tcPr>
          <w:p w14:paraId="2CA86F2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Control documentation available</w:t>
            </w:r>
          </w:p>
        </w:tc>
        <w:tc>
          <w:tcPr>
            <w:tcW w:w="758" w:type="dxa"/>
            <w:vAlign w:val="center"/>
          </w:tcPr>
          <w:p w14:paraId="54BCEC9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6ECCD98E"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3C31D17"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2F3FC29D" w14:textId="77777777" w:rsidR="0017478F" w:rsidRPr="00BC5EE9" w:rsidRDefault="0017478F">
            <w:pPr>
              <w:rPr>
                <w:rFonts w:ascii="Times New Roman" w:hAnsi="Times New Roman" w:cs="Times New Roman"/>
                <w:sz w:val="24"/>
                <w:szCs w:val="24"/>
              </w:rPr>
            </w:pPr>
          </w:p>
        </w:tc>
      </w:tr>
      <w:tr w:rsidR="0017478F" w:rsidRPr="00BC5EE9" w14:paraId="16C77AF4" w14:textId="77777777" w:rsidTr="00BC5EE9">
        <w:trPr>
          <w:jc w:val="center"/>
        </w:trPr>
        <w:tc>
          <w:tcPr>
            <w:tcW w:w="628" w:type="dxa"/>
            <w:vAlign w:val="center"/>
          </w:tcPr>
          <w:p w14:paraId="4570463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23</w:t>
            </w:r>
          </w:p>
        </w:tc>
        <w:tc>
          <w:tcPr>
            <w:tcW w:w="4112" w:type="dxa"/>
            <w:vAlign w:val="center"/>
          </w:tcPr>
          <w:p w14:paraId="7F43C34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Warning beacon / horn functional</w:t>
            </w:r>
          </w:p>
        </w:tc>
        <w:tc>
          <w:tcPr>
            <w:tcW w:w="758" w:type="dxa"/>
            <w:vAlign w:val="center"/>
          </w:tcPr>
          <w:p w14:paraId="65A7D701"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72F03B92"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52A33B3"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3F0DFD9E" w14:textId="77777777" w:rsidR="0017478F" w:rsidRPr="00BC5EE9" w:rsidRDefault="0017478F">
            <w:pPr>
              <w:rPr>
                <w:rFonts w:ascii="Times New Roman" w:hAnsi="Times New Roman" w:cs="Times New Roman"/>
                <w:sz w:val="24"/>
                <w:szCs w:val="24"/>
              </w:rPr>
            </w:pPr>
          </w:p>
        </w:tc>
      </w:tr>
      <w:tr w:rsidR="0017478F" w:rsidRPr="00BC5EE9" w14:paraId="187D1D9E" w14:textId="77777777" w:rsidTr="00BC5EE9">
        <w:trPr>
          <w:jc w:val="center"/>
        </w:trPr>
        <w:tc>
          <w:tcPr>
            <w:tcW w:w="628" w:type="dxa"/>
            <w:vAlign w:val="center"/>
          </w:tcPr>
          <w:p w14:paraId="7DC4B35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24</w:t>
            </w:r>
          </w:p>
        </w:tc>
        <w:tc>
          <w:tcPr>
            <w:tcW w:w="4112" w:type="dxa"/>
            <w:vAlign w:val="center"/>
          </w:tcPr>
          <w:p w14:paraId="7E20DC2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Parameter access rights explained</w:t>
            </w:r>
          </w:p>
        </w:tc>
        <w:tc>
          <w:tcPr>
            <w:tcW w:w="758" w:type="dxa"/>
            <w:vAlign w:val="center"/>
          </w:tcPr>
          <w:p w14:paraId="4DA9E1C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0947C95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203E8F9"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0B0D4E2F" w14:textId="77777777" w:rsidR="0017478F" w:rsidRPr="00BC5EE9" w:rsidRDefault="0017478F">
            <w:pPr>
              <w:rPr>
                <w:rFonts w:ascii="Times New Roman" w:hAnsi="Times New Roman" w:cs="Times New Roman"/>
                <w:sz w:val="24"/>
                <w:szCs w:val="24"/>
              </w:rPr>
            </w:pPr>
          </w:p>
        </w:tc>
      </w:tr>
      <w:tr w:rsidR="0017478F" w:rsidRPr="00BC5EE9" w14:paraId="4B731BAB" w14:textId="77777777" w:rsidTr="00BC5EE9">
        <w:trPr>
          <w:jc w:val="center"/>
        </w:trPr>
        <w:tc>
          <w:tcPr>
            <w:tcW w:w="628" w:type="dxa"/>
            <w:vAlign w:val="center"/>
          </w:tcPr>
          <w:p w14:paraId="12E6074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25</w:t>
            </w:r>
          </w:p>
        </w:tc>
        <w:tc>
          <w:tcPr>
            <w:tcW w:w="4112" w:type="dxa"/>
            <w:vAlign w:val="center"/>
          </w:tcPr>
          <w:p w14:paraId="1DB0D55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Electrical readiness confirmed</w:t>
            </w:r>
          </w:p>
        </w:tc>
        <w:tc>
          <w:tcPr>
            <w:tcW w:w="758" w:type="dxa"/>
            <w:vAlign w:val="center"/>
          </w:tcPr>
          <w:p w14:paraId="23F5B2E4"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1" w:type="dxa"/>
            <w:vAlign w:val="center"/>
          </w:tcPr>
          <w:p w14:paraId="23DC9C76"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16B2738" w14:textId="77777777" w:rsidR="0017478F" w:rsidRPr="00BC5EE9" w:rsidRDefault="00FF0995"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770" w:type="dxa"/>
            <w:vAlign w:val="center"/>
          </w:tcPr>
          <w:p w14:paraId="66CC6CB4" w14:textId="77777777" w:rsidR="0017478F" w:rsidRPr="00BC5EE9" w:rsidRDefault="0017478F">
            <w:pPr>
              <w:rPr>
                <w:rFonts w:ascii="Times New Roman" w:hAnsi="Times New Roman" w:cs="Times New Roman"/>
                <w:sz w:val="24"/>
                <w:szCs w:val="24"/>
              </w:rPr>
            </w:pPr>
          </w:p>
        </w:tc>
      </w:tr>
    </w:tbl>
    <w:p w14:paraId="10099ED6" w14:textId="77777777" w:rsidR="00D47185" w:rsidRDefault="00D47185">
      <w:pPr>
        <w:rPr>
          <w:rFonts w:ascii="Times New Roman" w:hAnsi="Times New Roman" w:cs="Times New Roman"/>
        </w:rPr>
      </w:pPr>
    </w:p>
    <w:p w14:paraId="19F946A4" w14:textId="477B3CFE" w:rsidR="0017478F" w:rsidRPr="00D47185" w:rsidRDefault="00D47185">
      <w:pPr>
        <w:rPr>
          <w:rFonts w:ascii="Times New Roman" w:hAnsi="Times New Roman" w:cs="Times New Roman"/>
          <w:sz w:val="22"/>
        </w:rPr>
      </w:pPr>
      <w:r w:rsidRPr="00D47185">
        <w:rPr>
          <w:rFonts w:ascii="Times New Roman" w:hAnsi="Times New Roman" w:cs="Times New Roman"/>
          <w:sz w:val="22"/>
        </w:rPr>
        <w:t>Contract Reference:</w:t>
      </w:r>
      <w:r w:rsidRPr="00D47185">
        <w:rPr>
          <w:rFonts w:ascii="Times New Roman" w:hAnsi="Times New Roman" w:cs="Times New Roman"/>
          <w:sz w:val="22"/>
        </w:rPr>
        <w:br/>
        <w:t>Annex II</w:t>
      </w:r>
      <w:r w:rsidRPr="00D47185">
        <w:rPr>
          <w:rFonts w:ascii="Times New Roman" w:hAnsi="Times New Roman" w:cs="Times New Roman"/>
          <w:sz w:val="22"/>
        </w:rPr>
        <w:br/>
        <w:t>Special Conditions Article 19</w:t>
      </w:r>
      <w:r w:rsidRPr="00D47185">
        <w:rPr>
          <w:rFonts w:ascii="Times New Roman" w:hAnsi="Times New Roman" w:cs="Times New Roman"/>
          <w:sz w:val="22"/>
        </w:rPr>
        <w:br w:type="page"/>
      </w:r>
    </w:p>
    <w:p w14:paraId="6E0AC6EB" w14:textId="031F9FB9" w:rsidR="007B7110" w:rsidRPr="00650077" w:rsidRDefault="007B7110" w:rsidP="007B7110">
      <w:pPr>
        <w:rPr>
          <w:rFonts w:ascii="Times New Roman" w:eastAsiaTheme="majorEastAsia" w:hAnsi="Times New Roman" w:cs="Times New Roman"/>
          <w:b/>
          <w:bCs/>
          <w:color w:val="1F4E79"/>
          <w:sz w:val="30"/>
          <w:szCs w:val="28"/>
        </w:rPr>
      </w:pPr>
      <w:r w:rsidRPr="007B7110">
        <w:rPr>
          <w:rFonts w:ascii="Times New Roman" w:eastAsiaTheme="majorEastAsia" w:hAnsi="Times New Roman" w:cs="Times New Roman"/>
          <w:b/>
          <w:bCs/>
          <w:color w:val="1F4E79"/>
          <w:sz w:val="30"/>
          <w:szCs w:val="28"/>
        </w:rPr>
        <w:lastRenderedPageBreak/>
        <w:t>Electrical and Control</w:t>
      </w:r>
      <w:r w:rsidRPr="00650077">
        <w:rPr>
          <w:rFonts w:ascii="Times New Roman" w:eastAsiaTheme="majorEastAsia" w:hAnsi="Times New Roman" w:cs="Times New Roman"/>
          <w:b/>
          <w:bCs/>
          <w:color w:val="1F4E79"/>
          <w:sz w:val="30"/>
          <w:szCs w:val="28"/>
        </w:rPr>
        <w:t xml:space="preserve"> Commissioning Conclusion</w:t>
      </w:r>
    </w:p>
    <w:tbl>
      <w:tblPr>
        <w:tblStyle w:val="TableGrid"/>
        <w:tblW w:w="1005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983"/>
        <w:gridCol w:w="2073"/>
      </w:tblGrid>
      <w:tr w:rsidR="007B7110" w:rsidRPr="00BC5EE9" w14:paraId="3B319E18" w14:textId="77777777" w:rsidTr="00D049F6">
        <w:trPr>
          <w:jc w:val="center"/>
        </w:trPr>
        <w:tc>
          <w:tcPr>
            <w:tcW w:w="7983" w:type="dxa"/>
            <w:shd w:val="clear" w:color="auto" w:fill="1F4E79"/>
            <w:vAlign w:val="center"/>
          </w:tcPr>
          <w:p w14:paraId="2E7E1949"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color w:val="FFFFFF"/>
                <w:sz w:val="24"/>
                <w:szCs w:val="24"/>
              </w:rPr>
              <w:t>Inspection checkpoint</w:t>
            </w:r>
          </w:p>
        </w:tc>
        <w:tc>
          <w:tcPr>
            <w:tcW w:w="2073" w:type="dxa"/>
            <w:shd w:val="clear" w:color="auto" w:fill="1F4E79"/>
            <w:vAlign w:val="center"/>
          </w:tcPr>
          <w:p w14:paraId="369CDF5C" w14:textId="77777777" w:rsidR="007B7110" w:rsidRPr="008665A4" w:rsidRDefault="007B7110" w:rsidP="00D049F6">
            <w:pPr>
              <w:rPr>
                <w:rFonts w:ascii="Times New Roman" w:hAnsi="Times New Roman" w:cs="Times New Roman"/>
                <w:b/>
                <w:bCs/>
                <w:sz w:val="24"/>
                <w:szCs w:val="24"/>
              </w:rPr>
            </w:pPr>
            <w:r w:rsidRPr="008665A4">
              <w:rPr>
                <w:rFonts w:ascii="Times New Roman" w:hAnsi="Times New Roman" w:cs="Times New Roman"/>
                <w:b/>
                <w:bCs/>
                <w:color w:val="FFFFFF" w:themeColor="background1"/>
                <w:sz w:val="24"/>
                <w:szCs w:val="24"/>
              </w:rPr>
              <w:t>Confirmation</w:t>
            </w:r>
          </w:p>
        </w:tc>
      </w:tr>
      <w:tr w:rsidR="007B7110" w:rsidRPr="00BC5EE9" w14:paraId="0DC4ACD0" w14:textId="77777777" w:rsidTr="00D049F6">
        <w:trPr>
          <w:jc w:val="center"/>
        </w:trPr>
        <w:tc>
          <w:tcPr>
            <w:tcW w:w="7983" w:type="dxa"/>
            <w:vAlign w:val="center"/>
          </w:tcPr>
          <w:p w14:paraId="798AD81B" w14:textId="19DDD0CF" w:rsidR="007B7110" w:rsidRPr="00BC5EE9" w:rsidRDefault="007C53B5" w:rsidP="00D049F6">
            <w:pPr>
              <w:rPr>
                <w:rFonts w:ascii="Times New Roman" w:hAnsi="Times New Roman" w:cs="Times New Roman"/>
                <w:sz w:val="24"/>
                <w:szCs w:val="24"/>
              </w:rPr>
            </w:pPr>
            <w:r w:rsidRPr="007C53B5">
              <w:rPr>
                <w:rFonts w:ascii="Times New Roman" w:hAnsi="Times New Roman" w:cs="Times New Roman"/>
                <w:sz w:val="24"/>
                <w:szCs w:val="24"/>
              </w:rPr>
              <w:t>Electrical</w:t>
            </w:r>
            <w:r w:rsidR="007B7110" w:rsidRPr="008665A4">
              <w:rPr>
                <w:rFonts w:ascii="Times New Roman" w:hAnsi="Times New Roman" w:cs="Times New Roman"/>
                <w:sz w:val="24"/>
                <w:szCs w:val="24"/>
              </w:rPr>
              <w:t xml:space="preserve"> systems inspected</w:t>
            </w:r>
          </w:p>
        </w:tc>
        <w:tc>
          <w:tcPr>
            <w:tcW w:w="2073" w:type="dxa"/>
            <w:vAlign w:val="center"/>
          </w:tcPr>
          <w:p w14:paraId="5E917865" w14:textId="77777777" w:rsidR="007B7110" w:rsidRPr="00BC5EE9" w:rsidRDefault="007B7110"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7B7110" w:rsidRPr="00BC5EE9" w14:paraId="27BBE3F4" w14:textId="77777777" w:rsidTr="00D049F6">
        <w:trPr>
          <w:jc w:val="center"/>
        </w:trPr>
        <w:tc>
          <w:tcPr>
            <w:tcW w:w="7983" w:type="dxa"/>
            <w:vAlign w:val="center"/>
          </w:tcPr>
          <w:p w14:paraId="4D264D2D" w14:textId="7D65B2C4" w:rsidR="007B7110" w:rsidRPr="00BC5EE9" w:rsidRDefault="007C53B5" w:rsidP="00D049F6">
            <w:pPr>
              <w:rPr>
                <w:rFonts w:ascii="Times New Roman" w:hAnsi="Times New Roman" w:cs="Times New Roman"/>
                <w:sz w:val="24"/>
                <w:szCs w:val="24"/>
              </w:rPr>
            </w:pPr>
            <w:r w:rsidRPr="007C53B5">
              <w:rPr>
                <w:rFonts w:ascii="Times New Roman" w:hAnsi="Times New Roman" w:cs="Times New Roman"/>
                <w:sz w:val="24"/>
                <w:szCs w:val="24"/>
              </w:rPr>
              <w:t>Electrical</w:t>
            </w:r>
            <w:r w:rsidR="007B7110" w:rsidRPr="008665A4">
              <w:rPr>
                <w:rFonts w:ascii="Times New Roman" w:hAnsi="Times New Roman" w:cs="Times New Roman"/>
                <w:sz w:val="24"/>
                <w:szCs w:val="24"/>
              </w:rPr>
              <w:t xml:space="preserve"> defects identified</w:t>
            </w:r>
          </w:p>
        </w:tc>
        <w:tc>
          <w:tcPr>
            <w:tcW w:w="2073" w:type="dxa"/>
            <w:vAlign w:val="center"/>
          </w:tcPr>
          <w:p w14:paraId="516B983B" w14:textId="77777777" w:rsidR="007B7110" w:rsidRPr="00BC5EE9" w:rsidRDefault="007B7110"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7B7110" w:rsidRPr="00BC5EE9" w14:paraId="0D9F3BB9" w14:textId="77777777" w:rsidTr="00D049F6">
        <w:trPr>
          <w:jc w:val="center"/>
        </w:trPr>
        <w:tc>
          <w:tcPr>
            <w:tcW w:w="7983" w:type="dxa"/>
            <w:vAlign w:val="center"/>
          </w:tcPr>
          <w:p w14:paraId="6E24DD48" w14:textId="2BAB690B" w:rsidR="007B7110" w:rsidRPr="00BC5EE9" w:rsidRDefault="007C53B5" w:rsidP="00D049F6">
            <w:pPr>
              <w:rPr>
                <w:rFonts w:ascii="Times New Roman" w:hAnsi="Times New Roman" w:cs="Times New Roman"/>
                <w:sz w:val="24"/>
                <w:szCs w:val="24"/>
              </w:rPr>
            </w:pPr>
            <w:r w:rsidRPr="007C53B5">
              <w:rPr>
                <w:rFonts w:ascii="Times New Roman" w:hAnsi="Times New Roman" w:cs="Times New Roman"/>
                <w:sz w:val="24"/>
                <w:szCs w:val="24"/>
              </w:rPr>
              <w:t>Electrical</w:t>
            </w:r>
            <w:r w:rsidR="007B7110" w:rsidRPr="008665A4">
              <w:rPr>
                <w:rFonts w:ascii="Times New Roman" w:hAnsi="Times New Roman" w:cs="Times New Roman"/>
                <w:sz w:val="24"/>
                <w:szCs w:val="24"/>
              </w:rPr>
              <w:t xml:space="preserve"> defects corrected</w:t>
            </w:r>
          </w:p>
        </w:tc>
        <w:tc>
          <w:tcPr>
            <w:tcW w:w="2073" w:type="dxa"/>
            <w:vAlign w:val="center"/>
          </w:tcPr>
          <w:p w14:paraId="174A049A" w14:textId="77777777" w:rsidR="007B7110" w:rsidRPr="00BC5EE9" w:rsidRDefault="007B7110"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r w:rsidR="007B7110" w:rsidRPr="00BC5EE9" w14:paraId="17EB0586" w14:textId="77777777" w:rsidTr="00D049F6">
        <w:trPr>
          <w:jc w:val="center"/>
        </w:trPr>
        <w:tc>
          <w:tcPr>
            <w:tcW w:w="7983" w:type="dxa"/>
            <w:vAlign w:val="center"/>
          </w:tcPr>
          <w:p w14:paraId="30C2EF64" w14:textId="71B334EC" w:rsidR="007B7110" w:rsidRPr="00BC5EE9" w:rsidRDefault="009C1FF0" w:rsidP="00D049F6">
            <w:pPr>
              <w:rPr>
                <w:rFonts w:ascii="Times New Roman" w:hAnsi="Times New Roman" w:cs="Times New Roman"/>
                <w:sz w:val="24"/>
                <w:szCs w:val="24"/>
              </w:rPr>
            </w:pPr>
            <w:r w:rsidRPr="009C1FF0">
              <w:rPr>
                <w:rFonts w:ascii="Times New Roman" w:hAnsi="Times New Roman" w:cs="Times New Roman"/>
                <w:sz w:val="24"/>
                <w:szCs w:val="24"/>
              </w:rPr>
              <w:t xml:space="preserve">Equipment electrically ready for </w:t>
            </w:r>
            <w:r w:rsidR="004B75E9">
              <w:rPr>
                <w:rFonts w:ascii="Times New Roman" w:hAnsi="Times New Roman" w:cs="Times New Roman"/>
                <w:sz w:val="24"/>
                <w:szCs w:val="24"/>
              </w:rPr>
              <w:t>F</w:t>
            </w:r>
            <w:r w:rsidRPr="009C1FF0">
              <w:rPr>
                <w:rFonts w:ascii="Times New Roman" w:hAnsi="Times New Roman" w:cs="Times New Roman"/>
                <w:sz w:val="24"/>
                <w:szCs w:val="24"/>
              </w:rPr>
              <w:t>unctional testing</w:t>
            </w:r>
          </w:p>
        </w:tc>
        <w:tc>
          <w:tcPr>
            <w:tcW w:w="2073" w:type="dxa"/>
            <w:vAlign w:val="center"/>
          </w:tcPr>
          <w:p w14:paraId="4166983C" w14:textId="77777777" w:rsidR="007B7110" w:rsidRPr="00BC5EE9" w:rsidRDefault="007B7110" w:rsidP="00D049F6">
            <w:pPr>
              <w:rPr>
                <w:rFonts w:ascii="Times New Roman" w:hAnsi="Times New Roman" w:cs="Times New Roman"/>
                <w:sz w:val="24"/>
                <w:szCs w:val="24"/>
              </w:rPr>
            </w:pP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Yes    </w:t>
            </w:r>
            <w:r w:rsidRPr="00BC5EE9">
              <w:rPr>
                <w:rFonts w:ascii="Segoe UI Symbol" w:hAnsi="Segoe UI Symbol" w:cs="Segoe UI Symbol"/>
                <w:sz w:val="24"/>
                <w:szCs w:val="24"/>
              </w:rPr>
              <w:t>☐</w:t>
            </w:r>
            <w:r w:rsidRPr="00BC5EE9">
              <w:rPr>
                <w:rFonts w:ascii="Times New Roman" w:hAnsi="Times New Roman" w:cs="Times New Roman"/>
                <w:sz w:val="24"/>
                <w:szCs w:val="24"/>
              </w:rPr>
              <w:t xml:space="preserve"> No</w:t>
            </w:r>
          </w:p>
        </w:tc>
      </w:tr>
    </w:tbl>
    <w:p w14:paraId="2A4A92F6" w14:textId="09F4B8E5" w:rsidR="007B7110" w:rsidRDefault="007B7110" w:rsidP="007B7110">
      <w:pPr>
        <w:rPr>
          <w:rFonts w:ascii="Times New Roman" w:hAnsi="Times New Roman" w:cs="Times New Roman"/>
          <w:sz w:val="24"/>
          <w:szCs w:val="24"/>
        </w:rPr>
      </w:pPr>
    </w:p>
    <w:p w14:paraId="499514F5" w14:textId="58F9BB4E" w:rsidR="007B7110" w:rsidRPr="008665A4" w:rsidRDefault="007B7110" w:rsidP="007B7110">
      <w:pPr>
        <w:rPr>
          <w:rFonts w:ascii="Times New Roman" w:hAnsi="Times New Roman" w:cs="Times New Roman"/>
          <w:sz w:val="24"/>
          <w:szCs w:val="24"/>
        </w:rPr>
      </w:pPr>
      <w:r>
        <w:rPr>
          <w:rFonts w:ascii="Times New Roman" w:hAnsi="Times New Roman" w:cs="Times New Roman"/>
          <w:sz w:val="24"/>
          <w:szCs w:val="24"/>
        </w:rPr>
        <w:t>Electrical</w:t>
      </w:r>
      <w:r w:rsidRPr="008665A4">
        <w:rPr>
          <w:rFonts w:ascii="Times New Roman" w:hAnsi="Times New Roman" w:cs="Times New Roman"/>
          <w:sz w:val="24"/>
          <w:szCs w:val="24"/>
        </w:rPr>
        <w:t xml:space="preserve"> Commissioning Status:</w:t>
      </w:r>
    </w:p>
    <w:p w14:paraId="7751DA89" w14:textId="77777777" w:rsidR="007B7110" w:rsidRPr="008665A4" w:rsidRDefault="007B7110" w:rsidP="007B7110">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w:t>
      </w:r>
    </w:p>
    <w:p w14:paraId="1A39AA51" w14:textId="77777777" w:rsidR="007B7110" w:rsidRPr="008665A4" w:rsidRDefault="007B7110" w:rsidP="007B7110">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 WITH OBSERVATIONS</w:t>
      </w:r>
    </w:p>
    <w:p w14:paraId="3147924F" w14:textId="77777777" w:rsidR="007B7110" w:rsidRPr="008665A4" w:rsidRDefault="007B7110" w:rsidP="007B7110">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FAILED</w:t>
      </w:r>
    </w:p>
    <w:p w14:paraId="78304CB1" w14:textId="68017109" w:rsidR="0019733B" w:rsidRPr="008665A4" w:rsidRDefault="005B47FC" w:rsidP="0019733B">
      <w:pPr>
        <w:rPr>
          <w:rFonts w:ascii="Times New Roman" w:hAnsi="Times New Roman" w:cs="Times New Roman"/>
          <w:sz w:val="24"/>
          <w:szCs w:val="24"/>
        </w:rPr>
      </w:pPr>
      <w:r>
        <w:rPr>
          <w:rFonts w:ascii="Times New Roman" w:hAnsi="Times New Roman" w:cs="Times New Roman"/>
          <w:sz w:val="24"/>
          <w:szCs w:val="24"/>
        </w:rPr>
        <w:t>Remarks and recommendations</w:t>
      </w:r>
      <w:r w:rsidR="0019733B" w:rsidRPr="008665A4">
        <w:rPr>
          <w:rFonts w:ascii="Times New Roman" w:hAnsi="Times New Roman" w:cs="Times New Roman"/>
          <w:sz w:val="24"/>
          <w:szCs w:val="24"/>
        </w:rPr>
        <w:t>:</w:t>
      </w:r>
    </w:p>
    <w:p w14:paraId="6FFB1F94" w14:textId="77777777" w:rsidR="0019733B" w:rsidRPr="008665A4" w:rsidRDefault="00FF0995" w:rsidP="0019733B">
      <w:pPr>
        <w:rPr>
          <w:rFonts w:ascii="Times New Roman" w:hAnsi="Times New Roman" w:cs="Times New Roman"/>
          <w:sz w:val="24"/>
          <w:szCs w:val="24"/>
        </w:rPr>
      </w:pPr>
      <w:r>
        <w:rPr>
          <w:rFonts w:ascii="Times New Roman" w:hAnsi="Times New Roman" w:cs="Times New Roman"/>
          <w:sz w:val="24"/>
          <w:szCs w:val="24"/>
        </w:rPr>
        <w:pict w14:anchorId="4E06DBEF">
          <v:rect id="_x0000_i1027" style="width:0;height:1.5pt" o:hralign="center" o:hrstd="t" o:hr="t" fillcolor="#a0a0a0" stroked="f"/>
        </w:pict>
      </w:r>
    </w:p>
    <w:p w14:paraId="21C4B2F9" w14:textId="7741F561" w:rsidR="007B7110" w:rsidRDefault="00FF0995" w:rsidP="005B47FC">
      <w:pPr>
        <w:rPr>
          <w:rFonts w:ascii="Times New Roman" w:hAnsi="Times New Roman" w:cs="Times New Roman"/>
          <w:sz w:val="24"/>
          <w:szCs w:val="24"/>
        </w:rPr>
      </w:pPr>
      <w:r>
        <w:rPr>
          <w:rFonts w:ascii="Times New Roman" w:hAnsi="Times New Roman" w:cs="Times New Roman"/>
          <w:sz w:val="24"/>
          <w:szCs w:val="24"/>
        </w:rPr>
        <w:pict w14:anchorId="4E679813">
          <v:rect id="_x0000_i1028" style="width:0;height:1.5pt" o:hralign="center" o:hrstd="t" o:hr="t" fillcolor="#a0a0a0" stroked="f"/>
        </w:pict>
      </w:r>
    </w:p>
    <w:tbl>
      <w:tblPr>
        <w:tblW w:w="0" w:type="auto"/>
        <w:jc w:val="center"/>
        <w:tblLook w:val="04A0" w:firstRow="1" w:lastRow="0" w:firstColumn="1" w:lastColumn="0" w:noHBand="0" w:noVBand="1"/>
      </w:tblPr>
      <w:tblGrid>
        <w:gridCol w:w="2411"/>
        <w:gridCol w:w="2269"/>
        <w:gridCol w:w="1760"/>
        <w:gridCol w:w="1949"/>
        <w:gridCol w:w="1853"/>
      </w:tblGrid>
      <w:tr w:rsidR="00CC1A1E" w:rsidRPr="00AB50E8" w14:paraId="6801140D" w14:textId="77777777" w:rsidTr="00CC1A1E">
        <w:trPr>
          <w:jc w:val="center"/>
        </w:trPr>
        <w:tc>
          <w:tcPr>
            <w:tcW w:w="2411" w:type="dxa"/>
            <w:hideMark/>
          </w:tcPr>
          <w:p w14:paraId="14A6A982"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Representative</w:t>
            </w:r>
          </w:p>
        </w:tc>
        <w:tc>
          <w:tcPr>
            <w:tcW w:w="2269" w:type="dxa"/>
            <w:hideMark/>
          </w:tcPr>
          <w:p w14:paraId="58C1A7A2"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Name</w:t>
            </w:r>
          </w:p>
        </w:tc>
        <w:tc>
          <w:tcPr>
            <w:tcW w:w="1760" w:type="dxa"/>
          </w:tcPr>
          <w:p w14:paraId="3D002CF8" w14:textId="581726A1"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Organization</w:t>
            </w:r>
          </w:p>
        </w:tc>
        <w:tc>
          <w:tcPr>
            <w:tcW w:w="1949" w:type="dxa"/>
            <w:hideMark/>
          </w:tcPr>
          <w:p w14:paraId="1848CFAA" w14:textId="59AC2B26"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Signature</w:t>
            </w:r>
          </w:p>
        </w:tc>
        <w:tc>
          <w:tcPr>
            <w:tcW w:w="1853" w:type="dxa"/>
            <w:hideMark/>
          </w:tcPr>
          <w:p w14:paraId="3C53701E"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Date</w:t>
            </w:r>
          </w:p>
        </w:tc>
      </w:tr>
      <w:tr w:rsidR="00CC1A1E" w:rsidRPr="00AB50E8" w14:paraId="0A834EDA" w14:textId="77777777" w:rsidTr="00CC1A1E">
        <w:trPr>
          <w:jc w:val="center"/>
        </w:trPr>
        <w:tc>
          <w:tcPr>
            <w:tcW w:w="2411" w:type="dxa"/>
            <w:hideMark/>
          </w:tcPr>
          <w:p w14:paraId="0C6B18CF" w14:textId="4800753F"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 xml:space="preserve">Authorized </w:t>
            </w:r>
            <w:r w:rsidRPr="008665A4">
              <w:rPr>
                <w:rFonts w:ascii="Times New Roman" w:hAnsi="Times New Roman" w:cs="Times New Roman"/>
                <w:sz w:val="24"/>
                <w:szCs w:val="24"/>
              </w:rPr>
              <w:t>Contractor</w:t>
            </w:r>
            <w:r>
              <w:rPr>
                <w:rFonts w:ascii="Times New Roman" w:hAnsi="Times New Roman" w:cs="Times New Roman"/>
                <w:sz w:val="24"/>
                <w:szCs w:val="24"/>
              </w:rPr>
              <w:t xml:space="preserve"> representative</w:t>
            </w:r>
          </w:p>
        </w:tc>
        <w:tc>
          <w:tcPr>
            <w:tcW w:w="2269" w:type="dxa"/>
          </w:tcPr>
          <w:p w14:paraId="03A367C3" w14:textId="77777777" w:rsidR="00CC1A1E" w:rsidRPr="00AB50E8" w:rsidRDefault="00CC1A1E" w:rsidP="00D049F6">
            <w:pPr>
              <w:rPr>
                <w:rFonts w:ascii="Times New Roman" w:hAnsi="Times New Roman" w:cs="Times New Roman"/>
                <w:sz w:val="24"/>
                <w:szCs w:val="24"/>
              </w:rPr>
            </w:pPr>
          </w:p>
        </w:tc>
        <w:tc>
          <w:tcPr>
            <w:tcW w:w="1760" w:type="dxa"/>
          </w:tcPr>
          <w:p w14:paraId="6B3996D7" w14:textId="77777777" w:rsidR="00CC1A1E" w:rsidRPr="00AB50E8" w:rsidRDefault="00CC1A1E" w:rsidP="00D049F6">
            <w:pPr>
              <w:rPr>
                <w:rFonts w:ascii="Times New Roman" w:hAnsi="Times New Roman" w:cs="Times New Roman"/>
                <w:sz w:val="24"/>
                <w:szCs w:val="24"/>
              </w:rPr>
            </w:pPr>
          </w:p>
        </w:tc>
        <w:tc>
          <w:tcPr>
            <w:tcW w:w="1949" w:type="dxa"/>
          </w:tcPr>
          <w:p w14:paraId="2ED05DE9" w14:textId="70BBAF1B" w:rsidR="00CC1A1E" w:rsidRPr="00AB50E8" w:rsidRDefault="00CC1A1E" w:rsidP="00D049F6">
            <w:pPr>
              <w:rPr>
                <w:rFonts w:ascii="Times New Roman" w:hAnsi="Times New Roman" w:cs="Times New Roman"/>
                <w:sz w:val="24"/>
                <w:szCs w:val="24"/>
              </w:rPr>
            </w:pPr>
          </w:p>
        </w:tc>
        <w:tc>
          <w:tcPr>
            <w:tcW w:w="1853" w:type="dxa"/>
          </w:tcPr>
          <w:p w14:paraId="0AAF84B8" w14:textId="77777777" w:rsidR="00CC1A1E" w:rsidRPr="00AB50E8" w:rsidRDefault="00CC1A1E" w:rsidP="00D049F6">
            <w:pPr>
              <w:rPr>
                <w:rFonts w:ascii="Times New Roman" w:hAnsi="Times New Roman" w:cs="Times New Roman"/>
                <w:sz w:val="24"/>
                <w:szCs w:val="24"/>
              </w:rPr>
            </w:pPr>
          </w:p>
        </w:tc>
      </w:tr>
      <w:tr w:rsidR="00CC1A1E" w:rsidRPr="00AB50E8" w14:paraId="6ADCC748" w14:textId="77777777" w:rsidTr="00CC1A1E">
        <w:trPr>
          <w:jc w:val="center"/>
        </w:trPr>
        <w:tc>
          <w:tcPr>
            <w:tcW w:w="2411" w:type="dxa"/>
            <w:hideMark/>
          </w:tcPr>
          <w:p w14:paraId="6A74CA06"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Project Manager</w:t>
            </w:r>
          </w:p>
        </w:tc>
        <w:tc>
          <w:tcPr>
            <w:tcW w:w="2269" w:type="dxa"/>
          </w:tcPr>
          <w:p w14:paraId="1D77374D" w14:textId="77777777" w:rsidR="00CC1A1E" w:rsidRPr="00AB50E8" w:rsidRDefault="00CC1A1E" w:rsidP="00D049F6">
            <w:pPr>
              <w:rPr>
                <w:rFonts w:ascii="Times New Roman" w:hAnsi="Times New Roman" w:cs="Times New Roman"/>
                <w:sz w:val="24"/>
                <w:szCs w:val="24"/>
              </w:rPr>
            </w:pPr>
          </w:p>
        </w:tc>
        <w:tc>
          <w:tcPr>
            <w:tcW w:w="1760" w:type="dxa"/>
          </w:tcPr>
          <w:p w14:paraId="259CAC3A" w14:textId="77777777" w:rsidR="00CC1A1E" w:rsidRPr="00AB50E8" w:rsidRDefault="00CC1A1E" w:rsidP="00D049F6">
            <w:pPr>
              <w:rPr>
                <w:rFonts w:ascii="Times New Roman" w:hAnsi="Times New Roman" w:cs="Times New Roman"/>
                <w:sz w:val="24"/>
                <w:szCs w:val="24"/>
              </w:rPr>
            </w:pPr>
          </w:p>
        </w:tc>
        <w:tc>
          <w:tcPr>
            <w:tcW w:w="1949" w:type="dxa"/>
          </w:tcPr>
          <w:p w14:paraId="019146C4" w14:textId="1B123C36" w:rsidR="00CC1A1E" w:rsidRPr="00AB50E8" w:rsidRDefault="00CC1A1E" w:rsidP="00D049F6">
            <w:pPr>
              <w:rPr>
                <w:rFonts w:ascii="Times New Roman" w:hAnsi="Times New Roman" w:cs="Times New Roman"/>
                <w:sz w:val="24"/>
                <w:szCs w:val="24"/>
              </w:rPr>
            </w:pPr>
          </w:p>
        </w:tc>
        <w:tc>
          <w:tcPr>
            <w:tcW w:w="1853" w:type="dxa"/>
          </w:tcPr>
          <w:p w14:paraId="3D546CC0" w14:textId="77777777" w:rsidR="00CC1A1E" w:rsidRPr="00AB50E8" w:rsidRDefault="00CC1A1E" w:rsidP="00D049F6">
            <w:pPr>
              <w:rPr>
                <w:rFonts w:ascii="Times New Roman" w:hAnsi="Times New Roman" w:cs="Times New Roman"/>
                <w:sz w:val="24"/>
                <w:szCs w:val="24"/>
              </w:rPr>
            </w:pPr>
          </w:p>
        </w:tc>
      </w:tr>
      <w:tr w:rsidR="00CC1A1E" w:rsidRPr="00AB50E8" w14:paraId="669807AE" w14:textId="77777777" w:rsidTr="00CC1A1E">
        <w:trPr>
          <w:jc w:val="center"/>
        </w:trPr>
        <w:tc>
          <w:tcPr>
            <w:tcW w:w="2411" w:type="dxa"/>
            <w:hideMark/>
          </w:tcPr>
          <w:p w14:paraId="32D6100A" w14:textId="74E587D8" w:rsidR="00CC1A1E" w:rsidRPr="00AB50E8" w:rsidRDefault="00CC1A1E" w:rsidP="00D815B7">
            <w:pPr>
              <w:ind w:left="-23"/>
              <w:rPr>
                <w:rFonts w:ascii="Times New Roman" w:hAnsi="Times New Roman" w:cs="Times New Roman"/>
                <w:sz w:val="24"/>
                <w:szCs w:val="24"/>
              </w:rPr>
            </w:pPr>
            <w:r>
              <w:rPr>
                <w:rFonts w:ascii="Times New Roman" w:hAnsi="Times New Roman" w:cs="Times New Roman"/>
                <w:sz w:val="24"/>
                <w:szCs w:val="24"/>
              </w:rPr>
              <w:t>Electrical</w:t>
            </w:r>
            <w:r w:rsidRPr="008665A4">
              <w:rPr>
                <w:rFonts w:ascii="Times New Roman" w:hAnsi="Times New Roman" w:cs="Times New Roman"/>
                <w:sz w:val="24"/>
                <w:szCs w:val="24"/>
              </w:rPr>
              <w:t xml:space="preserve"> Engineer</w:t>
            </w:r>
          </w:p>
        </w:tc>
        <w:tc>
          <w:tcPr>
            <w:tcW w:w="2269" w:type="dxa"/>
          </w:tcPr>
          <w:p w14:paraId="59322546" w14:textId="77777777" w:rsidR="00CC1A1E" w:rsidRPr="00AB50E8" w:rsidRDefault="00CC1A1E" w:rsidP="00D049F6">
            <w:pPr>
              <w:rPr>
                <w:rFonts w:ascii="Times New Roman" w:hAnsi="Times New Roman" w:cs="Times New Roman"/>
                <w:sz w:val="24"/>
                <w:szCs w:val="24"/>
              </w:rPr>
            </w:pPr>
          </w:p>
        </w:tc>
        <w:tc>
          <w:tcPr>
            <w:tcW w:w="1760" w:type="dxa"/>
          </w:tcPr>
          <w:p w14:paraId="52238F59" w14:textId="77777777" w:rsidR="00CC1A1E" w:rsidRPr="00AB50E8" w:rsidRDefault="00CC1A1E" w:rsidP="00D049F6">
            <w:pPr>
              <w:rPr>
                <w:rFonts w:ascii="Times New Roman" w:hAnsi="Times New Roman" w:cs="Times New Roman"/>
                <w:sz w:val="24"/>
                <w:szCs w:val="24"/>
              </w:rPr>
            </w:pPr>
          </w:p>
        </w:tc>
        <w:tc>
          <w:tcPr>
            <w:tcW w:w="1949" w:type="dxa"/>
          </w:tcPr>
          <w:p w14:paraId="73CCDFDE" w14:textId="331F4840" w:rsidR="00CC1A1E" w:rsidRPr="00AB50E8" w:rsidRDefault="00CC1A1E" w:rsidP="00D049F6">
            <w:pPr>
              <w:rPr>
                <w:rFonts w:ascii="Times New Roman" w:hAnsi="Times New Roman" w:cs="Times New Roman"/>
                <w:sz w:val="24"/>
                <w:szCs w:val="24"/>
              </w:rPr>
            </w:pPr>
          </w:p>
        </w:tc>
        <w:tc>
          <w:tcPr>
            <w:tcW w:w="1853" w:type="dxa"/>
          </w:tcPr>
          <w:p w14:paraId="15B54801" w14:textId="77777777" w:rsidR="00CC1A1E" w:rsidRPr="00AB50E8" w:rsidRDefault="00CC1A1E" w:rsidP="00D049F6">
            <w:pPr>
              <w:rPr>
                <w:rFonts w:ascii="Times New Roman" w:hAnsi="Times New Roman" w:cs="Times New Roman"/>
                <w:sz w:val="24"/>
                <w:szCs w:val="24"/>
              </w:rPr>
            </w:pPr>
          </w:p>
        </w:tc>
      </w:tr>
      <w:tr w:rsidR="00CC1A1E" w:rsidRPr="00AB50E8" w14:paraId="4E0059A4" w14:textId="77777777" w:rsidTr="00CC1A1E">
        <w:trPr>
          <w:jc w:val="center"/>
        </w:trPr>
        <w:tc>
          <w:tcPr>
            <w:tcW w:w="2411" w:type="dxa"/>
            <w:hideMark/>
          </w:tcPr>
          <w:p w14:paraId="716B9CB0" w14:textId="6CC46A25"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Contracting authority</w:t>
            </w:r>
          </w:p>
        </w:tc>
        <w:tc>
          <w:tcPr>
            <w:tcW w:w="2269" w:type="dxa"/>
          </w:tcPr>
          <w:p w14:paraId="4866FD27" w14:textId="77777777" w:rsidR="00CC1A1E" w:rsidRPr="00AB50E8" w:rsidRDefault="00CC1A1E" w:rsidP="00D049F6">
            <w:pPr>
              <w:rPr>
                <w:rFonts w:ascii="Times New Roman" w:hAnsi="Times New Roman" w:cs="Times New Roman"/>
                <w:sz w:val="24"/>
                <w:szCs w:val="24"/>
              </w:rPr>
            </w:pPr>
          </w:p>
        </w:tc>
        <w:tc>
          <w:tcPr>
            <w:tcW w:w="1760" w:type="dxa"/>
          </w:tcPr>
          <w:p w14:paraId="7AAF2D81" w14:textId="77777777" w:rsidR="00CC1A1E" w:rsidRPr="00AB50E8" w:rsidRDefault="00CC1A1E" w:rsidP="00D049F6">
            <w:pPr>
              <w:rPr>
                <w:rFonts w:ascii="Times New Roman" w:hAnsi="Times New Roman" w:cs="Times New Roman"/>
                <w:sz w:val="24"/>
                <w:szCs w:val="24"/>
              </w:rPr>
            </w:pPr>
          </w:p>
        </w:tc>
        <w:tc>
          <w:tcPr>
            <w:tcW w:w="1949" w:type="dxa"/>
          </w:tcPr>
          <w:p w14:paraId="320AACB1" w14:textId="55AD76B0" w:rsidR="00CC1A1E" w:rsidRPr="00AB50E8" w:rsidRDefault="00CC1A1E" w:rsidP="00D049F6">
            <w:pPr>
              <w:rPr>
                <w:rFonts w:ascii="Times New Roman" w:hAnsi="Times New Roman" w:cs="Times New Roman"/>
                <w:sz w:val="24"/>
                <w:szCs w:val="24"/>
              </w:rPr>
            </w:pPr>
          </w:p>
        </w:tc>
        <w:tc>
          <w:tcPr>
            <w:tcW w:w="1853" w:type="dxa"/>
          </w:tcPr>
          <w:p w14:paraId="5E8FCEE0" w14:textId="77777777" w:rsidR="00CC1A1E" w:rsidRPr="00AB50E8" w:rsidRDefault="00CC1A1E" w:rsidP="00D049F6">
            <w:pPr>
              <w:rPr>
                <w:rFonts w:ascii="Times New Roman" w:hAnsi="Times New Roman" w:cs="Times New Roman"/>
                <w:sz w:val="24"/>
                <w:szCs w:val="24"/>
              </w:rPr>
            </w:pPr>
          </w:p>
        </w:tc>
      </w:tr>
      <w:tr w:rsidR="00CC1A1E" w:rsidRPr="00AB50E8" w14:paraId="2E61362F" w14:textId="77777777" w:rsidTr="00CC1A1E">
        <w:trPr>
          <w:jc w:val="center"/>
        </w:trPr>
        <w:tc>
          <w:tcPr>
            <w:tcW w:w="2411" w:type="dxa"/>
          </w:tcPr>
          <w:p w14:paraId="7E7BC27D" w14:textId="1C417BB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Beneficiary</w:t>
            </w:r>
          </w:p>
        </w:tc>
        <w:tc>
          <w:tcPr>
            <w:tcW w:w="2269" w:type="dxa"/>
          </w:tcPr>
          <w:p w14:paraId="6CE13469" w14:textId="77777777" w:rsidR="00CC1A1E" w:rsidRPr="00AB50E8" w:rsidRDefault="00CC1A1E" w:rsidP="00D049F6">
            <w:pPr>
              <w:rPr>
                <w:rFonts w:ascii="Times New Roman" w:hAnsi="Times New Roman" w:cs="Times New Roman"/>
                <w:sz w:val="24"/>
                <w:szCs w:val="24"/>
              </w:rPr>
            </w:pPr>
          </w:p>
        </w:tc>
        <w:tc>
          <w:tcPr>
            <w:tcW w:w="1760" w:type="dxa"/>
          </w:tcPr>
          <w:p w14:paraId="426BC252" w14:textId="77777777" w:rsidR="00CC1A1E" w:rsidRPr="00AB50E8" w:rsidRDefault="00CC1A1E" w:rsidP="00D049F6">
            <w:pPr>
              <w:rPr>
                <w:rFonts w:ascii="Times New Roman" w:hAnsi="Times New Roman" w:cs="Times New Roman"/>
                <w:sz w:val="24"/>
                <w:szCs w:val="24"/>
              </w:rPr>
            </w:pPr>
          </w:p>
        </w:tc>
        <w:tc>
          <w:tcPr>
            <w:tcW w:w="1949" w:type="dxa"/>
          </w:tcPr>
          <w:p w14:paraId="16A49BDB" w14:textId="2FA4054A" w:rsidR="00CC1A1E" w:rsidRPr="00AB50E8" w:rsidRDefault="00CC1A1E" w:rsidP="00D049F6">
            <w:pPr>
              <w:rPr>
                <w:rFonts w:ascii="Times New Roman" w:hAnsi="Times New Roman" w:cs="Times New Roman"/>
                <w:sz w:val="24"/>
                <w:szCs w:val="24"/>
              </w:rPr>
            </w:pPr>
          </w:p>
        </w:tc>
        <w:tc>
          <w:tcPr>
            <w:tcW w:w="1853" w:type="dxa"/>
          </w:tcPr>
          <w:p w14:paraId="43FBCFD7" w14:textId="77777777" w:rsidR="00CC1A1E" w:rsidRPr="00AB50E8" w:rsidRDefault="00CC1A1E" w:rsidP="00D049F6">
            <w:pPr>
              <w:rPr>
                <w:rFonts w:ascii="Times New Roman" w:hAnsi="Times New Roman" w:cs="Times New Roman"/>
                <w:sz w:val="24"/>
                <w:szCs w:val="24"/>
              </w:rPr>
            </w:pPr>
          </w:p>
        </w:tc>
      </w:tr>
    </w:tbl>
    <w:p w14:paraId="19C127B3" w14:textId="0D8A7DDF" w:rsidR="007B7110" w:rsidRDefault="007B7110" w:rsidP="007B7110">
      <w:pPr>
        <w:rPr>
          <w:rFonts w:ascii="Times New Roman" w:hAnsi="Times New Roman" w:cs="Times New Roman"/>
        </w:rPr>
      </w:pPr>
    </w:p>
    <w:p w14:paraId="78B25D0D" w14:textId="77777777" w:rsidR="002E1B14" w:rsidRDefault="002E1B14" w:rsidP="007B7110">
      <w:pPr>
        <w:rPr>
          <w:rFonts w:ascii="Times New Roman" w:hAnsi="Times New Roman" w:cs="Times New Roman"/>
        </w:rPr>
      </w:pPr>
    </w:p>
    <w:p w14:paraId="7A950391" w14:textId="77777777" w:rsidR="002E1B14" w:rsidRDefault="002E1B14" w:rsidP="007B7110">
      <w:pPr>
        <w:rPr>
          <w:rFonts w:ascii="Times New Roman" w:hAnsi="Times New Roman" w:cs="Times New Roman"/>
        </w:rPr>
      </w:pPr>
    </w:p>
    <w:p w14:paraId="1DF33EA9" w14:textId="77777777" w:rsidR="002E1B14" w:rsidRDefault="002E1B14" w:rsidP="007B7110">
      <w:pPr>
        <w:rPr>
          <w:rFonts w:ascii="Times New Roman" w:hAnsi="Times New Roman" w:cs="Times New Roman"/>
        </w:rPr>
      </w:pPr>
    </w:p>
    <w:p w14:paraId="7767BB65" w14:textId="77777777" w:rsidR="002E1B14" w:rsidRDefault="002E1B14" w:rsidP="007B7110">
      <w:pPr>
        <w:rPr>
          <w:rFonts w:ascii="Times New Roman" w:hAnsi="Times New Roman" w:cs="Times New Roman"/>
        </w:rPr>
      </w:pPr>
    </w:p>
    <w:p w14:paraId="1C8A82E7" w14:textId="77777777" w:rsidR="002E1B14" w:rsidRDefault="002E1B14" w:rsidP="007B7110">
      <w:pPr>
        <w:rPr>
          <w:rFonts w:ascii="Times New Roman" w:hAnsi="Times New Roman" w:cs="Times New Roman"/>
        </w:rPr>
      </w:pPr>
    </w:p>
    <w:p w14:paraId="2CD2736C" w14:textId="77777777" w:rsidR="002E1B14" w:rsidRDefault="002E1B14" w:rsidP="007B7110">
      <w:pPr>
        <w:rPr>
          <w:rFonts w:ascii="Times New Roman" w:hAnsi="Times New Roman" w:cs="Times New Roman"/>
        </w:rPr>
      </w:pPr>
    </w:p>
    <w:p w14:paraId="0B17BB0D" w14:textId="1A7FBFBA" w:rsidR="0017478F" w:rsidRPr="00CB3571" w:rsidRDefault="007B7110">
      <w:pPr>
        <w:pStyle w:val="Heading1"/>
        <w:rPr>
          <w:rFonts w:ascii="Times New Roman" w:hAnsi="Times New Roman" w:cs="Times New Roman"/>
        </w:rPr>
      </w:pPr>
      <w:r>
        <w:rPr>
          <w:rFonts w:ascii="Times New Roman" w:hAnsi="Times New Roman" w:cs="Times New Roman"/>
        </w:rPr>
        <w:lastRenderedPageBreak/>
        <w:t>9</w:t>
      </w:r>
      <w:r w:rsidRPr="00CB3571">
        <w:rPr>
          <w:rFonts w:ascii="Times New Roman" w:hAnsi="Times New Roman" w:cs="Times New Roman"/>
        </w:rPr>
        <w:t>. Safety Inspection Checklist</w:t>
      </w:r>
    </w:p>
    <w:tbl>
      <w:tblPr>
        <w:tblStyle w:val="TableGrid"/>
        <w:tblW w:w="10479"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71"/>
        <w:gridCol w:w="4330"/>
        <w:gridCol w:w="670"/>
        <w:gridCol w:w="660"/>
        <w:gridCol w:w="630"/>
        <w:gridCol w:w="3618"/>
      </w:tblGrid>
      <w:tr w:rsidR="0017478F" w:rsidRPr="00BC5EE9" w14:paraId="3BEDCD4B" w14:textId="77777777" w:rsidTr="00BC5EE9">
        <w:trPr>
          <w:jc w:val="center"/>
        </w:trPr>
        <w:tc>
          <w:tcPr>
            <w:tcW w:w="571" w:type="dxa"/>
            <w:shd w:val="clear" w:color="auto" w:fill="1F4E79"/>
            <w:vAlign w:val="center"/>
          </w:tcPr>
          <w:p w14:paraId="286FA16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4330" w:type="dxa"/>
            <w:shd w:val="clear" w:color="auto" w:fill="1F4E79"/>
            <w:vAlign w:val="center"/>
          </w:tcPr>
          <w:p w14:paraId="5D90221E" w14:textId="091EF570" w:rsidR="0017478F" w:rsidRPr="00BC5EE9" w:rsidRDefault="003F6E22">
            <w:pPr>
              <w:rPr>
                <w:rFonts w:ascii="Times New Roman" w:hAnsi="Times New Roman" w:cs="Times New Roman"/>
                <w:sz w:val="24"/>
                <w:szCs w:val="24"/>
              </w:rPr>
            </w:pPr>
            <w:r w:rsidRPr="003F6E22">
              <w:rPr>
                <w:rFonts w:ascii="Times New Roman" w:hAnsi="Times New Roman" w:cs="Times New Roman"/>
                <w:b/>
                <w:color w:val="FFFFFF"/>
                <w:sz w:val="24"/>
                <w:szCs w:val="24"/>
              </w:rPr>
              <w:t>Functional Test</w:t>
            </w:r>
          </w:p>
        </w:tc>
        <w:tc>
          <w:tcPr>
            <w:tcW w:w="670" w:type="dxa"/>
            <w:shd w:val="clear" w:color="auto" w:fill="1F4E79"/>
            <w:vAlign w:val="center"/>
          </w:tcPr>
          <w:p w14:paraId="7D79C517" w14:textId="77777777" w:rsidR="0017478F" w:rsidRPr="00BC5EE9" w:rsidRDefault="00FF0995" w:rsidP="00E43894">
            <w:pPr>
              <w:jc w:val="center"/>
              <w:rPr>
                <w:rFonts w:ascii="Times New Roman" w:hAnsi="Times New Roman" w:cs="Times New Roman"/>
                <w:sz w:val="24"/>
                <w:szCs w:val="24"/>
              </w:rPr>
            </w:pPr>
            <w:r w:rsidRPr="00BC5EE9">
              <w:rPr>
                <w:rFonts w:ascii="Times New Roman" w:hAnsi="Times New Roman" w:cs="Times New Roman"/>
                <w:b/>
                <w:color w:val="FFFFFF"/>
                <w:sz w:val="24"/>
                <w:szCs w:val="24"/>
              </w:rPr>
              <w:t>Pass</w:t>
            </w:r>
          </w:p>
        </w:tc>
        <w:tc>
          <w:tcPr>
            <w:tcW w:w="660" w:type="dxa"/>
            <w:shd w:val="clear" w:color="auto" w:fill="1F4E79"/>
            <w:vAlign w:val="center"/>
          </w:tcPr>
          <w:p w14:paraId="438B0EA6" w14:textId="77777777" w:rsidR="0017478F" w:rsidRPr="00BC5EE9" w:rsidRDefault="00FF0995" w:rsidP="00E43894">
            <w:pPr>
              <w:jc w:val="center"/>
              <w:rPr>
                <w:rFonts w:ascii="Times New Roman" w:hAnsi="Times New Roman" w:cs="Times New Roman"/>
                <w:sz w:val="24"/>
                <w:szCs w:val="24"/>
              </w:rPr>
            </w:pPr>
            <w:r w:rsidRPr="00BC5EE9">
              <w:rPr>
                <w:rFonts w:ascii="Times New Roman" w:hAnsi="Times New Roman" w:cs="Times New Roman"/>
                <w:b/>
                <w:color w:val="FFFFFF"/>
                <w:sz w:val="24"/>
                <w:szCs w:val="24"/>
              </w:rPr>
              <w:t>Fail</w:t>
            </w:r>
          </w:p>
        </w:tc>
        <w:tc>
          <w:tcPr>
            <w:tcW w:w="630" w:type="dxa"/>
            <w:shd w:val="clear" w:color="auto" w:fill="1F4E79"/>
            <w:vAlign w:val="center"/>
          </w:tcPr>
          <w:p w14:paraId="48BDC38E" w14:textId="77777777" w:rsidR="0017478F" w:rsidRPr="00BC5EE9" w:rsidRDefault="00FF0995" w:rsidP="00E43894">
            <w:pPr>
              <w:jc w:val="center"/>
              <w:rPr>
                <w:rFonts w:ascii="Times New Roman" w:hAnsi="Times New Roman" w:cs="Times New Roman"/>
                <w:sz w:val="24"/>
                <w:szCs w:val="24"/>
              </w:rPr>
            </w:pPr>
            <w:r w:rsidRPr="00BC5EE9">
              <w:rPr>
                <w:rFonts w:ascii="Times New Roman" w:hAnsi="Times New Roman" w:cs="Times New Roman"/>
                <w:b/>
                <w:color w:val="FFFFFF"/>
                <w:sz w:val="24"/>
                <w:szCs w:val="24"/>
              </w:rPr>
              <w:t>N/A</w:t>
            </w:r>
          </w:p>
        </w:tc>
        <w:tc>
          <w:tcPr>
            <w:tcW w:w="3618" w:type="dxa"/>
            <w:shd w:val="clear" w:color="auto" w:fill="1F4E79"/>
            <w:vAlign w:val="center"/>
          </w:tcPr>
          <w:p w14:paraId="330402D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b/>
                <w:color w:val="FFFFFF"/>
                <w:sz w:val="24"/>
                <w:szCs w:val="24"/>
              </w:rPr>
              <w:t>Comments</w:t>
            </w:r>
          </w:p>
        </w:tc>
      </w:tr>
      <w:tr w:rsidR="0017478F" w:rsidRPr="00BC5EE9" w14:paraId="16C228C4" w14:textId="77777777" w:rsidTr="00BC5EE9">
        <w:trPr>
          <w:jc w:val="center"/>
        </w:trPr>
        <w:tc>
          <w:tcPr>
            <w:tcW w:w="571" w:type="dxa"/>
            <w:vAlign w:val="center"/>
          </w:tcPr>
          <w:p w14:paraId="2CE9924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w:t>
            </w:r>
          </w:p>
        </w:tc>
        <w:tc>
          <w:tcPr>
            <w:tcW w:w="4330" w:type="dxa"/>
            <w:vAlign w:val="center"/>
          </w:tcPr>
          <w:p w14:paraId="179CC9E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All guards installed</w:t>
            </w:r>
          </w:p>
        </w:tc>
        <w:tc>
          <w:tcPr>
            <w:tcW w:w="670" w:type="dxa"/>
            <w:vAlign w:val="center"/>
          </w:tcPr>
          <w:p w14:paraId="74FAEAF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591551E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1F43070"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2FF2F588" w14:textId="77777777" w:rsidR="0017478F" w:rsidRPr="00BC5EE9" w:rsidRDefault="0017478F">
            <w:pPr>
              <w:rPr>
                <w:rFonts w:ascii="Times New Roman" w:hAnsi="Times New Roman" w:cs="Times New Roman"/>
                <w:sz w:val="24"/>
                <w:szCs w:val="24"/>
              </w:rPr>
            </w:pPr>
          </w:p>
        </w:tc>
      </w:tr>
      <w:tr w:rsidR="0017478F" w:rsidRPr="00BC5EE9" w14:paraId="230AEFA5" w14:textId="77777777" w:rsidTr="00BC5EE9">
        <w:trPr>
          <w:jc w:val="center"/>
        </w:trPr>
        <w:tc>
          <w:tcPr>
            <w:tcW w:w="571" w:type="dxa"/>
            <w:vAlign w:val="center"/>
          </w:tcPr>
          <w:p w14:paraId="31A2B02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w:t>
            </w:r>
          </w:p>
        </w:tc>
        <w:tc>
          <w:tcPr>
            <w:tcW w:w="4330" w:type="dxa"/>
            <w:vAlign w:val="center"/>
          </w:tcPr>
          <w:p w14:paraId="494DD1C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Emergency stops accessible</w:t>
            </w:r>
          </w:p>
        </w:tc>
        <w:tc>
          <w:tcPr>
            <w:tcW w:w="670" w:type="dxa"/>
            <w:vAlign w:val="center"/>
          </w:tcPr>
          <w:p w14:paraId="49752C1C"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2F2A1B3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D620BA7"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3565F23D" w14:textId="77777777" w:rsidR="0017478F" w:rsidRPr="00BC5EE9" w:rsidRDefault="0017478F">
            <w:pPr>
              <w:rPr>
                <w:rFonts w:ascii="Times New Roman" w:hAnsi="Times New Roman" w:cs="Times New Roman"/>
                <w:sz w:val="24"/>
                <w:szCs w:val="24"/>
              </w:rPr>
            </w:pPr>
          </w:p>
        </w:tc>
      </w:tr>
      <w:tr w:rsidR="0017478F" w:rsidRPr="00BC5EE9" w14:paraId="09994323" w14:textId="77777777" w:rsidTr="00BC5EE9">
        <w:trPr>
          <w:jc w:val="center"/>
        </w:trPr>
        <w:tc>
          <w:tcPr>
            <w:tcW w:w="571" w:type="dxa"/>
            <w:vAlign w:val="center"/>
          </w:tcPr>
          <w:p w14:paraId="75984C7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3</w:t>
            </w:r>
          </w:p>
        </w:tc>
        <w:tc>
          <w:tcPr>
            <w:tcW w:w="4330" w:type="dxa"/>
            <w:vAlign w:val="center"/>
          </w:tcPr>
          <w:p w14:paraId="6EBAE5B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Warning labels visible</w:t>
            </w:r>
          </w:p>
        </w:tc>
        <w:tc>
          <w:tcPr>
            <w:tcW w:w="670" w:type="dxa"/>
            <w:vAlign w:val="center"/>
          </w:tcPr>
          <w:p w14:paraId="130BB85C"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43AC6648"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7DCAF3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783AFA17" w14:textId="77777777" w:rsidR="0017478F" w:rsidRPr="00BC5EE9" w:rsidRDefault="0017478F">
            <w:pPr>
              <w:rPr>
                <w:rFonts w:ascii="Times New Roman" w:hAnsi="Times New Roman" w:cs="Times New Roman"/>
                <w:sz w:val="24"/>
                <w:szCs w:val="24"/>
              </w:rPr>
            </w:pPr>
          </w:p>
        </w:tc>
      </w:tr>
      <w:tr w:rsidR="0017478F" w:rsidRPr="00BC5EE9" w14:paraId="0C01189A" w14:textId="77777777" w:rsidTr="00BC5EE9">
        <w:trPr>
          <w:jc w:val="center"/>
        </w:trPr>
        <w:tc>
          <w:tcPr>
            <w:tcW w:w="571" w:type="dxa"/>
            <w:vAlign w:val="center"/>
          </w:tcPr>
          <w:p w14:paraId="57B1561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4</w:t>
            </w:r>
          </w:p>
        </w:tc>
        <w:tc>
          <w:tcPr>
            <w:tcW w:w="4330" w:type="dxa"/>
            <w:vAlign w:val="center"/>
          </w:tcPr>
          <w:p w14:paraId="4940183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 access to picking station</w:t>
            </w:r>
          </w:p>
        </w:tc>
        <w:tc>
          <w:tcPr>
            <w:tcW w:w="670" w:type="dxa"/>
            <w:vAlign w:val="center"/>
          </w:tcPr>
          <w:p w14:paraId="3AEE568B"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47AD46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7347A2B"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133FA747" w14:textId="77777777" w:rsidR="0017478F" w:rsidRPr="00BC5EE9" w:rsidRDefault="0017478F">
            <w:pPr>
              <w:rPr>
                <w:rFonts w:ascii="Times New Roman" w:hAnsi="Times New Roman" w:cs="Times New Roman"/>
                <w:sz w:val="24"/>
                <w:szCs w:val="24"/>
              </w:rPr>
            </w:pPr>
          </w:p>
        </w:tc>
      </w:tr>
      <w:tr w:rsidR="0017478F" w:rsidRPr="00BC5EE9" w14:paraId="3577F327" w14:textId="77777777" w:rsidTr="00BC5EE9">
        <w:trPr>
          <w:jc w:val="center"/>
        </w:trPr>
        <w:tc>
          <w:tcPr>
            <w:tcW w:w="571" w:type="dxa"/>
            <w:vAlign w:val="center"/>
          </w:tcPr>
          <w:p w14:paraId="21197C3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5</w:t>
            </w:r>
          </w:p>
        </w:tc>
        <w:tc>
          <w:tcPr>
            <w:tcW w:w="4330" w:type="dxa"/>
            <w:vAlign w:val="center"/>
          </w:tcPr>
          <w:p w14:paraId="69BE897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Handrails installed</w:t>
            </w:r>
          </w:p>
        </w:tc>
        <w:tc>
          <w:tcPr>
            <w:tcW w:w="670" w:type="dxa"/>
            <w:vAlign w:val="center"/>
          </w:tcPr>
          <w:p w14:paraId="4DAC8B5F"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F6B9FFD"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EE59D0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19C4FF04" w14:textId="77777777" w:rsidR="0017478F" w:rsidRPr="00BC5EE9" w:rsidRDefault="0017478F">
            <w:pPr>
              <w:rPr>
                <w:rFonts w:ascii="Times New Roman" w:hAnsi="Times New Roman" w:cs="Times New Roman"/>
                <w:sz w:val="24"/>
                <w:szCs w:val="24"/>
              </w:rPr>
            </w:pPr>
          </w:p>
        </w:tc>
      </w:tr>
      <w:tr w:rsidR="0017478F" w:rsidRPr="00BC5EE9" w14:paraId="7073599F" w14:textId="77777777" w:rsidTr="00BC5EE9">
        <w:trPr>
          <w:jc w:val="center"/>
        </w:trPr>
        <w:tc>
          <w:tcPr>
            <w:tcW w:w="571" w:type="dxa"/>
            <w:vAlign w:val="center"/>
          </w:tcPr>
          <w:p w14:paraId="55B7E99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6</w:t>
            </w:r>
          </w:p>
        </w:tc>
        <w:tc>
          <w:tcPr>
            <w:tcW w:w="4330" w:type="dxa"/>
            <w:vAlign w:val="center"/>
          </w:tcPr>
          <w:p w14:paraId="0B886E0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Walkways clear</w:t>
            </w:r>
          </w:p>
        </w:tc>
        <w:tc>
          <w:tcPr>
            <w:tcW w:w="670" w:type="dxa"/>
            <w:vAlign w:val="center"/>
          </w:tcPr>
          <w:p w14:paraId="0BF253F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A8C1ED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C89195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529D1D21" w14:textId="77777777" w:rsidR="0017478F" w:rsidRPr="00BC5EE9" w:rsidRDefault="0017478F">
            <w:pPr>
              <w:rPr>
                <w:rFonts w:ascii="Times New Roman" w:hAnsi="Times New Roman" w:cs="Times New Roman"/>
                <w:sz w:val="24"/>
                <w:szCs w:val="24"/>
              </w:rPr>
            </w:pPr>
          </w:p>
        </w:tc>
      </w:tr>
      <w:tr w:rsidR="0017478F" w:rsidRPr="00BC5EE9" w14:paraId="5D4B4FB0" w14:textId="77777777" w:rsidTr="00BC5EE9">
        <w:trPr>
          <w:jc w:val="center"/>
        </w:trPr>
        <w:tc>
          <w:tcPr>
            <w:tcW w:w="571" w:type="dxa"/>
            <w:vAlign w:val="center"/>
          </w:tcPr>
          <w:p w14:paraId="1442126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7</w:t>
            </w:r>
          </w:p>
        </w:tc>
        <w:tc>
          <w:tcPr>
            <w:tcW w:w="4330" w:type="dxa"/>
            <w:vAlign w:val="center"/>
          </w:tcPr>
          <w:p w14:paraId="45C9247B"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Lock-out / tag-out instructions available</w:t>
            </w:r>
          </w:p>
        </w:tc>
        <w:tc>
          <w:tcPr>
            <w:tcW w:w="670" w:type="dxa"/>
            <w:vAlign w:val="center"/>
          </w:tcPr>
          <w:p w14:paraId="50895075"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3EE0872C"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6AE87B0"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30984993" w14:textId="77777777" w:rsidR="0017478F" w:rsidRPr="00BC5EE9" w:rsidRDefault="0017478F">
            <w:pPr>
              <w:rPr>
                <w:rFonts w:ascii="Times New Roman" w:hAnsi="Times New Roman" w:cs="Times New Roman"/>
                <w:sz w:val="24"/>
                <w:szCs w:val="24"/>
              </w:rPr>
            </w:pPr>
          </w:p>
        </w:tc>
      </w:tr>
      <w:tr w:rsidR="0017478F" w:rsidRPr="00BC5EE9" w14:paraId="113E60A4" w14:textId="77777777" w:rsidTr="00BC5EE9">
        <w:trPr>
          <w:jc w:val="center"/>
        </w:trPr>
        <w:tc>
          <w:tcPr>
            <w:tcW w:w="571" w:type="dxa"/>
            <w:vAlign w:val="center"/>
          </w:tcPr>
          <w:p w14:paraId="2D3CF120"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8</w:t>
            </w:r>
          </w:p>
        </w:tc>
        <w:tc>
          <w:tcPr>
            <w:tcW w:w="4330" w:type="dxa"/>
            <w:vAlign w:val="center"/>
          </w:tcPr>
          <w:p w14:paraId="15FB187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Fire extinguisher available where required</w:t>
            </w:r>
          </w:p>
        </w:tc>
        <w:tc>
          <w:tcPr>
            <w:tcW w:w="670" w:type="dxa"/>
            <w:vAlign w:val="center"/>
          </w:tcPr>
          <w:p w14:paraId="5CE65DC7"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0CA87F40"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7267991"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5A1275CF" w14:textId="77777777" w:rsidR="0017478F" w:rsidRPr="00BC5EE9" w:rsidRDefault="0017478F">
            <w:pPr>
              <w:rPr>
                <w:rFonts w:ascii="Times New Roman" w:hAnsi="Times New Roman" w:cs="Times New Roman"/>
                <w:sz w:val="24"/>
                <w:szCs w:val="24"/>
              </w:rPr>
            </w:pPr>
          </w:p>
        </w:tc>
      </w:tr>
      <w:tr w:rsidR="0017478F" w:rsidRPr="00BC5EE9" w14:paraId="7B344B59" w14:textId="77777777" w:rsidTr="00BC5EE9">
        <w:trPr>
          <w:jc w:val="center"/>
        </w:trPr>
        <w:tc>
          <w:tcPr>
            <w:tcW w:w="571" w:type="dxa"/>
            <w:vAlign w:val="center"/>
          </w:tcPr>
          <w:p w14:paraId="210E3046"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9</w:t>
            </w:r>
          </w:p>
        </w:tc>
        <w:tc>
          <w:tcPr>
            <w:tcW w:w="4330" w:type="dxa"/>
            <w:vAlign w:val="center"/>
          </w:tcPr>
          <w:p w14:paraId="385EA5DA"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Operator safety briefing completed</w:t>
            </w:r>
          </w:p>
        </w:tc>
        <w:tc>
          <w:tcPr>
            <w:tcW w:w="670" w:type="dxa"/>
            <w:vAlign w:val="center"/>
          </w:tcPr>
          <w:p w14:paraId="220D6D6B"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82B77D0"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6A04D84"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3ECA8A9C" w14:textId="77777777" w:rsidR="0017478F" w:rsidRPr="00BC5EE9" w:rsidRDefault="0017478F">
            <w:pPr>
              <w:rPr>
                <w:rFonts w:ascii="Times New Roman" w:hAnsi="Times New Roman" w:cs="Times New Roman"/>
                <w:sz w:val="24"/>
                <w:szCs w:val="24"/>
              </w:rPr>
            </w:pPr>
          </w:p>
        </w:tc>
      </w:tr>
      <w:tr w:rsidR="0017478F" w:rsidRPr="00BC5EE9" w14:paraId="7DA8C4AA" w14:textId="77777777" w:rsidTr="00BC5EE9">
        <w:trPr>
          <w:jc w:val="center"/>
        </w:trPr>
        <w:tc>
          <w:tcPr>
            <w:tcW w:w="571" w:type="dxa"/>
            <w:vAlign w:val="center"/>
          </w:tcPr>
          <w:p w14:paraId="203B9CE1"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10</w:t>
            </w:r>
          </w:p>
        </w:tc>
        <w:tc>
          <w:tcPr>
            <w:tcW w:w="4330" w:type="dxa"/>
            <w:vAlign w:val="center"/>
          </w:tcPr>
          <w:p w14:paraId="29FE2DD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Noise risks communicated</w:t>
            </w:r>
          </w:p>
        </w:tc>
        <w:tc>
          <w:tcPr>
            <w:tcW w:w="670" w:type="dxa"/>
            <w:vAlign w:val="center"/>
          </w:tcPr>
          <w:p w14:paraId="1731839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1924D0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4A244E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203A750A" w14:textId="77777777" w:rsidR="0017478F" w:rsidRPr="00BC5EE9" w:rsidRDefault="0017478F">
            <w:pPr>
              <w:rPr>
                <w:rFonts w:ascii="Times New Roman" w:hAnsi="Times New Roman" w:cs="Times New Roman"/>
                <w:sz w:val="24"/>
                <w:szCs w:val="24"/>
              </w:rPr>
            </w:pPr>
          </w:p>
        </w:tc>
      </w:tr>
      <w:tr w:rsidR="0017478F" w:rsidRPr="00BC5EE9" w14:paraId="574A229D" w14:textId="77777777" w:rsidTr="00BC5EE9">
        <w:trPr>
          <w:jc w:val="center"/>
        </w:trPr>
        <w:tc>
          <w:tcPr>
            <w:tcW w:w="571" w:type="dxa"/>
            <w:vAlign w:val="center"/>
          </w:tcPr>
          <w:p w14:paraId="4E8DAB4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11</w:t>
            </w:r>
          </w:p>
        </w:tc>
        <w:tc>
          <w:tcPr>
            <w:tcW w:w="4330" w:type="dxa"/>
            <w:vAlign w:val="center"/>
          </w:tcPr>
          <w:p w14:paraId="2BF00CC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Dust suppression checked</w:t>
            </w:r>
          </w:p>
        </w:tc>
        <w:tc>
          <w:tcPr>
            <w:tcW w:w="670" w:type="dxa"/>
            <w:vAlign w:val="center"/>
          </w:tcPr>
          <w:p w14:paraId="3326BCD5"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026F3F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16B5574"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2DBA187C" w14:textId="77777777" w:rsidR="0017478F" w:rsidRPr="00BC5EE9" w:rsidRDefault="0017478F">
            <w:pPr>
              <w:rPr>
                <w:rFonts w:ascii="Times New Roman" w:hAnsi="Times New Roman" w:cs="Times New Roman"/>
                <w:sz w:val="24"/>
                <w:szCs w:val="24"/>
              </w:rPr>
            </w:pPr>
          </w:p>
        </w:tc>
      </w:tr>
      <w:tr w:rsidR="0017478F" w:rsidRPr="00BC5EE9" w14:paraId="27BF50BC" w14:textId="77777777" w:rsidTr="00BC5EE9">
        <w:trPr>
          <w:jc w:val="center"/>
        </w:trPr>
        <w:tc>
          <w:tcPr>
            <w:tcW w:w="571" w:type="dxa"/>
            <w:vAlign w:val="center"/>
          </w:tcPr>
          <w:p w14:paraId="521ECB8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12</w:t>
            </w:r>
          </w:p>
        </w:tc>
        <w:tc>
          <w:tcPr>
            <w:tcW w:w="4330" w:type="dxa"/>
            <w:vAlign w:val="center"/>
          </w:tcPr>
          <w:p w14:paraId="02721857"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No exposed moving parts</w:t>
            </w:r>
          </w:p>
        </w:tc>
        <w:tc>
          <w:tcPr>
            <w:tcW w:w="670" w:type="dxa"/>
            <w:vAlign w:val="center"/>
          </w:tcPr>
          <w:p w14:paraId="6E1C7A7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55936EF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415DA9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256ED3C7" w14:textId="77777777" w:rsidR="0017478F" w:rsidRPr="00BC5EE9" w:rsidRDefault="0017478F">
            <w:pPr>
              <w:rPr>
                <w:rFonts w:ascii="Times New Roman" w:hAnsi="Times New Roman" w:cs="Times New Roman"/>
                <w:sz w:val="24"/>
                <w:szCs w:val="24"/>
              </w:rPr>
            </w:pPr>
          </w:p>
        </w:tc>
      </w:tr>
      <w:tr w:rsidR="0017478F" w:rsidRPr="00BC5EE9" w14:paraId="4EF4B706" w14:textId="77777777" w:rsidTr="00BC5EE9">
        <w:trPr>
          <w:jc w:val="center"/>
        </w:trPr>
        <w:tc>
          <w:tcPr>
            <w:tcW w:w="571" w:type="dxa"/>
            <w:vAlign w:val="center"/>
          </w:tcPr>
          <w:p w14:paraId="71891529"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13</w:t>
            </w:r>
          </w:p>
        </w:tc>
        <w:tc>
          <w:tcPr>
            <w:tcW w:w="4330" w:type="dxa"/>
            <w:vAlign w:val="center"/>
          </w:tcPr>
          <w:p w14:paraId="32FDB01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 maintenance access verified</w:t>
            </w:r>
          </w:p>
        </w:tc>
        <w:tc>
          <w:tcPr>
            <w:tcW w:w="670" w:type="dxa"/>
            <w:vAlign w:val="center"/>
          </w:tcPr>
          <w:p w14:paraId="495864DA"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5F21CF84"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F22F05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6A6C11D3" w14:textId="77777777" w:rsidR="0017478F" w:rsidRPr="00BC5EE9" w:rsidRDefault="0017478F">
            <w:pPr>
              <w:rPr>
                <w:rFonts w:ascii="Times New Roman" w:hAnsi="Times New Roman" w:cs="Times New Roman"/>
                <w:sz w:val="24"/>
                <w:szCs w:val="24"/>
              </w:rPr>
            </w:pPr>
          </w:p>
        </w:tc>
      </w:tr>
      <w:tr w:rsidR="0017478F" w:rsidRPr="00BC5EE9" w14:paraId="5C67B2BF" w14:textId="77777777" w:rsidTr="00BC5EE9">
        <w:trPr>
          <w:jc w:val="center"/>
        </w:trPr>
        <w:tc>
          <w:tcPr>
            <w:tcW w:w="571" w:type="dxa"/>
            <w:vAlign w:val="center"/>
          </w:tcPr>
          <w:p w14:paraId="1D1E462F"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14</w:t>
            </w:r>
          </w:p>
        </w:tc>
        <w:tc>
          <w:tcPr>
            <w:tcW w:w="4330" w:type="dxa"/>
            <w:vAlign w:val="center"/>
          </w:tcPr>
          <w:p w14:paraId="2D774D3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 material loading area confirmed</w:t>
            </w:r>
          </w:p>
        </w:tc>
        <w:tc>
          <w:tcPr>
            <w:tcW w:w="670" w:type="dxa"/>
            <w:vAlign w:val="center"/>
          </w:tcPr>
          <w:p w14:paraId="54DA368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5269F8E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67EDAC3"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0B9B35B2" w14:textId="77777777" w:rsidR="0017478F" w:rsidRPr="00BC5EE9" w:rsidRDefault="0017478F">
            <w:pPr>
              <w:rPr>
                <w:rFonts w:ascii="Times New Roman" w:hAnsi="Times New Roman" w:cs="Times New Roman"/>
                <w:sz w:val="24"/>
                <w:szCs w:val="24"/>
              </w:rPr>
            </w:pPr>
          </w:p>
        </w:tc>
      </w:tr>
      <w:tr w:rsidR="0017478F" w:rsidRPr="00BC5EE9" w14:paraId="26911E29" w14:textId="77777777" w:rsidTr="00BC5EE9">
        <w:trPr>
          <w:jc w:val="center"/>
        </w:trPr>
        <w:tc>
          <w:tcPr>
            <w:tcW w:w="571" w:type="dxa"/>
            <w:vAlign w:val="center"/>
          </w:tcPr>
          <w:p w14:paraId="1141355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15</w:t>
            </w:r>
          </w:p>
        </w:tc>
        <w:tc>
          <w:tcPr>
            <w:tcW w:w="4330" w:type="dxa"/>
            <w:vAlign w:val="center"/>
          </w:tcPr>
          <w:p w14:paraId="0DA8DA73"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No immediate safety risk observed</w:t>
            </w:r>
          </w:p>
        </w:tc>
        <w:tc>
          <w:tcPr>
            <w:tcW w:w="670" w:type="dxa"/>
            <w:vAlign w:val="center"/>
          </w:tcPr>
          <w:p w14:paraId="21D120F5"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EEA0CCD"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3F9FE5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489F6922" w14:textId="77777777" w:rsidR="0017478F" w:rsidRPr="00BC5EE9" w:rsidRDefault="0017478F">
            <w:pPr>
              <w:rPr>
                <w:rFonts w:ascii="Times New Roman" w:hAnsi="Times New Roman" w:cs="Times New Roman"/>
                <w:sz w:val="24"/>
                <w:szCs w:val="24"/>
              </w:rPr>
            </w:pPr>
          </w:p>
        </w:tc>
      </w:tr>
      <w:tr w:rsidR="0017478F" w:rsidRPr="00BC5EE9" w14:paraId="0033E526" w14:textId="77777777" w:rsidTr="00BC5EE9">
        <w:trPr>
          <w:jc w:val="center"/>
        </w:trPr>
        <w:tc>
          <w:tcPr>
            <w:tcW w:w="571" w:type="dxa"/>
            <w:vAlign w:val="center"/>
          </w:tcPr>
          <w:p w14:paraId="283ED872"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16</w:t>
            </w:r>
          </w:p>
        </w:tc>
        <w:tc>
          <w:tcPr>
            <w:tcW w:w="4330" w:type="dxa"/>
            <w:vAlign w:val="center"/>
          </w:tcPr>
          <w:p w14:paraId="0E02672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 loading/unloading area confirmed</w:t>
            </w:r>
          </w:p>
        </w:tc>
        <w:tc>
          <w:tcPr>
            <w:tcW w:w="670" w:type="dxa"/>
            <w:vAlign w:val="center"/>
          </w:tcPr>
          <w:p w14:paraId="0D3D1A6B"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C2B3204"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02AB7AB"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21D4EA79" w14:textId="77777777" w:rsidR="0017478F" w:rsidRPr="00BC5EE9" w:rsidRDefault="0017478F">
            <w:pPr>
              <w:rPr>
                <w:rFonts w:ascii="Times New Roman" w:hAnsi="Times New Roman" w:cs="Times New Roman"/>
                <w:sz w:val="24"/>
                <w:szCs w:val="24"/>
              </w:rPr>
            </w:pPr>
          </w:p>
        </w:tc>
      </w:tr>
      <w:tr w:rsidR="0017478F" w:rsidRPr="00BC5EE9" w14:paraId="6E97D83F" w14:textId="77777777" w:rsidTr="00BC5EE9">
        <w:trPr>
          <w:jc w:val="center"/>
        </w:trPr>
        <w:tc>
          <w:tcPr>
            <w:tcW w:w="571" w:type="dxa"/>
            <w:vAlign w:val="center"/>
          </w:tcPr>
          <w:p w14:paraId="61EA975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17</w:t>
            </w:r>
          </w:p>
        </w:tc>
        <w:tc>
          <w:tcPr>
            <w:tcW w:w="4330" w:type="dxa"/>
            <w:vAlign w:val="center"/>
          </w:tcPr>
          <w:p w14:paraId="7FBC5804"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Exclusion zone established</w:t>
            </w:r>
          </w:p>
        </w:tc>
        <w:tc>
          <w:tcPr>
            <w:tcW w:w="670" w:type="dxa"/>
            <w:vAlign w:val="center"/>
          </w:tcPr>
          <w:p w14:paraId="77898C42"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2D6B516"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31EE099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13F30F1F" w14:textId="77777777" w:rsidR="0017478F" w:rsidRPr="00BC5EE9" w:rsidRDefault="0017478F">
            <w:pPr>
              <w:rPr>
                <w:rFonts w:ascii="Times New Roman" w:hAnsi="Times New Roman" w:cs="Times New Roman"/>
                <w:sz w:val="24"/>
                <w:szCs w:val="24"/>
              </w:rPr>
            </w:pPr>
          </w:p>
        </w:tc>
      </w:tr>
      <w:tr w:rsidR="0017478F" w:rsidRPr="00BC5EE9" w14:paraId="2763480D" w14:textId="77777777" w:rsidTr="00BC5EE9">
        <w:trPr>
          <w:jc w:val="center"/>
        </w:trPr>
        <w:tc>
          <w:tcPr>
            <w:tcW w:w="571" w:type="dxa"/>
            <w:vAlign w:val="center"/>
          </w:tcPr>
          <w:p w14:paraId="524FEDB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18</w:t>
            </w:r>
          </w:p>
        </w:tc>
        <w:tc>
          <w:tcPr>
            <w:tcW w:w="4330" w:type="dxa"/>
            <w:vAlign w:val="center"/>
          </w:tcPr>
          <w:p w14:paraId="5F602115"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Personnel PPE verified</w:t>
            </w:r>
          </w:p>
        </w:tc>
        <w:tc>
          <w:tcPr>
            <w:tcW w:w="670" w:type="dxa"/>
            <w:vAlign w:val="center"/>
          </w:tcPr>
          <w:p w14:paraId="05E21007"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4C8D9783"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EFA548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148AAEDE" w14:textId="77777777" w:rsidR="0017478F" w:rsidRPr="00BC5EE9" w:rsidRDefault="0017478F">
            <w:pPr>
              <w:rPr>
                <w:rFonts w:ascii="Times New Roman" w:hAnsi="Times New Roman" w:cs="Times New Roman"/>
                <w:sz w:val="24"/>
                <w:szCs w:val="24"/>
              </w:rPr>
            </w:pPr>
          </w:p>
        </w:tc>
      </w:tr>
      <w:tr w:rsidR="0017478F" w:rsidRPr="00BC5EE9" w14:paraId="537E8D80" w14:textId="77777777" w:rsidTr="00BC5EE9">
        <w:trPr>
          <w:jc w:val="center"/>
        </w:trPr>
        <w:tc>
          <w:tcPr>
            <w:tcW w:w="571" w:type="dxa"/>
            <w:vAlign w:val="center"/>
          </w:tcPr>
          <w:p w14:paraId="26CFE68D"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19</w:t>
            </w:r>
          </w:p>
        </w:tc>
        <w:tc>
          <w:tcPr>
            <w:tcW w:w="4330" w:type="dxa"/>
            <w:vAlign w:val="center"/>
          </w:tcPr>
          <w:p w14:paraId="10CC822C"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Emergency procedure explained</w:t>
            </w:r>
          </w:p>
        </w:tc>
        <w:tc>
          <w:tcPr>
            <w:tcW w:w="670" w:type="dxa"/>
            <w:vAlign w:val="center"/>
          </w:tcPr>
          <w:p w14:paraId="10AA8863"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93EEC7E"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E039641"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6AA83ECF" w14:textId="77777777" w:rsidR="0017478F" w:rsidRPr="00BC5EE9" w:rsidRDefault="0017478F">
            <w:pPr>
              <w:rPr>
                <w:rFonts w:ascii="Times New Roman" w:hAnsi="Times New Roman" w:cs="Times New Roman"/>
                <w:sz w:val="24"/>
                <w:szCs w:val="24"/>
              </w:rPr>
            </w:pPr>
          </w:p>
        </w:tc>
      </w:tr>
      <w:tr w:rsidR="0017478F" w:rsidRPr="00BC5EE9" w14:paraId="16D3B998" w14:textId="77777777" w:rsidTr="00BC5EE9">
        <w:trPr>
          <w:jc w:val="center"/>
        </w:trPr>
        <w:tc>
          <w:tcPr>
            <w:tcW w:w="571" w:type="dxa"/>
            <w:vAlign w:val="center"/>
          </w:tcPr>
          <w:p w14:paraId="39073C78"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20</w:t>
            </w:r>
          </w:p>
        </w:tc>
        <w:tc>
          <w:tcPr>
            <w:tcW w:w="4330" w:type="dxa"/>
            <w:vAlign w:val="center"/>
          </w:tcPr>
          <w:p w14:paraId="65A7A0AE" w14:textId="77777777" w:rsidR="0017478F" w:rsidRPr="00BC5EE9" w:rsidRDefault="00FF0995">
            <w:pPr>
              <w:rPr>
                <w:rFonts w:ascii="Times New Roman" w:hAnsi="Times New Roman" w:cs="Times New Roman"/>
                <w:sz w:val="24"/>
                <w:szCs w:val="24"/>
              </w:rPr>
            </w:pPr>
            <w:r w:rsidRPr="00BC5EE9">
              <w:rPr>
                <w:rFonts w:ascii="Times New Roman" w:hAnsi="Times New Roman" w:cs="Times New Roman"/>
                <w:sz w:val="24"/>
                <w:szCs w:val="24"/>
              </w:rPr>
              <w:t>Safety readiness confirmed</w:t>
            </w:r>
          </w:p>
        </w:tc>
        <w:tc>
          <w:tcPr>
            <w:tcW w:w="670" w:type="dxa"/>
            <w:vAlign w:val="center"/>
          </w:tcPr>
          <w:p w14:paraId="6ACC3249"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36B21D1F"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A13F8D0" w14:textId="77777777" w:rsidR="0017478F" w:rsidRPr="00BC5EE9" w:rsidRDefault="00FF0995" w:rsidP="00E43894">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3618" w:type="dxa"/>
            <w:vAlign w:val="center"/>
          </w:tcPr>
          <w:p w14:paraId="1B3D3981" w14:textId="77777777" w:rsidR="0017478F" w:rsidRPr="00BC5EE9" w:rsidRDefault="0017478F">
            <w:pPr>
              <w:rPr>
                <w:rFonts w:ascii="Times New Roman" w:hAnsi="Times New Roman" w:cs="Times New Roman"/>
                <w:sz w:val="24"/>
                <w:szCs w:val="24"/>
              </w:rPr>
            </w:pPr>
          </w:p>
        </w:tc>
      </w:tr>
    </w:tbl>
    <w:p w14:paraId="64089629" w14:textId="77777777" w:rsidR="00401A8F" w:rsidRDefault="00401A8F">
      <w:pPr>
        <w:rPr>
          <w:rFonts w:ascii="Times New Roman" w:hAnsi="Times New Roman" w:cs="Times New Roman"/>
        </w:rPr>
      </w:pPr>
    </w:p>
    <w:tbl>
      <w:tblPr>
        <w:tblW w:w="0" w:type="auto"/>
        <w:jc w:val="center"/>
        <w:tblLook w:val="04A0" w:firstRow="1" w:lastRow="0" w:firstColumn="1" w:lastColumn="0" w:noHBand="0" w:noVBand="1"/>
      </w:tblPr>
      <w:tblGrid>
        <w:gridCol w:w="2411"/>
        <w:gridCol w:w="2359"/>
        <w:gridCol w:w="1760"/>
        <w:gridCol w:w="1949"/>
        <w:gridCol w:w="1853"/>
      </w:tblGrid>
      <w:tr w:rsidR="00CC1A1E" w:rsidRPr="00AB50E8" w14:paraId="0BD8CC5B" w14:textId="77777777" w:rsidTr="00CC1A1E">
        <w:trPr>
          <w:jc w:val="center"/>
        </w:trPr>
        <w:tc>
          <w:tcPr>
            <w:tcW w:w="2411" w:type="dxa"/>
            <w:hideMark/>
          </w:tcPr>
          <w:p w14:paraId="6A6E0E81"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Representative</w:t>
            </w:r>
          </w:p>
        </w:tc>
        <w:tc>
          <w:tcPr>
            <w:tcW w:w="2359" w:type="dxa"/>
            <w:hideMark/>
          </w:tcPr>
          <w:p w14:paraId="1B2F6B98"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Name</w:t>
            </w:r>
          </w:p>
        </w:tc>
        <w:tc>
          <w:tcPr>
            <w:tcW w:w="1760" w:type="dxa"/>
          </w:tcPr>
          <w:p w14:paraId="74A9DA5F" w14:textId="6EB2BC11"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Organization</w:t>
            </w:r>
          </w:p>
        </w:tc>
        <w:tc>
          <w:tcPr>
            <w:tcW w:w="1949" w:type="dxa"/>
            <w:hideMark/>
          </w:tcPr>
          <w:p w14:paraId="053F5BF2" w14:textId="427A9B6F"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Signature</w:t>
            </w:r>
          </w:p>
        </w:tc>
        <w:tc>
          <w:tcPr>
            <w:tcW w:w="1853" w:type="dxa"/>
            <w:hideMark/>
          </w:tcPr>
          <w:p w14:paraId="6AB70F74"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Date</w:t>
            </w:r>
          </w:p>
        </w:tc>
      </w:tr>
      <w:tr w:rsidR="00CC1A1E" w:rsidRPr="00AB50E8" w14:paraId="7BA6BAB2" w14:textId="77777777" w:rsidTr="00CC1A1E">
        <w:trPr>
          <w:jc w:val="center"/>
        </w:trPr>
        <w:tc>
          <w:tcPr>
            <w:tcW w:w="2411" w:type="dxa"/>
            <w:hideMark/>
          </w:tcPr>
          <w:p w14:paraId="1724722A"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Contractor</w:t>
            </w:r>
          </w:p>
        </w:tc>
        <w:tc>
          <w:tcPr>
            <w:tcW w:w="2359" w:type="dxa"/>
          </w:tcPr>
          <w:p w14:paraId="6C3C6416" w14:textId="77777777" w:rsidR="00CC1A1E" w:rsidRPr="00AB50E8" w:rsidRDefault="00CC1A1E" w:rsidP="00D049F6">
            <w:pPr>
              <w:rPr>
                <w:rFonts w:ascii="Times New Roman" w:hAnsi="Times New Roman" w:cs="Times New Roman"/>
                <w:sz w:val="24"/>
                <w:szCs w:val="24"/>
              </w:rPr>
            </w:pPr>
          </w:p>
        </w:tc>
        <w:tc>
          <w:tcPr>
            <w:tcW w:w="1760" w:type="dxa"/>
          </w:tcPr>
          <w:p w14:paraId="49C243C9" w14:textId="77777777" w:rsidR="00CC1A1E" w:rsidRPr="00AB50E8" w:rsidRDefault="00CC1A1E" w:rsidP="00D049F6">
            <w:pPr>
              <w:rPr>
                <w:rFonts w:ascii="Times New Roman" w:hAnsi="Times New Roman" w:cs="Times New Roman"/>
                <w:sz w:val="24"/>
                <w:szCs w:val="24"/>
              </w:rPr>
            </w:pPr>
          </w:p>
        </w:tc>
        <w:tc>
          <w:tcPr>
            <w:tcW w:w="1949" w:type="dxa"/>
          </w:tcPr>
          <w:p w14:paraId="63D88DFC" w14:textId="4D5B7C74" w:rsidR="00CC1A1E" w:rsidRPr="00AB50E8" w:rsidRDefault="00CC1A1E" w:rsidP="00D049F6">
            <w:pPr>
              <w:rPr>
                <w:rFonts w:ascii="Times New Roman" w:hAnsi="Times New Roman" w:cs="Times New Roman"/>
                <w:sz w:val="24"/>
                <w:szCs w:val="24"/>
              </w:rPr>
            </w:pPr>
          </w:p>
        </w:tc>
        <w:tc>
          <w:tcPr>
            <w:tcW w:w="1853" w:type="dxa"/>
          </w:tcPr>
          <w:p w14:paraId="05CBEF44" w14:textId="77777777" w:rsidR="00CC1A1E" w:rsidRPr="00AB50E8" w:rsidRDefault="00CC1A1E" w:rsidP="00D049F6">
            <w:pPr>
              <w:rPr>
                <w:rFonts w:ascii="Times New Roman" w:hAnsi="Times New Roman" w:cs="Times New Roman"/>
                <w:sz w:val="24"/>
                <w:szCs w:val="24"/>
              </w:rPr>
            </w:pPr>
          </w:p>
        </w:tc>
      </w:tr>
      <w:tr w:rsidR="00CC1A1E" w:rsidRPr="00AB50E8" w14:paraId="428FEB65" w14:textId="77777777" w:rsidTr="00CC1A1E">
        <w:trPr>
          <w:jc w:val="center"/>
        </w:trPr>
        <w:tc>
          <w:tcPr>
            <w:tcW w:w="2411" w:type="dxa"/>
            <w:hideMark/>
          </w:tcPr>
          <w:p w14:paraId="46554B4E"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Project Manager</w:t>
            </w:r>
          </w:p>
        </w:tc>
        <w:tc>
          <w:tcPr>
            <w:tcW w:w="2359" w:type="dxa"/>
          </w:tcPr>
          <w:p w14:paraId="5136C6ED" w14:textId="77777777" w:rsidR="00CC1A1E" w:rsidRPr="00AB50E8" w:rsidRDefault="00CC1A1E" w:rsidP="00D049F6">
            <w:pPr>
              <w:rPr>
                <w:rFonts w:ascii="Times New Roman" w:hAnsi="Times New Roman" w:cs="Times New Roman"/>
                <w:sz w:val="24"/>
                <w:szCs w:val="24"/>
              </w:rPr>
            </w:pPr>
          </w:p>
        </w:tc>
        <w:tc>
          <w:tcPr>
            <w:tcW w:w="1760" w:type="dxa"/>
          </w:tcPr>
          <w:p w14:paraId="1497F2F4" w14:textId="77777777" w:rsidR="00CC1A1E" w:rsidRPr="00AB50E8" w:rsidRDefault="00CC1A1E" w:rsidP="00D049F6">
            <w:pPr>
              <w:rPr>
                <w:rFonts w:ascii="Times New Roman" w:hAnsi="Times New Roman" w:cs="Times New Roman"/>
                <w:sz w:val="24"/>
                <w:szCs w:val="24"/>
              </w:rPr>
            </w:pPr>
          </w:p>
        </w:tc>
        <w:tc>
          <w:tcPr>
            <w:tcW w:w="1949" w:type="dxa"/>
          </w:tcPr>
          <w:p w14:paraId="3D7A58E6" w14:textId="6E643025" w:rsidR="00CC1A1E" w:rsidRPr="00AB50E8" w:rsidRDefault="00CC1A1E" w:rsidP="00D049F6">
            <w:pPr>
              <w:rPr>
                <w:rFonts w:ascii="Times New Roman" w:hAnsi="Times New Roman" w:cs="Times New Roman"/>
                <w:sz w:val="24"/>
                <w:szCs w:val="24"/>
              </w:rPr>
            </w:pPr>
          </w:p>
        </w:tc>
        <w:tc>
          <w:tcPr>
            <w:tcW w:w="1853" w:type="dxa"/>
          </w:tcPr>
          <w:p w14:paraId="19B1517D" w14:textId="77777777" w:rsidR="00CC1A1E" w:rsidRPr="00AB50E8" w:rsidRDefault="00CC1A1E" w:rsidP="00D049F6">
            <w:pPr>
              <w:rPr>
                <w:rFonts w:ascii="Times New Roman" w:hAnsi="Times New Roman" w:cs="Times New Roman"/>
                <w:sz w:val="24"/>
                <w:szCs w:val="24"/>
              </w:rPr>
            </w:pPr>
          </w:p>
        </w:tc>
      </w:tr>
      <w:tr w:rsidR="00CC1A1E" w:rsidRPr="00AB50E8" w14:paraId="440233A9" w14:textId="77777777" w:rsidTr="00CC1A1E">
        <w:trPr>
          <w:jc w:val="center"/>
        </w:trPr>
        <w:tc>
          <w:tcPr>
            <w:tcW w:w="2411" w:type="dxa"/>
            <w:hideMark/>
          </w:tcPr>
          <w:p w14:paraId="26466A5E"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Contracting Authority</w:t>
            </w:r>
          </w:p>
        </w:tc>
        <w:tc>
          <w:tcPr>
            <w:tcW w:w="2359" w:type="dxa"/>
          </w:tcPr>
          <w:p w14:paraId="766B6878" w14:textId="77777777" w:rsidR="00CC1A1E" w:rsidRPr="00AB50E8" w:rsidRDefault="00CC1A1E" w:rsidP="00D049F6">
            <w:pPr>
              <w:rPr>
                <w:rFonts w:ascii="Times New Roman" w:hAnsi="Times New Roman" w:cs="Times New Roman"/>
                <w:sz w:val="24"/>
                <w:szCs w:val="24"/>
              </w:rPr>
            </w:pPr>
          </w:p>
        </w:tc>
        <w:tc>
          <w:tcPr>
            <w:tcW w:w="1760" w:type="dxa"/>
          </w:tcPr>
          <w:p w14:paraId="5832DCCE" w14:textId="77777777" w:rsidR="00CC1A1E" w:rsidRPr="00AB50E8" w:rsidRDefault="00CC1A1E" w:rsidP="00D049F6">
            <w:pPr>
              <w:rPr>
                <w:rFonts w:ascii="Times New Roman" w:hAnsi="Times New Roman" w:cs="Times New Roman"/>
                <w:sz w:val="24"/>
                <w:szCs w:val="24"/>
              </w:rPr>
            </w:pPr>
          </w:p>
        </w:tc>
        <w:tc>
          <w:tcPr>
            <w:tcW w:w="1949" w:type="dxa"/>
          </w:tcPr>
          <w:p w14:paraId="1193B902" w14:textId="0E6F2032" w:rsidR="00CC1A1E" w:rsidRPr="00AB50E8" w:rsidRDefault="00CC1A1E" w:rsidP="00D049F6">
            <w:pPr>
              <w:rPr>
                <w:rFonts w:ascii="Times New Roman" w:hAnsi="Times New Roman" w:cs="Times New Roman"/>
                <w:sz w:val="24"/>
                <w:szCs w:val="24"/>
              </w:rPr>
            </w:pPr>
          </w:p>
        </w:tc>
        <w:tc>
          <w:tcPr>
            <w:tcW w:w="1853" w:type="dxa"/>
          </w:tcPr>
          <w:p w14:paraId="6B2D4D7A" w14:textId="77777777" w:rsidR="00CC1A1E" w:rsidRPr="00AB50E8" w:rsidRDefault="00CC1A1E" w:rsidP="00D049F6">
            <w:pPr>
              <w:rPr>
                <w:rFonts w:ascii="Times New Roman" w:hAnsi="Times New Roman" w:cs="Times New Roman"/>
                <w:sz w:val="24"/>
                <w:szCs w:val="24"/>
              </w:rPr>
            </w:pPr>
          </w:p>
        </w:tc>
      </w:tr>
      <w:tr w:rsidR="00CC1A1E" w:rsidRPr="00AB50E8" w14:paraId="46005B1B" w14:textId="77777777" w:rsidTr="00CC1A1E">
        <w:trPr>
          <w:jc w:val="center"/>
        </w:trPr>
        <w:tc>
          <w:tcPr>
            <w:tcW w:w="2411" w:type="dxa"/>
            <w:hideMark/>
          </w:tcPr>
          <w:p w14:paraId="2384BB6E"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Beneficiary</w:t>
            </w:r>
          </w:p>
        </w:tc>
        <w:tc>
          <w:tcPr>
            <w:tcW w:w="2359" w:type="dxa"/>
          </w:tcPr>
          <w:p w14:paraId="3617270E" w14:textId="77777777" w:rsidR="00CC1A1E" w:rsidRPr="00AB50E8" w:rsidRDefault="00CC1A1E" w:rsidP="00D049F6">
            <w:pPr>
              <w:rPr>
                <w:rFonts w:ascii="Times New Roman" w:hAnsi="Times New Roman" w:cs="Times New Roman"/>
                <w:sz w:val="24"/>
                <w:szCs w:val="24"/>
              </w:rPr>
            </w:pPr>
          </w:p>
        </w:tc>
        <w:tc>
          <w:tcPr>
            <w:tcW w:w="1760" w:type="dxa"/>
          </w:tcPr>
          <w:p w14:paraId="5647CB91" w14:textId="77777777" w:rsidR="00CC1A1E" w:rsidRPr="00AB50E8" w:rsidRDefault="00CC1A1E" w:rsidP="00D049F6">
            <w:pPr>
              <w:rPr>
                <w:rFonts w:ascii="Times New Roman" w:hAnsi="Times New Roman" w:cs="Times New Roman"/>
                <w:sz w:val="24"/>
                <w:szCs w:val="24"/>
              </w:rPr>
            </w:pPr>
          </w:p>
        </w:tc>
        <w:tc>
          <w:tcPr>
            <w:tcW w:w="1949" w:type="dxa"/>
          </w:tcPr>
          <w:p w14:paraId="3142117D" w14:textId="288A2204" w:rsidR="00CC1A1E" w:rsidRPr="00AB50E8" w:rsidRDefault="00CC1A1E" w:rsidP="00D049F6">
            <w:pPr>
              <w:rPr>
                <w:rFonts w:ascii="Times New Roman" w:hAnsi="Times New Roman" w:cs="Times New Roman"/>
                <w:sz w:val="24"/>
                <w:szCs w:val="24"/>
              </w:rPr>
            </w:pPr>
          </w:p>
        </w:tc>
        <w:tc>
          <w:tcPr>
            <w:tcW w:w="1853" w:type="dxa"/>
          </w:tcPr>
          <w:p w14:paraId="4EA5B43D" w14:textId="77777777" w:rsidR="00CC1A1E" w:rsidRPr="00AB50E8" w:rsidRDefault="00CC1A1E" w:rsidP="00D049F6">
            <w:pPr>
              <w:rPr>
                <w:rFonts w:ascii="Times New Roman" w:hAnsi="Times New Roman" w:cs="Times New Roman"/>
                <w:sz w:val="24"/>
                <w:szCs w:val="24"/>
              </w:rPr>
            </w:pPr>
          </w:p>
        </w:tc>
      </w:tr>
      <w:tr w:rsidR="00CC1A1E" w:rsidRPr="00AB50E8" w14:paraId="0AEEA39E" w14:textId="77777777" w:rsidTr="00CC1A1E">
        <w:trPr>
          <w:jc w:val="center"/>
        </w:trPr>
        <w:tc>
          <w:tcPr>
            <w:tcW w:w="2411" w:type="dxa"/>
          </w:tcPr>
          <w:p w14:paraId="16B3F793" w14:textId="77777777" w:rsidR="00CC1A1E" w:rsidRPr="00AB50E8" w:rsidRDefault="00CC1A1E" w:rsidP="00D049F6">
            <w:pPr>
              <w:rPr>
                <w:rFonts w:ascii="Times New Roman" w:hAnsi="Times New Roman" w:cs="Times New Roman"/>
                <w:sz w:val="24"/>
                <w:szCs w:val="24"/>
              </w:rPr>
            </w:pPr>
          </w:p>
        </w:tc>
        <w:tc>
          <w:tcPr>
            <w:tcW w:w="2359" w:type="dxa"/>
          </w:tcPr>
          <w:p w14:paraId="112D70F0" w14:textId="77777777" w:rsidR="00CC1A1E" w:rsidRPr="00AB50E8" w:rsidRDefault="00CC1A1E" w:rsidP="00D049F6">
            <w:pPr>
              <w:rPr>
                <w:rFonts w:ascii="Times New Roman" w:hAnsi="Times New Roman" w:cs="Times New Roman"/>
                <w:sz w:val="24"/>
                <w:szCs w:val="24"/>
              </w:rPr>
            </w:pPr>
          </w:p>
        </w:tc>
        <w:tc>
          <w:tcPr>
            <w:tcW w:w="1760" w:type="dxa"/>
          </w:tcPr>
          <w:p w14:paraId="32F8BC71" w14:textId="77777777" w:rsidR="00CC1A1E" w:rsidRPr="00AB50E8" w:rsidRDefault="00CC1A1E" w:rsidP="00D049F6">
            <w:pPr>
              <w:rPr>
                <w:rFonts w:ascii="Times New Roman" w:hAnsi="Times New Roman" w:cs="Times New Roman"/>
                <w:sz w:val="24"/>
                <w:szCs w:val="24"/>
              </w:rPr>
            </w:pPr>
          </w:p>
        </w:tc>
        <w:tc>
          <w:tcPr>
            <w:tcW w:w="1949" w:type="dxa"/>
          </w:tcPr>
          <w:p w14:paraId="175252F3" w14:textId="0AECA168" w:rsidR="00CC1A1E" w:rsidRPr="00AB50E8" w:rsidRDefault="00CC1A1E" w:rsidP="00D049F6">
            <w:pPr>
              <w:rPr>
                <w:rFonts w:ascii="Times New Roman" w:hAnsi="Times New Roman" w:cs="Times New Roman"/>
                <w:sz w:val="24"/>
                <w:szCs w:val="24"/>
              </w:rPr>
            </w:pPr>
          </w:p>
        </w:tc>
        <w:tc>
          <w:tcPr>
            <w:tcW w:w="1853" w:type="dxa"/>
          </w:tcPr>
          <w:p w14:paraId="4C44EAC0" w14:textId="77777777" w:rsidR="00CC1A1E" w:rsidRPr="00AB50E8" w:rsidRDefault="00CC1A1E" w:rsidP="00D049F6">
            <w:pPr>
              <w:rPr>
                <w:rFonts w:ascii="Times New Roman" w:hAnsi="Times New Roman" w:cs="Times New Roman"/>
                <w:sz w:val="24"/>
                <w:szCs w:val="24"/>
              </w:rPr>
            </w:pPr>
          </w:p>
        </w:tc>
      </w:tr>
    </w:tbl>
    <w:p w14:paraId="0CCB32F1" w14:textId="77777777" w:rsidR="00E369A9" w:rsidRDefault="00E369A9">
      <w:pPr>
        <w:rPr>
          <w:rFonts w:ascii="Times New Roman" w:hAnsi="Times New Roman" w:cs="Times New Roman"/>
        </w:rPr>
      </w:pPr>
    </w:p>
    <w:p w14:paraId="7438F15B" w14:textId="56439697" w:rsidR="00167EEF" w:rsidRDefault="00AE195A" w:rsidP="00E369A9">
      <w:pPr>
        <w:ind w:left="630"/>
        <w:rPr>
          <w:rFonts w:ascii="Times New Roman" w:hAnsi="Times New Roman" w:cs="Times New Roman"/>
          <w:sz w:val="24"/>
          <w:szCs w:val="24"/>
        </w:rPr>
      </w:pPr>
      <w:r w:rsidRPr="00EE12A6">
        <w:rPr>
          <w:rFonts w:ascii="Times New Roman" w:hAnsi="Times New Roman" w:cs="Times New Roman"/>
          <w:sz w:val="24"/>
          <w:szCs w:val="24"/>
        </w:rPr>
        <w:t>Contract Reference:</w:t>
      </w:r>
      <w:r w:rsidRPr="00EE12A6">
        <w:rPr>
          <w:rFonts w:ascii="Times New Roman" w:hAnsi="Times New Roman" w:cs="Times New Roman"/>
          <w:sz w:val="24"/>
          <w:szCs w:val="24"/>
        </w:rPr>
        <w:br/>
        <w:t>Annex II</w:t>
      </w:r>
      <w:r w:rsidRPr="00EE12A6">
        <w:rPr>
          <w:rFonts w:ascii="Times New Roman" w:hAnsi="Times New Roman" w:cs="Times New Roman"/>
          <w:sz w:val="24"/>
          <w:szCs w:val="24"/>
        </w:rPr>
        <w:br/>
        <w:t>Special Conditions Article 19</w:t>
      </w:r>
    </w:p>
    <w:p w14:paraId="434F60F5" w14:textId="77777777" w:rsidR="00E369A9" w:rsidRPr="00EE12A6" w:rsidRDefault="00E369A9" w:rsidP="00E369A9">
      <w:pPr>
        <w:ind w:left="630"/>
        <w:rPr>
          <w:rFonts w:ascii="Times New Roman" w:hAnsi="Times New Roman" w:cs="Times New Roman"/>
          <w:sz w:val="24"/>
          <w:szCs w:val="24"/>
        </w:rPr>
      </w:pPr>
    </w:p>
    <w:p w14:paraId="3B062BCF" w14:textId="2896BC21" w:rsidR="00F5404A" w:rsidRPr="00CB3571" w:rsidRDefault="00F5404A" w:rsidP="00F5404A">
      <w:pPr>
        <w:pStyle w:val="Heading1"/>
        <w:rPr>
          <w:rFonts w:ascii="Times New Roman" w:hAnsi="Times New Roman" w:cs="Times New Roman"/>
        </w:rPr>
      </w:pPr>
      <w:r>
        <w:rPr>
          <w:rFonts w:ascii="Times New Roman" w:hAnsi="Times New Roman" w:cs="Times New Roman"/>
        </w:rPr>
        <w:lastRenderedPageBreak/>
        <w:t>1</w:t>
      </w:r>
      <w:r w:rsidR="004217A8">
        <w:rPr>
          <w:rFonts w:ascii="Times New Roman" w:hAnsi="Times New Roman" w:cs="Times New Roman"/>
        </w:rPr>
        <w:t>0</w:t>
      </w:r>
      <w:r w:rsidRPr="00CB3571">
        <w:rPr>
          <w:rFonts w:ascii="Times New Roman" w:hAnsi="Times New Roman" w:cs="Times New Roman"/>
        </w:rPr>
        <w:t xml:space="preserve">. </w:t>
      </w:r>
      <w:r w:rsidR="00005F2B">
        <w:rPr>
          <w:rFonts w:ascii="Times New Roman" w:hAnsi="Times New Roman" w:cs="Times New Roman"/>
        </w:rPr>
        <w:t>Functional Testing</w:t>
      </w:r>
    </w:p>
    <w:tbl>
      <w:tblPr>
        <w:tblStyle w:val="TableGrid"/>
        <w:tblW w:w="1043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71"/>
        <w:gridCol w:w="4104"/>
        <w:gridCol w:w="670"/>
        <w:gridCol w:w="660"/>
        <w:gridCol w:w="4430"/>
      </w:tblGrid>
      <w:tr w:rsidR="0053584A" w:rsidRPr="00BC5EE9" w14:paraId="0B558A7C" w14:textId="77777777" w:rsidTr="0053584A">
        <w:trPr>
          <w:jc w:val="center"/>
        </w:trPr>
        <w:tc>
          <w:tcPr>
            <w:tcW w:w="571" w:type="dxa"/>
            <w:shd w:val="clear" w:color="auto" w:fill="1F4E79"/>
            <w:vAlign w:val="center"/>
          </w:tcPr>
          <w:p w14:paraId="70FCCFB6" w14:textId="77777777" w:rsidR="0053584A" w:rsidRPr="00BC5EE9" w:rsidRDefault="0053584A" w:rsidP="00D049F6">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4104" w:type="dxa"/>
            <w:shd w:val="clear" w:color="auto" w:fill="1F4E79"/>
            <w:vAlign w:val="center"/>
          </w:tcPr>
          <w:p w14:paraId="2DB95C66" w14:textId="0E36217B" w:rsidR="0053584A" w:rsidRPr="00BC5EE9" w:rsidRDefault="00E53816" w:rsidP="00D049F6">
            <w:pPr>
              <w:rPr>
                <w:rFonts w:ascii="Times New Roman" w:hAnsi="Times New Roman" w:cs="Times New Roman"/>
                <w:sz w:val="24"/>
                <w:szCs w:val="24"/>
              </w:rPr>
            </w:pPr>
            <w:r w:rsidRPr="00E53816">
              <w:rPr>
                <w:rFonts w:ascii="Times New Roman" w:hAnsi="Times New Roman" w:cs="Times New Roman"/>
                <w:b/>
                <w:color w:val="FFFFFF"/>
                <w:sz w:val="24"/>
                <w:szCs w:val="24"/>
              </w:rPr>
              <w:t>Functional Test</w:t>
            </w:r>
          </w:p>
        </w:tc>
        <w:tc>
          <w:tcPr>
            <w:tcW w:w="670" w:type="dxa"/>
            <w:shd w:val="clear" w:color="auto" w:fill="1F4E79"/>
            <w:vAlign w:val="center"/>
          </w:tcPr>
          <w:p w14:paraId="3B1A8275" w14:textId="77777777" w:rsidR="0053584A" w:rsidRPr="00BC5EE9" w:rsidRDefault="0053584A"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Pass</w:t>
            </w:r>
          </w:p>
        </w:tc>
        <w:tc>
          <w:tcPr>
            <w:tcW w:w="660" w:type="dxa"/>
            <w:shd w:val="clear" w:color="auto" w:fill="1F4E79"/>
            <w:vAlign w:val="center"/>
          </w:tcPr>
          <w:p w14:paraId="030B8E56" w14:textId="77777777" w:rsidR="0053584A" w:rsidRPr="00BC5EE9" w:rsidRDefault="0053584A" w:rsidP="0087317C">
            <w:pPr>
              <w:jc w:val="center"/>
              <w:rPr>
                <w:rFonts w:ascii="Times New Roman" w:hAnsi="Times New Roman" w:cs="Times New Roman"/>
                <w:sz w:val="24"/>
                <w:szCs w:val="24"/>
              </w:rPr>
            </w:pPr>
            <w:r w:rsidRPr="00BC5EE9">
              <w:rPr>
                <w:rFonts w:ascii="Times New Roman" w:hAnsi="Times New Roman" w:cs="Times New Roman"/>
                <w:b/>
                <w:color w:val="FFFFFF"/>
                <w:sz w:val="24"/>
                <w:szCs w:val="24"/>
              </w:rPr>
              <w:t>Fail</w:t>
            </w:r>
          </w:p>
        </w:tc>
        <w:tc>
          <w:tcPr>
            <w:tcW w:w="4430" w:type="dxa"/>
            <w:shd w:val="clear" w:color="auto" w:fill="1F4E79"/>
            <w:vAlign w:val="center"/>
          </w:tcPr>
          <w:p w14:paraId="1C97EC6B" w14:textId="77777777" w:rsidR="0053584A" w:rsidRPr="00BC5EE9" w:rsidRDefault="0053584A"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Comments</w:t>
            </w:r>
          </w:p>
        </w:tc>
      </w:tr>
      <w:tr w:rsidR="0053584A" w:rsidRPr="00BC5EE9" w14:paraId="1108D278" w14:textId="77777777" w:rsidTr="0053584A">
        <w:trPr>
          <w:jc w:val="center"/>
        </w:trPr>
        <w:tc>
          <w:tcPr>
            <w:tcW w:w="571" w:type="dxa"/>
            <w:vAlign w:val="center"/>
          </w:tcPr>
          <w:p w14:paraId="6BAE60B4"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w:t>
            </w:r>
          </w:p>
        </w:tc>
        <w:tc>
          <w:tcPr>
            <w:tcW w:w="4104" w:type="dxa"/>
            <w:vAlign w:val="center"/>
          </w:tcPr>
          <w:p w14:paraId="1BC0D94C" w14:textId="626C796A"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Engine starts normally</w:t>
            </w:r>
          </w:p>
        </w:tc>
        <w:tc>
          <w:tcPr>
            <w:tcW w:w="670" w:type="dxa"/>
            <w:vAlign w:val="center"/>
          </w:tcPr>
          <w:p w14:paraId="505CEE7B"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1835D587"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81B0E86" w14:textId="77777777" w:rsidR="0053584A" w:rsidRPr="00BC5EE9" w:rsidRDefault="0053584A" w:rsidP="0053584A">
            <w:pPr>
              <w:rPr>
                <w:rFonts w:ascii="Times New Roman" w:hAnsi="Times New Roman" w:cs="Times New Roman"/>
                <w:sz w:val="24"/>
                <w:szCs w:val="24"/>
              </w:rPr>
            </w:pPr>
          </w:p>
        </w:tc>
      </w:tr>
      <w:tr w:rsidR="0053584A" w:rsidRPr="00BC5EE9" w14:paraId="3AAB5EAF" w14:textId="77777777" w:rsidTr="0053584A">
        <w:trPr>
          <w:jc w:val="center"/>
        </w:trPr>
        <w:tc>
          <w:tcPr>
            <w:tcW w:w="571" w:type="dxa"/>
            <w:vAlign w:val="center"/>
          </w:tcPr>
          <w:p w14:paraId="1A7F0A61"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2</w:t>
            </w:r>
          </w:p>
        </w:tc>
        <w:tc>
          <w:tcPr>
            <w:tcW w:w="4104" w:type="dxa"/>
            <w:vAlign w:val="center"/>
          </w:tcPr>
          <w:p w14:paraId="16BDFB57" w14:textId="60538291"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Normal shutdown</w:t>
            </w:r>
          </w:p>
        </w:tc>
        <w:tc>
          <w:tcPr>
            <w:tcW w:w="670" w:type="dxa"/>
            <w:vAlign w:val="center"/>
          </w:tcPr>
          <w:p w14:paraId="115FF2C1"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28F087CB"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5454220E" w14:textId="77777777" w:rsidR="0053584A" w:rsidRPr="00BC5EE9" w:rsidRDefault="0053584A" w:rsidP="0053584A">
            <w:pPr>
              <w:rPr>
                <w:rFonts w:ascii="Times New Roman" w:hAnsi="Times New Roman" w:cs="Times New Roman"/>
                <w:sz w:val="24"/>
                <w:szCs w:val="24"/>
              </w:rPr>
            </w:pPr>
          </w:p>
        </w:tc>
      </w:tr>
      <w:tr w:rsidR="0053584A" w:rsidRPr="00BC5EE9" w14:paraId="730A06E6" w14:textId="77777777" w:rsidTr="0053584A">
        <w:trPr>
          <w:jc w:val="center"/>
        </w:trPr>
        <w:tc>
          <w:tcPr>
            <w:tcW w:w="571" w:type="dxa"/>
            <w:vAlign w:val="center"/>
          </w:tcPr>
          <w:p w14:paraId="5B5C331E"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3</w:t>
            </w:r>
          </w:p>
        </w:tc>
        <w:tc>
          <w:tcPr>
            <w:tcW w:w="4104" w:type="dxa"/>
            <w:vAlign w:val="center"/>
          </w:tcPr>
          <w:p w14:paraId="7B21F40A" w14:textId="5FBD696A"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Emergency stop</w:t>
            </w:r>
          </w:p>
        </w:tc>
        <w:tc>
          <w:tcPr>
            <w:tcW w:w="670" w:type="dxa"/>
            <w:vAlign w:val="center"/>
          </w:tcPr>
          <w:p w14:paraId="609C2448"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6128D9B6"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48AB69E3" w14:textId="77777777" w:rsidR="0053584A" w:rsidRPr="00BC5EE9" w:rsidRDefault="0053584A" w:rsidP="0053584A">
            <w:pPr>
              <w:rPr>
                <w:rFonts w:ascii="Times New Roman" w:hAnsi="Times New Roman" w:cs="Times New Roman"/>
                <w:sz w:val="24"/>
                <w:szCs w:val="24"/>
              </w:rPr>
            </w:pPr>
          </w:p>
        </w:tc>
      </w:tr>
      <w:tr w:rsidR="0053584A" w:rsidRPr="00BC5EE9" w14:paraId="298476EE" w14:textId="77777777" w:rsidTr="0053584A">
        <w:trPr>
          <w:jc w:val="center"/>
        </w:trPr>
        <w:tc>
          <w:tcPr>
            <w:tcW w:w="571" w:type="dxa"/>
            <w:vAlign w:val="center"/>
          </w:tcPr>
          <w:p w14:paraId="62B792CC"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4</w:t>
            </w:r>
          </w:p>
        </w:tc>
        <w:tc>
          <w:tcPr>
            <w:tcW w:w="4104" w:type="dxa"/>
            <w:vAlign w:val="center"/>
          </w:tcPr>
          <w:p w14:paraId="37879605" w14:textId="167D2DA8"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Emergency stop reset</w:t>
            </w:r>
          </w:p>
        </w:tc>
        <w:tc>
          <w:tcPr>
            <w:tcW w:w="670" w:type="dxa"/>
            <w:vAlign w:val="center"/>
          </w:tcPr>
          <w:p w14:paraId="67930598"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0E4A98E0"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B287105" w14:textId="77777777" w:rsidR="0053584A" w:rsidRPr="00BC5EE9" w:rsidRDefault="0053584A" w:rsidP="0053584A">
            <w:pPr>
              <w:rPr>
                <w:rFonts w:ascii="Times New Roman" w:hAnsi="Times New Roman" w:cs="Times New Roman"/>
                <w:sz w:val="24"/>
                <w:szCs w:val="24"/>
              </w:rPr>
            </w:pPr>
          </w:p>
        </w:tc>
      </w:tr>
      <w:tr w:rsidR="0053584A" w:rsidRPr="00BC5EE9" w14:paraId="273E692C" w14:textId="77777777" w:rsidTr="0053584A">
        <w:trPr>
          <w:jc w:val="center"/>
        </w:trPr>
        <w:tc>
          <w:tcPr>
            <w:tcW w:w="571" w:type="dxa"/>
            <w:vAlign w:val="center"/>
          </w:tcPr>
          <w:p w14:paraId="59D33F15"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5</w:t>
            </w:r>
          </w:p>
        </w:tc>
        <w:tc>
          <w:tcPr>
            <w:tcW w:w="4104" w:type="dxa"/>
            <w:vAlign w:val="center"/>
          </w:tcPr>
          <w:p w14:paraId="1827F26E" w14:textId="3CB54CA0"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Crusher rotates correctly</w:t>
            </w:r>
          </w:p>
        </w:tc>
        <w:tc>
          <w:tcPr>
            <w:tcW w:w="670" w:type="dxa"/>
            <w:vAlign w:val="center"/>
          </w:tcPr>
          <w:p w14:paraId="4F8C2BB8"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4F760FCE"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33D5AC44" w14:textId="77777777" w:rsidR="0053584A" w:rsidRPr="00BC5EE9" w:rsidRDefault="0053584A" w:rsidP="0053584A">
            <w:pPr>
              <w:rPr>
                <w:rFonts w:ascii="Times New Roman" w:hAnsi="Times New Roman" w:cs="Times New Roman"/>
                <w:sz w:val="24"/>
                <w:szCs w:val="24"/>
              </w:rPr>
            </w:pPr>
          </w:p>
        </w:tc>
      </w:tr>
      <w:tr w:rsidR="0053584A" w:rsidRPr="00BC5EE9" w14:paraId="76155206" w14:textId="77777777" w:rsidTr="0053584A">
        <w:trPr>
          <w:jc w:val="center"/>
        </w:trPr>
        <w:tc>
          <w:tcPr>
            <w:tcW w:w="571" w:type="dxa"/>
            <w:vAlign w:val="center"/>
          </w:tcPr>
          <w:p w14:paraId="205586DE"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6</w:t>
            </w:r>
          </w:p>
        </w:tc>
        <w:tc>
          <w:tcPr>
            <w:tcW w:w="4104" w:type="dxa"/>
            <w:vAlign w:val="center"/>
          </w:tcPr>
          <w:p w14:paraId="0C23A9E0" w14:textId="24C3DAA4"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Conveyors operate</w:t>
            </w:r>
          </w:p>
        </w:tc>
        <w:tc>
          <w:tcPr>
            <w:tcW w:w="670" w:type="dxa"/>
            <w:vAlign w:val="center"/>
          </w:tcPr>
          <w:p w14:paraId="4F38A4D4"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4B184A88"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0AFDF47" w14:textId="77777777" w:rsidR="0053584A" w:rsidRPr="00BC5EE9" w:rsidRDefault="0053584A" w:rsidP="0053584A">
            <w:pPr>
              <w:rPr>
                <w:rFonts w:ascii="Times New Roman" w:hAnsi="Times New Roman" w:cs="Times New Roman"/>
                <w:sz w:val="24"/>
                <w:szCs w:val="24"/>
              </w:rPr>
            </w:pPr>
          </w:p>
        </w:tc>
      </w:tr>
      <w:tr w:rsidR="0053584A" w:rsidRPr="00BC5EE9" w14:paraId="1CD991DC" w14:textId="77777777" w:rsidTr="0053584A">
        <w:trPr>
          <w:jc w:val="center"/>
        </w:trPr>
        <w:tc>
          <w:tcPr>
            <w:tcW w:w="571" w:type="dxa"/>
            <w:vAlign w:val="center"/>
          </w:tcPr>
          <w:p w14:paraId="2AF8A8F8"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7</w:t>
            </w:r>
          </w:p>
        </w:tc>
        <w:tc>
          <w:tcPr>
            <w:tcW w:w="4104" w:type="dxa"/>
            <w:vAlign w:val="center"/>
          </w:tcPr>
          <w:p w14:paraId="2076E99E" w14:textId="1CA236D6"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Reverse function</w:t>
            </w:r>
          </w:p>
        </w:tc>
        <w:tc>
          <w:tcPr>
            <w:tcW w:w="670" w:type="dxa"/>
            <w:vAlign w:val="center"/>
          </w:tcPr>
          <w:p w14:paraId="0CED1CBB"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7F73EC99"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8F0E6F9" w14:textId="77777777" w:rsidR="0053584A" w:rsidRPr="00BC5EE9" w:rsidRDefault="0053584A" w:rsidP="0053584A">
            <w:pPr>
              <w:rPr>
                <w:rFonts w:ascii="Times New Roman" w:hAnsi="Times New Roman" w:cs="Times New Roman"/>
                <w:sz w:val="24"/>
                <w:szCs w:val="24"/>
              </w:rPr>
            </w:pPr>
          </w:p>
        </w:tc>
      </w:tr>
      <w:tr w:rsidR="0053584A" w:rsidRPr="00BC5EE9" w14:paraId="4F423A16" w14:textId="77777777" w:rsidTr="0053584A">
        <w:trPr>
          <w:jc w:val="center"/>
        </w:trPr>
        <w:tc>
          <w:tcPr>
            <w:tcW w:w="571" w:type="dxa"/>
            <w:vAlign w:val="center"/>
          </w:tcPr>
          <w:p w14:paraId="61BD6FA0"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8</w:t>
            </w:r>
          </w:p>
        </w:tc>
        <w:tc>
          <w:tcPr>
            <w:tcW w:w="4104" w:type="dxa"/>
            <w:vAlign w:val="center"/>
          </w:tcPr>
          <w:p w14:paraId="3B702AA3" w14:textId="2A2126DE"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Magnetic separator</w:t>
            </w:r>
          </w:p>
        </w:tc>
        <w:tc>
          <w:tcPr>
            <w:tcW w:w="670" w:type="dxa"/>
            <w:vAlign w:val="center"/>
          </w:tcPr>
          <w:p w14:paraId="59207D10"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4E6AC473"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DBAB86F" w14:textId="77777777" w:rsidR="0053584A" w:rsidRPr="00BC5EE9" w:rsidRDefault="0053584A" w:rsidP="0053584A">
            <w:pPr>
              <w:rPr>
                <w:rFonts w:ascii="Times New Roman" w:hAnsi="Times New Roman" w:cs="Times New Roman"/>
                <w:sz w:val="24"/>
                <w:szCs w:val="24"/>
              </w:rPr>
            </w:pPr>
          </w:p>
        </w:tc>
      </w:tr>
      <w:tr w:rsidR="0053584A" w:rsidRPr="00BC5EE9" w14:paraId="180AF99D" w14:textId="77777777" w:rsidTr="0053584A">
        <w:trPr>
          <w:jc w:val="center"/>
        </w:trPr>
        <w:tc>
          <w:tcPr>
            <w:tcW w:w="571" w:type="dxa"/>
            <w:vAlign w:val="center"/>
          </w:tcPr>
          <w:p w14:paraId="3ABB4DF0"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9</w:t>
            </w:r>
          </w:p>
        </w:tc>
        <w:tc>
          <w:tcPr>
            <w:tcW w:w="4104" w:type="dxa"/>
            <w:vAlign w:val="center"/>
          </w:tcPr>
          <w:p w14:paraId="3EA9B1E6" w14:textId="36615783"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Picking station</w:t>
            </w:r>
          </w:p>
        </w:tc>
        <w:tc>
          <w:tcPr>
            <w:tcW w:w="670" w:type="dxa"/>
            <w:vAlign w:val="center"/>
          </w:tcPr>
          <w:p w14:paraId="0F1AA9DC"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0CF32694"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2F4C2A99" w14:textId="77777777" w:rsidR="0053584A" w:rsidRPr="00BC5EE9" w:rsidRDefault="0053584A" w:rsidP="0053584A">
            <w:pPr>
              <w:rPr>
                <w:rFonts w:ascii="Times New Roman" w:hAnsi="Times New Roman" w:cs="Times New Roman"/>
                <w:sz w:val="24"/>
                <w:szCs w:val="24"/>
              </w:rPr>
            </w:pPr>
          </w:p>
        </w:tc>
      </w:tr>
      <w:tr w:rsidR="0053584A" w:rsidRPr="00BC5EE9" w14:paraId="6C166F3A" w14:textId="77777777" w:rsidTr="0053584A">
        <w:trPr>
          <w:jc w:val="center"/>
        </w:trPr>
        <w:tc>
          <w:tcPr>
            <w:tcW w:w="571" w:type="dxa"/>
            <w:vAlign w:val="center"/>
          </w:tcPr>
          <w:p w14:paraId="7816C131"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10</w:t>
            </w:r>
          </w:p>
        </w:tc>
        <w:tc>
          <w:tcPr>
            <w:tcW w:w="4104" w:type="dxa"/>
            <w:vAlign w:val="center"/>
          </w:tcPr>
          <w:p w14:paraId="1BFE67BE" w14:textId="3E420940"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Dust suppression</w:t>
            </w:r>
          </w:p>
        </w:tc>
        <w:tc>
          <w:tcPr>
            <w:tcW w:w="670" w:type="dxa"/>
            <w:vAlign w:val="center"/>
          </w:tcPr>
          <w:p w14:paraId="09DEB014"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3F15B0C1"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0628F39D" w14:textId="77777777" w:rsidR="0053584A" w:rsidRPr="00BC5EE9" w:rsidRDefault="0053584A" w:rsidP="0053584A">
            <w:pPr>
              <w:rPr>
                <w:rFonts w:ascii="Times New Roman" w:hAnsi="Times New Roman" w:cs="Times New Roman"/>
                <w:sz w:val="24"/>
                <w:szCs w:val="24"/>
              </w:rPr>
            </w:pPr>
          </w:p>
        </w:tc>
      </w:tr>
      <w:tr w:rsidR="0053584A" w:rsidRPr="00BC5EE9" w14:paraId="6C1BEEBA" w14:textId="77777777" w:rsidTr="0053584A">
        <w:trPr>
          <w:jc w:val="center"/>
        </w:trPr>
        <w:tc>
          <w:tcPr>
            <w:tcW w:w="571" w:type="dxa"/>
            <w:vAlign w:val="center"/>
          </w:tcPr>
          <w:p w14:paraId="33B5EFD1"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11</w:t>
            </w:r>
          </w:p>
        </w:tc>
        <w:tc>
          <w:tcPr>
            <w:tcW w:w="4104" w:type="dxa"/>
            <w:vAlign w:val="center"/>
          </w:tcPr>
          <w:p w14:paraId="65BE068E" w14:textId="1E1CDD51"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Hydraulic functions</w:t>
            </w:r>
          </w:p>
        </w:tc>
        <w:tc>
          <w:tcPr>
            <w:tcW w:w="670" w:type="dxa"/>
            <w:vAlign w:val="center"/>
          </w:tcPr>
          <w:p w14:paraId="460E696D"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31EF4D65"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6DC9A716" w14:textId="77777777" w:rsidR="0053584A" w:rsidRPr="00BC5EE9" w:rsidRDefault="0053584A" w:rsidP="0053584A">
            <w:pPr>
              <w:rPr>
                <w:rFonts w:ascii="Times New Roman" w:hAnsi="Times New Roman" w:cs="Times New Roman"/>
                <w:sz w:val="24"/>
                <w:szCs w:val="24"/>
              </w:rPr>
            </w:pPr>
          </w:p>
        </w:tc>
      </w:tr>
      <w:tr w:rsidR="0053584A" w:rsidRPr="00BC5EE9" w14:paraId="1128516A" w14:textId="77777777" w:rsidTr="0053584A">
        <w:trPr>
          <w:jc w:val="center"/>
        </w:trPr>
        <w:tc>
          <w:tcPr>
            <w:tcW w:w="571" w:type="dxa"/>
            <w:vAlign w:val="center"/>
          </w:tcPr>
          <w:p w14:paraId="06A2399A"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12</w:t>
            </w:r>
          </w:p>
        </w:tc>
        <w:tc>
          <w:tcPr>
            <w:tcW w:w="4104" w:type="dxa"/>
            <w:vAlign w:val="center"/>
          </w:tcPr>
          <w:p w14:paraId="18888F4E" w14:textId="7D8EA743"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Control panel</w:t>
            </w:r>
          </w:p>
        </w:tc>
        <w:tc>
          <w:tcPr>
            <w:tcW w:w="670" w:type="dxa"/>
            <w:vAlign w:val="center"/>
          </w:tcPr>
          <w:p w14:paraId="49EE6C51"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5ABE361E"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7BA557DA" w14:textId="77777777" w:rsidR="0053584A" w:rsidRPr="00BC5EE9" w:rsidRDefault="0053584A" w:rsidP="0053584A">
            <w:pPr>
              <w:rPr>
                <w:rFonts w:ascii="Times New Roman" w:hAnsi="Times New Roman" w:cs="Times New Roman"/>
                <w:sz w:val="24"/>
                <w:szCs w:val="24"/>
              </w:rPr>
            </w:pPr>
          </w:p>
        </w:tc>
      </w:tr>
      <w:tr w:rsidR="0053584A" w:rsidRPr="00BC5EE9" w14:paraId="492139C7" w14:textId="77777777" w:rsidTr="0053584A">
        <w:trPr>
          <w:jc w:val="center"/>
        </w:trPr>
        <w:tc>
          <w:tcPr>
            <w:tcW w:w="571" w:type="dxa"/>
            <w:vAlign w:val="center"/>
          </w:tcPr>
          <w:p w14:paraId="52C815DD"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13</w:t>
            </w:r>
          </w:p>
        </w:tc>
        <w:tc>
          <w:tcPr>
            <w:tcW w:w="4104" w:type="dxa"/>
            <w:vAlign w:val="center"/>
          </w:tcPr>
          <w:p w14:paraId="60FBAEA0" w14:textId="5D4B470A"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Warning alarms</w:t>
            </w:r>
          </w:p>
        </w:tc>
        <w:tc>
          <w:tcPr>
            <w:tcW w:w="670" w:type="dxa"/>
            <w:vAlign w:val="center"/>
          </w:tcPr>
          <w:p w14:paraId="32672D2E"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3B3D1D9F"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2AA9A4BA" w14:textId="77777777" w:rsidR="0053584A" w:rsidRPr="00BC5EE9" w:rsidRDefault="0053584A" w:rsidP="0053584A">
            <w:pPr>
              <w:rPr>
                <w:rFonts w:ascii="Times New Roman" w:hAnsi="Times New Roman" w:cs="Times New Roman"/>
                <w:sz w:val="24"/>
                <w:szCs w:val="24"/>
              </w:rPr>
            </w:pPr>
          </w:p>
        </w:tc>
      </w:tr>
      <w:tr w:rsidR="0053584A" w:rsidRPr="00BC5EE9" w14:paraId="5403F42A" w14:textId="77777777" w:rsidTr="0053584A">
        <w:trPr>
          <w:jc w:val="center"/>
        </w:trPr>
        <w:tc>
          <w:tcPr>
            <w:tcW w:w="571" w:type="dxa"/>
            <w:vAlign w:val="center"/>
          </w:tcPr>
          <w:p w14:paraId="1AB268B4"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14</w:t>
            </w:r>
          </w:p>
        </w:tc>
        <w:tc>
          <w:tcPr>
            <w:tcW w:w="4104" w:type="dxa"/>
            <w:vAlign w:val="center"/>
          </w:tcPr>
          <w:p w14:paraId="496779F6" w14:textId="5C61AF84"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Operator controls</w:t>
            </w:r>
          </w:p>
        </w:tc>
        <w:tc>
          <w:tcPr>
            <w:tcW w:w="670" w:type="dxa"/>
            <w:vAlign w:val="center"/>
          </w:tcPr>
          <w:p w14:paraId="21BEB187"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2BAD55BF"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4B493F08" w14:textId="77777777" w:rsidR="0053584A" w:rsidRPr="00BC5EE9" w:rsidRDefault="0053584A" w:rsidP="0053584A">
            <w:pPr>
              <w:rPr>
                <w:rFonts w:ascii="Times New Roman" w:hAnsi="Times New Roman" w:cs="Times New Roman"/>
                <w:sz w:val="24"/>
                <w:szCs w:val="24"/>
              </w:rPr>
            </w:pPr>
          </w:p>
        </w:tc>
      </w:tr>
      <w:tr w:rsidR="0053584A" w:rsidRPr="00BC5EE9" w14:paraId="385BA38A" w14:textId="77777777" w:rsidTr="0053584A">
        <w:trPr>
          <w:jc w:val="center"/>
        </w:trPr>
        <w:tc>
          <w:tcPr>
            <w:tcW w:w="571" w:type="dxa"/>
            <w:vAlign w:val="center"/>
          </w:tcPr>
          <w:p w14:paraId="36BADC6E" w14:textId="77777777" w:rsidR="0053584A" w:rsidRPr="00BC5EE9" w:rsidRDefault="0053584A" w:rsidP="0053584A">
            <w:pPr>
              <w:rPr>
                <w:rFonts w:ascii="Times New Roman" w:hAnsi="Times New Roman" w:cs="Times New Roman"/>
                <w:sz w:val="24"/>
                <w:szCs w:val="24"/>
              </w:rPr>
            </w:pPr>
            <w:r w:rsidRPr="00BC5EE9">
              <w:rPr>
                <w:rFonts w:ascii="Times New Roman" w:hAnsi="Times New Roman" w:cs="Times New Roman"/>
                <w:sz w:val="24"/>
                <w:szCs w:val="24"/>
              </w:rPr>
              <w:t>15</w:t>
            </w:r>
          </w:p>
        </w:tc>
        <w:tc>
          <w:tcPr>
            <w:tcW w:w="4104" w:type="dxa"/>
            <w:vAlign w:val="center"/>
          </w:tcPr>
          <w:p w14:paraId="39A73463" w14:textId="08ED5D99" w:rsidR="0053584A" w:rsidRPr="00BC5EE9" w:rsidRDefault="0053584A" w:rsidP="0053584A">
            <w:pPr>
              <w:rPr>
                <w:rFonts w:ascii="Times New Roman" w:hAnsi="Times New Roman" w:cs="Times New Roman"/>
                <w:sz w:val="24"/>
                <w:szCs w:val="24"/>
              </w:rPr>
            </w:pPr>
            <w:r w:rsidRPr="0053584A">
              <w:rPr>
                <w:rFonts w:ascii="Times New Roman" w:hAnsi="Times New Roman" w:cs="Times New Roman"/>
                <w:sz w:val="24"/>
                <w:szCs w:val="24"/>
              </w:rPr>
              <w:t>Machine ready for performance testing</w:t>
            </w:r>
          </w:p>
        </w:tc>
        <w:tc>
          <w:tcPr>
            <w:tcW w:w="670" w:type="dxa"/>
            <w:vAlign w:val="center"/>
          </w:tcPr>
          <w:p w14:paraId="5E919E4B"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60" w:type="dxa"/>
            <w:vAlign w:val="center"/>
          </w:tcPr>
          <w:p w14:paraId="13728568" w14:textId="77777777" w:rsidR="0053584A" w:rsidRPr="00BC5EE9" w:rsidRDefault="0053584A" w:rsidP="0087317C">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4430" w:type="dxa"/>
            <w:vAlign w:val="center"/>
          </w:tcPr>
          <w:p w14:paraId="3303EB03" w14:textId="77777777" w:rsidR="0053584A" w:rsidRPr="00BC5EE9" w:rsidRDefault="0053584A" w:rsidP="0053584A">
            <w:pPr>
              <w:rPr>
                <w:rFonts w:ascii="Times New Roman" w:hAnsi="Times New Roman" w:cs="Times New Roman"/>
                <w:sz w:val="24"/>
                <w:szCs w:val="24"/>
              </w:rPr>
            </w:pPr>
          </w:p>
        </w:tc>
      </w:tr>
    </w:tbl>
    <w:p w14:paraId="134685B1" w14:textId="77777777" w:rsidR="00401A8F" w:rsidRDefault="00401A8F">
      <w:pPr>
        <w:rPr>
          <w:rFonts w:ascii="Times New Roman" w:hAnsi="Times New Roman" w:cs="Times New Roman"/>
        </w:rPr>
      </w:pPr>
    </w:p>
    <w:p w14:paraId="497FD8A2" w14:textId="35A30B3E" w:rsidR="00167EEF" w:rsidRPr="008665A4" w:rsidRDefault="006847E9" w:rsidP="00167EEF">
      <w:pPr>
        <w:rPr>
          <w:rFonts w:ascii="Times New Roman" w:hAnsi="Times New Roman" w:cs="Times New Roman"/>
          <w:sz w:val="24"/>
          <w:szCs w:val="24"/>
        </w:rPr>
      </w:pPr>
      <w:r w:rsidRPr="006847E9">
        <w:rPr>
          <w:rFonts w:ascii="Times New Roman" w:hAnsi="Times New Roman" w:cs="Times New Roman"/>
          <w:sz w:val="24"/>
          <w:szCs w:val="24"/>
        </w:rPr>
        <w:t>Functional Testing Conclusion</w:t>
      </w:r>
      <w:r w:rsidR="00167EEF" w:rsidRPr="008665A4">
        <w:rPr>
          <w:rFonts w:ascii="Times New Roman" w:hAnsi="Times New Roman" w:cs="Times New Roman"/>
          <w:sz w:val="24"/>
          <w:szCs w:val="24"/>
        </w:rPr>
        <w:t>:</w:t>
      </w:r>
    </w:p>
    <w:p w14:paraId="48A69F49" w14:textId="77777777" w:rsidR="00167EEF" w:rsidRPr="008665A4" w:rsidRDefault="00167EEF" w:rsidP="00167EEF">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w:t>
      </w:r>
    </w:p>
    <w:p w14:paraId="3B398498" w14:textId="77777777" w:rsidR="00167EEF" w:rsidRPr="008665A4" w:rsidRDefault="00167EEF" w:rsidP="00167EEF">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PASSED WITH OBSERVATIONS</w:t>
      </w:r>
    </w:p>
    <w:p w14:paraId="28A0833A" w14:textId="77777777" w:rsidR="00167EEF" w:rsidRPr="008665A4" w:rsidRDefault="00167EEF" w:rsidP="00167EEF">
      <w:pPr>
        <w:ind w:left="720"/>
        <w:rPr>
          <w:rFonts w:ascii="Times New Roman" w:hAnsi="Times New Roman" w:cs="Times New Roman"/>
          <w:sz w:val="24"/>
          <w:szCs w:val="24"/>
        </w:rPr>
      </w:pP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FAILED</w:t>
      </w:r>
    </w:p>
    <w:p w14:paraId="77623E18" w14:textId="43B88F5F" w:rsidR="006847E9" w:rsidRPr="008665A4" w:rsidRDefault="006847E9" w:rsidP="006847E9">
      <w:pPr>
        <w:rPr>
          <w:rFonts w:ascii="Times New Roman" w:hAnsi="Times New Roman" w:cs="Times New Roman"/>
          <w:sz w:val="24"/>
          <w:szCs w:val="24"/>
        </w:rPr>
      </w:pPr>
      <w:r w:rsidRPr="006847E9">
        <w:rPr>
          <w:rFonts w:ascii="Times New Roman" w:hAnsi="Times New Roman" w:cs="Times New Roman"/>
          <w:sz w:val="24"/>
          <w:szCs w:val="24"/>
        </w:rPr>
        <w:t>Equipment ready for Performance Testing</w:t>
      </w:r>
      <w:r>
        <w:rPr>
          <w:rFonts w:ascii="Times New Roman" w:hAnsi="Times New Roman" w:cs="Times New Roman"/>
        </w:rPr>
        <w:t xml:space="preserve">           </w:t>
      </w: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w:t>
      </w:r>
      <w:r>
        <w:rPr>
          <w:rFonts w:ascii="Times New Roman" w:hAnsi="Times New Roman" w:cs="Times New Roman"/>
          <w:sz w:val="24"/>
          <w:szCs w:val="24"/>
        </w:rPr>
        <w:t xml:space="preserve">YES         </w:t>
      </w:r>
      <w:r w:rsidRPr="008665A4">
        <w:rPr>
          <w:rFonts w:ascii="Segoe UI Symbol" w:hAnsi="Segoe UI Symbol" w:cs="Segoe UI Symbol"/>
          <w:sz w:val="24"/>
          <w:szCs w:val="24"/>
        </w:rPr>
        <w:t>☐</w:t>
      </w:r>
      <w:r w:rsidRPr="008665A4">
        <w:rPr>
          <w:rFonts w:ascii="Times New Roman" w:hAnsi="Times New Roman" w:cs="Times New Roman"/>
          <w:sz w:val="24"/>
          <w:szCs w:val="24"/>
        </w:rPr>
        <w:t xml:space="preserve"> </w:t>
      </w:r>
      <w:r>
        <w:rPr>
          <w:rFonts w:ascii="Times New Roman" w:hAnsi="Times New Roman" w:cs="Times New Roman"/>
          <w:sz w:val="24"/>
          <w:szCs w:val="24"/>
        </w:rPr>
        <w:t>NO</w:t>
      </w:r>
    </w:p>
    <w:tbl>
      <w:tblPr>
        <w:tblW w:w="0" w:type="auto"/>
        <w:jc w:val="center"/>
        <w:tblLook w:val="04A0" w:firstRow="1" w:lastRow="0" w:firstColumn="1" w:lastColumn="0" w:noHBand="0" w:noVBand="1"/>
      </w:tblPr>
      <w:tblGrid>
        <w:gridCol w:w="2411"/>
        <w:gridCol w:w="2449"/>
        <w:gridCol w:w="1760"/>
        <w:gridCol w:w="1949"/>
        <w:gridCol w:w="1853"/>
      </w:tblGrid>
      <w:tr w:rsidR="00CC1A1E" w:rsidRPr="00AB50E8" w14:paraId="2B6AC8A6" w14:textId="77777777" w:rsidTr="00CC1A1E">
        <w:trPr>
          <w:jc w:val="center"/>
        </w:trPr>
        <w:tc>
          <w:tcPr>
            <w:tcW w:w="2411" w:type="dxa"/>
            <w:hideMark/>
          </w:tcPr>
          <w:p w14:paraId="77AA1C2F"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Representative</w:t>
            </w:r>
          </w:p>
        </w:tc>
        <w:tc>
          <w:tcPr>
            <w:tcW w:w="2449" w:type="dxa"/>
            <w:hideMark/>
          </w:tcPr>
          <w:p w14:paraId="54083B9F"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Name</w:t>
            </w:r>
          </w:p>
        </w:tc>
        <w:tc>
          <w:tcPr>
            <w:tcW w:w="1760" w:type="dxa"/>
          </w:tcPr>
          <w:p w14:paraId="2C4FC913" w14:textId="7A2555D5" w:rsidR="00CC1A1E" w:rsidRPr="00AB50E8" w:rsidRDefault="00CC1A1E" w:rsidP="00D049F6">
            <w:pPr>
              <w:rPr>
                <w:rFonts w:ascii="Times New Roman" w:hAnsi="Times New Roman" w:cs="Times New Roman"/>
                <w:sz w:val="24"/>
                <w:szCs w:val="24"/>
              </w:rPr>
            </w:pPr>
            <w:r>
              <w:rPr>
                <w:rFonts w:ascii="Times New Roman" w:hAnsi="Times New Roman" w:cs="Times New Roman"/>
                <w:sz w:val="24"/>
                <w:szCs w:val="24"/>
              </w:rPr>
              <w:t>Organization</w:t>
            </w:r>
          </w:p>
        </w:tc>
        <w:tc>
          <w:tcPr>
            <w:tcW w:w="1949" w:type="dxa"/>
            <w:hideMark/>
          </w:tcPr>
          <w:p w14:paraId="5AE4376C" w14:textId="6A78833E"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Signature</w:t>
            </w:r>
          </w:p>
        </w:tc>
        <w:tc>
          <w:tcPr>
            <w:tcW w:w="1853" w:type="dxa"/>
            <w:hideMark/>
          </w:tcPr>
          <w:p w14:paraId="002F2353"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Date</w:t>
            </w:r>
          </w:p>
        </w:tc>
      </w:tr>
      <w:tr w:rsidR="00CC1A1E" w:rsidRPr="00AB50E8" w14:paraId="1BA20571" w14:textId="77777777" w:rsidTr="00CC1A1E">
        <w:trPr>
          <w:jc w:val="center"/>
        </w:trPr>
        <w:tc>
          <w:tcPr>
            <w:tcW w:w="2411" w:type="dxa"/>
            <w:hideMark/>
          </w:tcPr>
          <w:p w14:paraId="3AA04333"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Contractor</w:t>
            </w:r>
          </w:p>
        </w:tc>
        <w:tc>
          <w:tcPr>
            <w:tcW w:w="2449" w:type="dxa"/>
          </w:tcPr>
          <w:p w14:paraId="313EDAEA" w14:textId="77777777" w:rsidR="00CC1A1E" w:rsidRPr="00AB50E8" w:rsidRDefault="00CC1A1E" w:rsidP="00D049F6">
            <w:pPr>
              <w:rPr>
                <w:rFonts w:ascii="Times New Roman" w:hAnsi="Times New Roman" w:cs="Times New Roman"/>
                <w:sz w:val="24"/>
                <w:szCs w:val="24"/>
              </w:rPr>
            </w:pPr>
          </w:p>
        </w:tc>
        <w:tc>
          <w:tcPr>
            <w:tcW w:w="1760" w:type="dxa"/>
          </w:tcPr>
          <w:p w14:paraId="70E8A539" w14:textId="77777777" w:rsidR="00CC1A1E" w:rsidRPr="00AB50E8" w:rsidRDefault="00CC1A1E" w:rsidP="00D049F6">
            <w:pPr>
              <w:rPr>
                <w:rFonts w:ascii="Times New Roman" w:hAnsi="Times New Roman" w:cs="Times New Roman"/>
                <w:sz w:val="24"/>
                <w:szCs w:val="24"/>
              </w:rPr>
            </w:pPr>
          </w:p>
        </w:tc>
        <w:tc>
          <w:tcPr>
            <w:tcW w:w="1949" w:type="dxa"/>
          </w:tcPr>
          <w:p w14:paraId="5360FF40" w14:textId="2350E186" w:rsidR="00CC1A1E" w:rsidRPr="00AB50E8" w:rsidRDefault="00CC1A1E" w:rsidP="00D049F6">
            <w:pPr>
              <w:rPr>
                <w:rFonts w:ascii="Times New Roman" w:hAnsi="Times New Roman" w:cs="Times New Roman"/>
                <w:sz w:val="24"/>
                <w:szCs w:val="24"/>
              </w:rPr>
            </w:pPr>
          </w:p>
        </w:tc>
        <w:tc>
          <w:tcPr>
            <w:tcW w:w="1853" w:type="dxa"/>
          </w:tcPr>
          <w:p w14:paraId="4B2D1596" w14:textId="77777777" w:rsidR="00CC1A1E" w:rsidRPr="00AB50E8" w:rsidRDefault="00CC1A1E" w:rsidP="00D049F6">
            <w:pPr>
              <w:rPr>
                <w:rFonts w:ascii="Times New Roman" w:hAnsi="Times New Roman" w:cs="Times New Roman"/>
                <w:sz w:val="24"/>
                <w:szCs w:val="24"/>
              </w:rPr>
            </w:pPr>
          </w:p>
        </w:tc>
      </w:tr>
      <w:tr w:rsidR="00CC1A1E" w:rsidRPr="00AB50E8" w14:paraId="051EB196" w14:textId="77777777" w:rsidTr="00CC1A1E">
        <w:trPr>
          <w:jc w:val="center"/>
        </w:trPr>
        <w:tc>
          <w:tcPr>
            <w:tcW w:w="2411" w:type="dxa"/>
            <w:hideMark/>
          </w:tcPr>
          <w:p w14:paraId="31B793BF"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Project Manager</w:t>
            </w:r>
          </w:p>
        </w:tc>
        <w:tc>
          <w:tcPr>
            <w:tcW w:w="2449" w:type="dxa"/>
          </w:tcPr>
          <w:p w14:paraId="6AABDC1A" w14:textId="77777777" w:rsidR="00CC1A1E" w:rsidRPr="00AB50E8" w:rsidRDefault="00CC1A1E" w:rsidP="00D049F6">
            <w:pPr>
              <w:rPr>
                <w:rFonts w:ascii="Times New Roman" w:hAnsi="Times New Roman" w:cs="Times New Roman"/>
                <w:sz w:val="24"/>
                <w:szCs w:val="24"/>
              </w:rPr>
            </w:pPr>
          </w:p>
        </w:tc>
        <w:tc>
          <w:tcPr>
            <w:tcW w:w="1760" w:type="dxa"/>
          </w:tcPr>
          <w:p w14:paraId="46310211" w14:textId="77777777" w:rsidR="00CC1A1E" w:rsidRPr="00AB50E8" w:rsidRDefault="00CC1A1E" w:rsidP="00D049F6">
            <w:pPr>
              <w:rPr>
                <w:rFonts w:ascii="Times New Roman" w:hAnsi="Times New Roman" w:cs="Times New Roman"/>
                <w:sz w:val="24"/>
                <w:szCs w:val="24"/>
              </w:rPr>
            </w:pPr>
          </w:p>
        </w:tc>
        <w:tc>
          <w:tcPr>
            <w:tcW w:w="1949" w:type="dxa"/>
          </w:tcPr>
          <w:p w14:paraId="5E27C9DB" w14:textId="5652EBE8" w:rsidR="00CC1A1E" w:rsidRPr="00AB50E8" w:rsidRDefault="00CC1A1E" w:rsidP="00D049F6">
            <w:pPr>
              <w:rPr>
                <w:rFonts w:ascii="Times New Roman" w:hAnsi="Times New Roman" w:cs="Times New Roman"/>
                <w:sz w:val="24"/>
                <w:szCs w:val="24"/>
              </w:rPr>
            </w:pPr>
          </w:p>
        </w:tc>
        <w:tc>
          <w:tcPr>
            <w:tcW w:w="1853" w:type="dxa"/>
          </w:tcPr>
          <w:p w14:paraId="3777AC6D" w14:textId="77777777" w:rsidR="00CC1A1E" w:rsidRPr="00AB50E8" w:rsidRDefault="00CC1A1E" w:rsidP="00D049F6">
            <w:pPr>
              <w:rPr>
                <w:rFonts w:ascii="Times New Roman" w:hAnsi="Times New Roman" w:cs="Times New Roman"/>
                <w:sz w:val="24"/>
                <w:szCs w:val="24"/>
              </w:rPr>
            </w:pPr>
          </w:p>
        </w:tc>
      </w:tr>
      <w:tr w:rsidR="00CC1A1E" w:rsidRPr="00AB50E8" w14:paraId="47885A05" w14:textId="77777777" w:rsidTr="00CC1A1E">
        <w:trPr>
          <w:jc w:val="center"/>
        </w:trPr>
        <w:tc>
          <w:tcPr>
            <w:tcW w:w="2411" w:type="dxa"/>
            <w:hideMark/>
          </w:tcPr>
          <w:p w14:paraId="058F6EC2"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Contracting Authority</w:t>
            </w:r>
          </w:p>
        </w:tc>
        <w:tc>
          <w:tcPr>
            <w:tcW w:w="2449" w:type="dxa"/>
          </w:tcPr>
          <w:p w14:paraId="6A98C2D8" w14:textId="77777777" w:rsidR="00CC1A1E" w:rsidRPr="00AB50E8" w:rsidRDefault="00CC1A1E" w:rsidP="00D049F6">
            <w:pPr>
              <w:rPr>
                <w:rFonts w:ascii="Times New Roman" w:hAnsi="Times New Roman" w:cs="Times New Roman"/>
                <w:sz w:val="24"/>
                <w:szCs w:val="24"/>
              </w:rPr>
            </w:pPr>
          </w:p>
        </w:tc>
        <w:tc>
          <w:tcPr>
            <w:tcW w:w="1760" w:type="dxa"/>
          </w:tcPr>
          <w:p w14:paraId="7501F45C" w14:textId="77777777" w:rsidR="00CC1A1E" w:rsidRPr="00AB50E8" w:rsidRDefault="00CC1A1E" w:rsidP="00D049F6">
            <w:pPr>
              <w:rPr>
                <w:rFonts w:ascii="Times New Roman" w:hAnsi="Times New Roman" w:cs="Times New Roman"/>
                <w:sz w:val="24"/>
                <w:szCs w:val="24"/>
              </w:rPr>
            </w:pPr>
          </w:p>
        </w:tc>
        <w:tc>
          <w:tcPr>
            <w:tcW w:w="1949" w:type="dxa"/>
          </w:tcPr>
          <w:p w14:paraId="0177C56B" w14:textId="691C1296" w:rsidR="00CC1A1E" w:rsidRPr="00AB50E8" w:rsidRDefault="00CC1A1E" w:rsidP="00D049F6">
            <w:pPr>
              <w:rPr>
                <w:rFonts w:ascii="Times New Roman" w:hAnsi="Times New Roman" w:cs="Times New Roman"/>
                <w:sz w:val="24"/>
                <w:szCs w:val="24"/>
              </w:rPr>
            </w:pPr>
          </w:p>
        </w:tc>
        <w:tc>
          <w:tcPr>
            <w:tcW w:w="1853" w:type="dxa"/>
          </w:tcPr>
          <w:p w14:paraId="6ADD5164" w14:textId="77777777" w:rsidR="00CC1A1E" w:rsidRPr="00AB50E8" w:rsidRDefault="00CC1A1E" w:rsidP="00D049F6">
            <w:pPr>
              <w:rPr>
                <w:rFonts w:ascii="Times New Roman" w:hAnsi="Times New Roman" w:cs="Times New Roman"/>
                <w:sz w:val="24"/>
                <w:szCs w:val="24"/>
              </w:rPr>
            </w:pPr>
          </w:p>
        </w:tc>
      </w:tr>
      <w:tr w:rsidR="00CC1A1E" w:rsidRPr="00AB50E8" w14:paraId="78A9DCF8" w14:textId="77777777" w:rsidTr="00CC1A1E">
        <w:trPr>
          <w:jc w:val="center"/>
        </w:trPr>
        <w:tc>
          <w:tcPr>
            <w:tcW w:w="2411" w:type="dxa"/>
            <w:hideMark/>
          </w:tcPr>
          <w:p w14:paraId="54F25E63" w14:textId="77777777" w:rsidR="00CC1A1E" w:rsidRPr="00AB50E8" w:rsidRDefault="00CC1A1E" w:rsidP="00D049F6">
            <w:pPr>
              <w:rPr>
                <w:rFonts w:ascii="Times New Roman" w:hAnsi="Times New Roman" w:cs="Times New Roman"/>
                <w:sz w:val="24"/>
                <w:szCs w:val="24"/>
              </w:rPr>
            </w:pPr>
            <w:r w:rsidRPr="00AB50E8">
              <w:rPr>
                <w:rFonts w:ascii="Times New Roman" w:hAnsi="Times New Roman" w:cs="Times New Roman"/>
                <w:sz w:val="24"/>
                <w:szCs w:val="24"/>
              </w:rPr>
              <w:t>Beneficiary</w:t>
            </w:r>
          </w:p>
        </w:tc>
        <w:tc>
          <w:tcPr>
            <w:tcW w:w="2449" w:type="dxa"/>
          </w:tcPr>
          <w:p w14:paraId="711BDD5E" w14:textId="77777777" w:rsidR="00CC1A1E" w:rsidRPr="00AB50E8" w:rsidRDefault="00CC1A1E" w:rsidP="00D049F6">
            <w:pPr>
              <w:rPr>
                <w:rFonts w:ascii="Times New Roman" w:hAnsi="Times New Roman" w:cs="Times New Roman"/>
                <w:sz w:val="24"/>
                <w:szCs w:val="24"/>
              </w:rPr>
            </w:pPr>
          </w:p>
        </w:tc>
        <w:tc>
          <w:tcPr>
            <w:tcW w:w="1760" w:type="dxa"/>
          </w:tcPr>
          <w:p w14:paraId="5808B47D" w14:textId="77777777" w:rsidR="00CC1A1E" w:rsidRPr="00AB50E8" w:rsidRDefault="00CC1A1E" w:rsidP="00D049F6">
            <w:pPr>
              <w:rPr>
                <w:rFonts w:ascii="Times New Roman" w:hAnsi="Times New Roman" w:cs="Times New Roman"/>
                <w:sz w:val="24"/>
                <w:szCs w:val="24"/>
              </w:rPr>
            </w:pPr>
          </w:p>
        </w:tc>
        <w:tc>
          <w:tcPr>
            <w:tcW w:w="1949" w:type="dxa"/>
          </w:tcPr>
          <w:p w14:paraId="55086472" w14:textId="02B44005" w:rsidR="00CC1A1E" w:rsidRPr="00AB50E8" w:rsidRDefault="00CC1A1E" w:rsidP="00D049F6">
            <w:pPr>
              <w:rPr>
                <w:rFonts w:ascii="Times New Roman" w:hAnsi="Times New Roman" w:cs="Times New Roman"/>
                <w:sz w:val="24"/>
                <w:szCs w:val="24"/>
              </w:rPr>
            </w:pPr>
          </w:p>
        </w:tc>
        <w:tc>
          <w:tcPr>
            <w:tcW w:w="1853" w:type="dxa"/>
          </w:tcPr>
          <w:p w14:paraId="3E0248A6" w14:textId="77777777" w:rsidR="00CC1A1E" w:rsidRPr="00AB50E8" w:rsidRDefault="00CC1A1E" w:rsidP="00D049F6">
            <w:pPr>
              <w:rPr>
                <w:rFonts w:ascii="Times New Roman" w:hAnsi="Times New Roman" w:cs="Times New Roman"/>
                <w:sz w:val="24"/>
                <w:szCs w:val="24"/>
              </w:rPr>
            </w:pPr>
          </w:p>
        </w:tc>
      </w:tr>
      <w:tr w:rsidR="00CC1A1E" w:rsidRPr="00AB50E8" w14:paraId="6E97C4EA" w14:textId="77777777" w:rsidTr="00CC1A1E">
        <w:trPr>
          <w:jc w:val="center"/>
        </w:trPr>
        <w:tc>
          <w:tcPr>
            <w:tcW w:w="2411" w:type="dxa"/>
          </w:tcPr>
          <w:p w14:paraId="278F200A" w14:textId="77777777" w:rsidR="00CC1A1E" w:rsidRPr="00AB50E8" w:rsidRDefault="00CC1A1E" w:rsidP="00D049F6">
            <w:pPr>
              <w:rPr>
                <w:rFonts w:ascii="Times New Roman" w:hAnsi="Times New Roman" w:cs="Times New Roman"/>
                <w:sz w:val="24"/>
                <w:szCs w:val="24"/>
              </w:rPr>
            </w:pPr>
          </w:p>
        </w:tc>
        <w:tc>
          <w:tcPr>
            <w:tcW w:w="2449" w:type="dxa"/>
          </w:tcPr>
          <w:p w14:paraId="38CCE28B" w14:textId="77777777" w:rsidR="00CC1A1E" w:rsidRPr="00AB50E8" w:rsidRDefault="00CC1A1E" w:rsidP="00D049F6">
            <w:pPr>
              <w:rPr>
                <w:rFonts w:ascii="Times New Roman" w:hAnsi="Times New Roman" w:cs="Times New Roman"/>
                <w:sz w:val="24"/>
                <w:szCs w:val="24"/>
              </w:rPr>
            </w:pPr>
          </w:p>
        </w:tc>
        <w:tc>
          <w:tcPr>
            <w:tcW w:w="1760" w:type="dxa"/>
          </w:tcPr>
          <w:p w14:paraId="3EF04E44" w14:textId="77777777" w:rsidR="00CC1A1E" w:rsidRPr="00AB50E8" w:rsidRDefault="00CC1A1E" w:rsidP="00D049F6">
            <w:pPr>
              <w:rPr>
                <w:rFonts w:ascii="Times New Roman" w:hAnsi="Times New Roman" w:cs="Times New Roman"/>
                <w:sz w:val="24"/>
                <w:szCs w:val="24"/>
              </w:rPr>
            </w:pPr>
          </w:p>
        </w:tc>
        <w:tc>
          <w:tcPr>
            <w:tcW w:w="1949" w:type="dxa"/>
          </w:tcPr>
          <w:p w14:paraId="271BD034" w14:textId="5D73CF9B" w:rsidR="00CC1A1E" w:rsidRPr="00AB50E8" w:rsidRDefault="00CC1A1E" w:rsidP="00D049F6">
            <w:pPr>
              <w:rPr>
                <w:rFonts w:ascii="Times New Roman" w:hAnsi="Times New Roman" w:cs="Times New Roman"/>
                <w:sz w:val="24"/>
                <w:szCs w:val="24"/>
              </w:rPr>
            </w:pPr>
          </w:p>
        </w:tc>
        <w:tc>
          <w:tcPr>
            <w:tcW w:w="1853" w:type="dxa"/>
          </w:tcPr>
          <w:p w14:paraId="710F2F55" w14:textId="77777777" w:rsidR="00CC1A1E" w:rsidRPr="00AB50E8" w:rsidRDefault="00CC1A1E" w:rsidP="00D049F6">
            <w:pPr>
              <w:rPr>
                <w:rFonts w:ascii="Times New Roman" w:hAnsi="Times New Roman" w:cs="Times New Roman"/>
                <w:sz w:val="24"/>
                <w:szCs w:val="24"/>
              </w:rPr>
            </w:pPr>
          </w:p>
        </w:tc>
      </w:tr>
    </w:tbl>
    <w:p w14:paraId="55A719EF" w14:textId="77777777" w:rsidR="00E369A9" w:rsidRDefault="00E369A9" w:rsidP="006847E9">
      <w:pPr>
        <w:ind w:left="720"/>
        <w:rPr>
          <w:rFonts w:ascii="Times New Roman" w:hAnsi="Times New Roman" w:cs="Times New Roman"/>
          <w:sz w:val="22"/>
        </w:rPr>
      </w:pPr>
    </w:p>
    <w:p w14:paraId="2575E3D3" w14:textId="7F0749CC" w:rsidR="006968D5" w:rsidRDefault="00E369A9" w:rsidP="006847E9">
      <w:pPr>
        <w:ind w:left="720"/>
        <w:rPr>
          <w:rFonts w:ascii="Times New Roman" w:hAnsi="Times New Roman" w:cs="Times New Roman"/>
          <w:sz w:val="24"/>
          <w:szCs w:val="24"/>
        </w:rPr>
      </w:pPr>
      <w:r w:rsidRPr="00AE195A">
        <w:rPr>
          <w:rFonts w:ascii="Times New Roman" w:hAnsi="Times New Roman" w:cs="Times New Roman"/>
          <w:sz w:val="22"/>
        </w:rPr>
        <w:t>Contract Reference:</w:t>
      </w:r>
      <w:r w:rsidRPr="00AE195A">
        <w:rPr>
          <w:rFonts w:ascii="Times New Roman" w:hAnsi="Times New Roman" w:cs="Times New Roman"/>
          <w:sz w:val="22"/>
        </w:rPr>
        <w:br/>
        <w:t>Annex II – Performance Requirements</w:t>
      </w:r>
      <w:r w:rsidRPr="00AE195A">
        <w:rPr>
          <w:rFonts w:ascii="Times New Roman" w:hAnsi="Times New Roman" w:cs="Times New Roman"/>
          <w:sz w:val="22"/>
        </w:rPr>
        <w:br/>
        <w:t>Special Conditions Articles 25 and 31</w:t>
      </w:r>
    </w:p>
    <w:p w14:paraId="5F74D207" w14:textId="77777777" w:rsidR="006968D5" w:rsidRDefault="006968D5" w:rsidP="006847E9">
      <w:pPr>
        <w:ind w:left="720"/>
        <w:rPr>
          <w:rFonts w:ascii="Times New Roman" w:hAnsi="Times New Roman" w:cs="Times New Roman"/>
          <w:sz w:val="24"/>
          <w:szCs w:val="24"/>
        </w:rPr>
      </w:pPr>
    </w:p>
    <w:p w14:paraId="0205C2A7" w14:textId="7E05278A" w:rsidR="0017478F" w:rsidRDefault="00FF0995">
      <w:pPr>
        <w:pStyle w:val="Heading1"/>
        <w:rPr>
          <w:rFonts w:ascii="Times New Roman" w:hAnsi="Times New Roman" w:cs="Times New Roman"/>
        </w:rPr>
      </w:pPr>
      <w:r w:rsidRPr="00CB3571">
        <w:rPr>
          <w:rFonts w:ascii="Times New Roman" w:hAnsi="Times New Roman" w:cs="Times New Roman"/>
        </w:rPr>
        <w:lastRenderedPageBreak/>
        <w:t>1</w:t>
      </w:r>
      <w:r w:rsidR="004217A8">
        <w:rPr>
          <w:rFonts w:ascii="Times New Roman" w:hAnsi="Times New Roman" w:cs="Times New Roman"/>
        </w:rPr>
        <w:t>1</w:t>
      </w:r>
      <w:r w:rsidRPr="00CB3571">
        <w:rPr>
          <w:rFonts w:ascii="Times New Roman" w:hAnsi="Times New Roman" w:cs="Times New Roman"/>
        </w:rPr>
        <w:t>. Performance Testing Data Sheets</w:t>
      </w:r>
    </w:p>
    <w:p w14:paraId="6FDD1A6B" w14:textId="4FD26079" w:rsidR="00AB50E8" w:rsidRPr="004217A8" w:rsidRDefault="00B167F3" w:rsidP="00AB50E8">
      <w:pPr>
        <w:rPr>
          <w:rFonts w:ascii="Times New Roman" w:eastAsiaTheme="majorEastAsia" w:hAnsi="Times New Roman" w:cs="Times New Roman"/>
          <w:b/>
          <w:bCs/>
          <w:color w:val="1F4E79"/>
          <w:sz w:val="28"/>
          <w:szCs w:val="28"/>
        </w:rPr>
      </w:pPr>
      <w:r w:rsidRPr="004217A8">
        <w:rPr>
          <w:rFonts w:ascii="Times New Roman" w:eastAsiaTheme="majorEastAsia" w:hAnsi="Times New Roman" w:cs="Times New Roman"/>
          <w:b/>
          <w:bCs/>
          <w:color w:val="1F4E79"/>
          <w:sz w:val="28"/>
          <w:szCs w:val="28"/>
        </w:rPr>
        <w:t>1</w:t>
      </w:r>
      <w:r w:rsidR="004217A8" w:rsidRPr="004217A8">
        <w:rPr>
          <w:rFonts w:ascii="Times New Roman" w:eastAsiaTheme="majorEastAsia" w:hAnsi="Times New Roman" w:cs="Times New Roman"/>
          <w:b/>
          <w:bCs/>
          <w:color w:val="1F4E79"/>
          <w:sz w:val="28"/>
          <w:szCs w:val="28"/>
        </w:rPr>
        <w:t>1</w:t>
      </w:r>
      <w:r w:rsidR="00AB50E8" w:rsidRPr="004217A8">
        <w:rPr>
          <w:rFonts w:ascii="Times New Roman" w:eastAsiaTheme="majorEastAsia" w:hAnsi="Times New Roman" w:cs="Times New Roman"/>
          <w:b/>
          <w:bCs/>
          <w:color w:val="1F4E79"/>
          <w:sz w:val="28"/>
          <w:szCs w:val="28"/>
        </w:rPr>
        <w:t>.1 Test Conditions</w:t>
      </w:r>
    </w:p>
    <w:tbl>
      <w:tblPr>
        <w:tblStyle w:val="TableGrid"/>
        <w:tblW w:w="890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0"/>
        <w:gridCol w:w="1645"/>
        <w:gridCol w:w="6300"/>
      </w:tblGrid>
      <w:tr w:rsidR="00AB50E8" w:rsidRPr="00BC5EE9" w14:paraId="4D6F3666" w14:textId="77777777" w:rsidTr="00B167F3">
        <w:trPr>
          <w:jc w:val="center"/>
        </w:trPr>
        <w:tc>
          <w:tcPr>
            <w:tcW w:w="960" w:type="dxa"/>
            <w:shd w:val="clear" w:color="auto" w:fill="1F4E79"/>
            <w:vAlign w:val="center"/>
          </w:tcPr>
          <w:p w14:paraId="25618A9C" w14:textId="77777777" w:rsidR="00AB50E8" w:rsidRPr="00BC5EE9" w:rsidRDefault="00AB50E8" w:rsidP="00D049F6">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1645" w:type="dxa"/>
            <w:shd w:val="clear" w:color="auto" w:fill="1F4E79"/>
            <w:vAlign w:val="center"/>
          </w:tcPr>
          <w:p w14:paraId="2A0F582B" w14:textId="40BF4D97" w:rsidR="00AB50E8" w:rsidRPr="00AB50E8" w:rsidRDefault="00AB50E8" w:rsidP="00D049F6">
            <w:pPr>
              <w:rPr>
                <w:rFonts w:ascii="Times New Roman" w:hAnsi="Times New Roman" w:cs="Times New Roman"/>
                <w:b/>
                <w:bCs/>
                <w:sz w:val="24"/>
                <w:szCs w:val="24"/>
              </w:rPr>
            </w:pPr>
            <w:r w:rsidRPr="00AB50E8">
              <w:rPr>
                <w:rFonts w:ascii="Times New Roman" w:hAnsi="Times New Roman" w:cs="Times New Roman"/>
                <w:b/>
                <w:bCs/>
                <w:color w:val="FFFFFF" w:themeColor="background1"/>
                <w:sz w:val="24"/>
                <w:szCs w:val="24"/>
              </w:rPr>
              <w:t>Parameter</w:t>
            </w:r>
          </w:p>
        </w:tc>
        <w:tc>
          <w:tcPr>
            <w:tcW w:w="6300" w:type="dxa"/>
            <w:shd w:val="clear" w:color="auto" w:fill="1F4E79"/>
            <w:vAlign w:val="center"/>
          </w:tcPr>
          <w:p w14:paraId="29B626C4" w14:textId="2AB838E5" w:rsidR="00AB50E8" w:rsidRPr="00BC5EE9" w:rsidRDefault="00AB50E8" w:rsidP="00D049F6">
            <w:pPr>
              <w:rPr>
                <w:rFonts w:ascii="Times New Roman" w:hAnsi="Times New Roman" w:cs="Times New Roman"/>
                <w:sz w:val="24"/>
                <w:szCs w:val="24"/>
              </w:rPr>
            </w:pPr>
            <w:r>
              <w:rPr>
                <w:rFonts w:ascii="Times New Roman" w:hAnsi="Times New Roman" w:cs="Times New Roman"/>
                <w:b/>
                <w:color w:val="FFFFFF"/>
                <w:sz w:val="24"/>
                <w:szCs w:val="24"/>
              </w:rPr>
              <w:t>Value</w:t>
            </w:r>
          </w:p>
        </w:tc>
      </w:tr>
      <w:tr w:rsidR="00AB50E8" w:rsidRPr="00BC5EE9" w14:paraId="59416A89" w14:textId="77777777" w:rsidTr="00B167F3">
        <w:trPr>
          <w:jc w:val="center"/>
        </w:trPr>
        <w:tc>
          <w:tcPr>
            <w:tcW w:w="960" w:type="dxa"/>
            <w:vAlign w:val="center"/>
          </w:tcPr>
          <w:p w14:paraId="3E86BF3F"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1</w:t>
            </w:r>
          </w:p>
        </w:tc>
        <w:tc>
          <w:tcPr>
            <w:tcW w:w="1645" w:type="dxa"/>
          </w:tcPr>
          <w:p w14:paraId="5263A5B5" w14:textId="29F33CE2"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Test Date</w:t>
            </w:r>
          </w:p>
        </w:tc>
        <w:tc>
          <w:tcPr>
            <w:tcW w:w="6300" w:type="dxa"/>
            <w:vAlign w:val="center"/>
          </w:tcPr>
          <w:p w14:paraId="53D8F814" w14:textId="786B7FF5" w:rsidR="00AB50E8" w:rsidRPr="00BC5EE9" w:rsidRDefault="00AB50E8" w:rsidP="00AB50E8">
            <w:pPr>
              <w:rPr>
                <w:rFonts w:ascii="Times New Roman" w:hAnsi="Times New Roman" w:cs="Times New Roman"/>
                <w:sz w:val="24"/>
                <w:szCs w:val="24"/>
              </w:rPr>
            </w:pPr>
          </w:p>
        </w:tc>
      </w:tr>
      <w:tr w:rsidR="00AB50E8" w:rsidRPr="00BC5EE9" w14:paraId="1625EA09" w14:textId="77777777" w:rsidTr="00B167F3">
        <w:trPr>
          <w:jc w:val="center"/>
        </w:trPr>
        <w:tc>
          <w:tcPr>
            <w:tcW w:w="960" w:type="dxa"/>
            <w:vAlign w:val="center"/>
          </w:tcPr>
          <w:p w14:paraId="3DA0F511"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2</w:t>
            </w:r>
          </w:p>
        </w:tc>
        <w:tc>
          <w:tcPr>
            <w:tcW w:w="1645" w:type="dxa"/>
          </w:tcPr>
          <w:p w14:paraId="62E66B35" w14:textId="31434A1B"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Start</w:t>
            </w:r>
          </w:p>
        </w:tc>
        <w:tc>
          <w:tcPr>
            <w:tcW w:w="6300" w:type="dxa"/>
            <w:vAlign w:val="center"/>
          </w:tcPr>
          <w:p w14:paraId="3CABCEE2" w14:textId="4F18C0E1" w:rsidR="00AB50E8" w:rsidRPr="00BC5EE9" w:rsidRDefault="00AB50E8" w:rsidP="00AB50E8">
            <w:pPr>
              <w:rPr>
                <w:rFonts w:ascii="Times New Roman" w:hAnsi="Times New Roman" w:cs="Times New Roman"/>
                <w:sz w:val="24"/>
                <w:szCs w:val="24"/>
              </w:rPr>
            </w:pPr>
          </w:p>
        </w:tc>
      </w:tr>
      <w:tr w:rsidR="00AB50E8" w:rsidRPr="00BC5EE9" w14:paraId="2896127E" w14:textId="77777777" w:rsidTr="00B167F3">
        <w:trPr>
          <w:jc w:val="center"/>
        </w:trPr>
        <w:tc>
          <w:tcPr>
            <w:tcW w:w="960" w:type="dxa"/>
            <w:vAlign w:val="center"/>
          </w:tcPr>
          <w:p w14:paraId="479021A1"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3</w:t>
            </w:r>
          </w:p>
        </w:tc>
        <w:tc>
          <w:tcPr>
            <w:tcW w:w="1645" w:type="dxa"/>
          </w:tcPr>
          <w:p w14:paraId="7F66E677" w14:textId="7F34B138"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Finish</w:t>
            </w:r>
          </w:p>
        </w:tc>
        <w:tc>
          <w:tcPr>
            <w:tcW w:w="6300" w:type="dxa"/>
            <w:vAlign w:val="center"/>
          </w:tcPr>
          <w:p w14:paraId="29A4604A" w14:textId="03AC60B8" w:rsidR="00AB50E8" w:rsidRPr="00BC5EE9" w:rsidRDefault="00AB50E8" w:rsidP="00AB50E8">
            <w:pPr>
              <w:rPr>
                <w:rFonts w:ascii="Times New Roman" w:hAnsi="Times New Roman" w:cs="Times New Roman"/>
                <w:sz w:val="24"/>
                <w:szCs w:val="24"/>
              </w:rPr>
            </w:pPr>
          </w:p>
        </w:tc>
      </w:tr>
      <w:tr w:rsidR="00AB50E8" w:rsidRPr="00BC5EE9" w14:paraId="281DF7E6" w14:textId="77777777" w:rsidTr="00B167F3">
        <w:trPr>
          <w:jc w:val="center"/>
        </w:trPr>
        <w:tc>
          <w:tcPr>
            <w:tcW w:w="960" w:type="dxa"/>
            <w:vAlign w:val="center"/>
          </w:tcPr>
          <w:p w14:paraId="20502625"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4</w:t>
            </w:r>
          </w:p>
        </w:tc>
        <w:tc>
          <w:tcPr>
            <w:tcW w:w="1645" w:type="dxa"/>
          </w:tcPr>
          <w:p w14:paraId="3DD42006" w14:textId="7709FFBD"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Duration</w:t>
            </w:r>
          </w:p>
        </w:tc>
        <w:tc>
          <w:tcPr>
            <w:tcW w:w="6300" w:type="dxa"/>
            <w:vAlign w:val="center"/>
          </w:tcPr>
          <w:p w14:paraId="0DDD6411" w14:textId="07071251" w:rsidR="00AB50E8" w:rsidRPr="00BC5EE9" w:rsidRDefault="00AB50E8" w:rsidP="00AB50E8">
            <w:pPr>
              <w:rPr>
                <w:rFonts w:ascii="Times New Roman" w:hAnsi="Times New Roman" w:cs="Times New Roman"/>
                <w:sz w:val="24"/>
                <w:szCs w:val="24"/>
              </w:rPr>
            </w:pPr>
          </w:p>
        </w:tc>
      </w:tr>
      <w:tr w:rsidR="00AB50E8" w:rsidRPr="00BC5EE9" w14:paraId="2CC9B9DB" w14:textId="77777777" w:rsidTr="00B167F3">
        <w:trPr>
          <w:jc w:val="center"/>
        </w:trPr>
        <w:tc>
          <w:tcPr>
            <w:tcW w:w="960" w:type="dxa"/>
            <w:vAlign w:val="center"/>
          </w:tcPr>
          <w:p w14:paraId="20BBEEA7"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5</w:t>
            </w:r>
          </w:p>
        </w:tc>
        <w:tc>
          <w:tcPr>
            <w:tcW w:w="1645" w:type="dxa"/>
          </w:tcPr>
          <w:p w14:paraId="64BF2F35" w14:textId="32AA25EE"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Weather</w:t>
            </w:r>
          </w:p>
        </w:tc>
        <w:tc>
          <w:tcPr>
            <w:tcW w:w="6300" w:type="dxa"/>
            <w:vAlign w:val="center"/>
          </w:tcPr>
          <w:p w14:paraId="1582DEBC" w14:textId="35566BFE" w:rsidR="00AB50E8" w:rsidRPr="00BC5EE9" w:rsidRDefault="00AB50E8" w:rsidP="00AB50E8">
            <w:pPr>
              <w:rPr>
                <w:rFonts w:ascii="Times New Roman" w:hAnsi="Times New Roman" w:cs="Times New Roman"/>
                <w:sz w:val="24"/>
                <w:szCs w:val="24"/>
              </w:rPr>
            </w:pPr>
          </w:p>
        </w:tc>
      </w:tr>
      <w:tr w:rsidR="00AB50E8" w:rsidRPr="00BC5EE9" w14:paraId="64B0AB24" w14:textId="77777777" w:rsidTr="00B167F3">
        <w:trPr>
          <w:jc w:val="center"/>
        </w:trPr>
        <w:tc>
          <w:tcPr>
            <w:tcW w:w="960" w:type="dxa"/>
            <w:vAlign w:val="center"/>
          </w:tcPr>
          <w:p w14:paraId="51EBC6D9"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6</w:t>
            </w:r>
          </w:p>
        </w:tc>
        <w:tc>
          <w:tcPr>
            <w:tcW w:w="1645" w:type="dxa"/>
          </w:tcPr>
          <w:p w14:paraId="5D3846D3" w14:textId="2D30140E"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Material</w:t>
            </w:r>
          </w:p>
        </w:tc>
        <w:tc>
          <w:tcPr>
            <w:tcW w:w="6300" w:type="dxa"/>
            <w:vAlign w:val="center"/>
          </w:tcPr>
          <w:p w14:paraId="5301FE3E" w14:textId="4F79BC73" w:rsidR="00AB50E8" w:rsidRPr="00BC5EE9" w:rsidRDefault="00AB50E8" w:rsidP="00AB50E8">
            <w:pPr>
              <w:rPr>
                <w:rFonts w:ascii="Times New Roman" w:hAnsi="Times New Roman" w:cs="Times New Roman"/>
                <w:sz w:val="24"/>
                <w:szCs w:val="24"/>
              </w:rPr>
            </w:pPr>
          </w:p>
        </w:tc>
      </w:tr>
      <w:tr w:rsidR="00AB50E8" w:rsidRPr="00BC5EE9" w14:paraId="1EA2185E" w14:textId="77777777" w:rsidTr="00B167F3">
        <w:trPr>
          <w:jc w:val="center"/>
        </w:trPr>
        <w:tc>
          <w:tcPr>
            <w:tcW w:w="960" w:type="dxa"/>
            <w:vAlign w:val="center"/>
          </w:tcPr>
          <w:p w14:paraId="68A27C56"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7</w:t>
            </w:r>
          </w:p>
        </w:tc>
        <w:tc>
          <w:tcPr>
            <w:tcW w:w="1645" w:type="dxa"/>
          </w:tcPr>
          <w:p w14:paraId="3C88DD8A" w14:textId="09C97968"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Feed Size</w:t>
            </w:r>
          </w:p>
        </w:tc>
        <w:tc>
          <w:tcPr>
            <w:tcW w:w="6300" w:type="dxa"/>
            <w:vAlign w:val="center"/>
          </w:tcPr>
          <w:p w14:paraId="69A7B8FE" w14:textId="0C3F6511" w:rsidR="00AB50E8" w:rsidRPr="00BC5EE9" w:rsidRDefault="00AB50E8" w:rsidP="00AB50E8">
            <w:pPr>
              <w:rPr>
                <w:rFonts w:ascii="Times New Roman" w:hAnsi="Times New Roman" w:cs="Times New Roman"/>
                <w:sz w:val="24"/>
                <w:szCs w:val="24"/>
              </w:rPr>
            </w:pPr>
          </w:p>
        </w:tc>
      </w:tr>
      <w:tr w:rsidR="00AB50E8" w:rsidRPr="00BC5EE9" w14:paraId="58190170" w14:textId="77777777" w:rsidTr="00B167F3">
        <w:trPr>
          <w:jc w:val="center"/>
        </w:trPr>
        <w:tc>
          <w:tcPr>
            <w:tcW w:w="960" w:type="dxa"/>
            <w:vAlign w:val="center"/>
          </w:tcPr>
          <w:p w14:paraId="4B8D9794"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8</w:t>
            </w:r>
          </w:p>
        </w:tc>
        <w:tc>
          <w:tcPr>
            <w:tcW w:w="1645" w:type="dxa"/>
          </w:tcPr>
          <w:p w14:paraId="11FCE2E8" w14:textId="5D254B39"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Moisture</w:t>
            </w:r>
          </w:p>
        </w:tc>
        <w:tc>
          <w:tcPr>
            <w:tcW w:w="6300" w:type="dxa"/>
            <w:vAlign w:val="center"/>
          </w:tcPr>
          <w:p w14:paraId="2D99A577" w14:textId="7714F61E" w:rsidR="00AB50E8" w:rsidRPr="00BC5EE9" w:rsidRDefault="00AB50E8" w:rsidP="00AB50E8">
            <w:pPr>
              <w:rPr>
                <w:rFonts w:ascii="Times New Roman" w:hAnsi="Times New Roman" w:cs="Times New Roman"/>
                <w:sz w:val="24"/>
                <w:szCs w:val="24"/>
              </w:rPr>
            </w:pPr>
          </w:p>
        </w:tc>
      </w:tr>
      <w:tr w:rsidR="00AB50E8" w:rsidRPr="00BC5EE9" w14:paraId="0B9EA719" w14:textId="77777777" w:rsidTr="00B167F3">
        <w:trPr>
          <w:jc w:val="center"/>
        </w:trPr>
        <w:tc>
          <w:tcPr>
            <w:tcW w:w="960" w:type="dxa"/>
            <w:vAlign w:val="center"/>
          </w:tcPr>
          <w:p w14:paraId="525909B7"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9</w:t>
            </w:r>
          </w:p>
        </w:tc>
        <w:tc>
          <w:tcPr>
            <w:tcW w:w="1645" w:type="dxa"/>
          </w:tcPr>
          <w:p w14:paraId="3CD69E21" w14:textId="4062CCA4"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Operator</w:t>
            </w:r>
          </w:p>
        </w:tc>
        <w:tc>
          <w:tcPr>
            <w:tcW w:w="6300" w:type="dxa"/>
            <w:vAlign w:val="center"/>
          </w:tcPr>
          <w:p w14:paraId="107D1A01" w14:textId="7A32DEE5" w:rsidR="00AB50E8" w:rsidRPr="00BC5EE9" w:rsidRDefault="00AB50E8" w:rsidP="00AB50E8">
            <w:pPr>
              <w:rPr>
                <w:rFonts w:ascii="Times New Roman" w:hAnsi="Times New Roman" w:cs="Times New Roman"/>
                <w:sz w:val="24"/>
                <w:szCs w:val="24"/>
              </w:rPr>
            </w:pPr>
          </w:p>
        </w:tc>
      </w:tr>
      <w:tr w:rsidR="00AB50E8" w:rsidRPr="00BC5EE9" w14:paraId="771CE23F" w14:textId="77777777" w:rsidTr="00B167F3">
        <w:trPr>
          <w:jc w:val="center"/>
        </w:trPr>
        <w:tc>
          <w:tcPr>
            <w:tcW w:w="960" w:type="dxa"/>
            <w:vAlign w:val="center"/>
          </w:tcPr>
          <w:p w14:paraId="607D3442" w14:textId="77777777" w:rsidR="00AB50E8" w:rsidRPr="00BC5EE9" w:rsidRDefault="00AB50E8" w:rsidP="00AB50E8">
            <w:pPr>
              <w:rPr>
                <w:rFonts w:ascii="Times New Roman" w:hAnsi="Times New Roman" w:cs="Times New Roman"/>
                <w:sz w:val="24"/>
                <w:szCs w:val="24"/>
              </w:rPr>
            </w:pPr>
            <w:r w:rsidRPr="00BC5EE9">
              <w:rPr>
                <w:rFonts w:ascii="Times New Roman" w:hAnsi="Times New Roman" w:cs="Times New Roman"/>
                <w:sz w:val="24"/>
                <w:szCs w:val="24"/>
              </w:rPr>
              <w:t>10</w:t>
            </w:r>
          </w:p>
        </w:tc>
        <w:tc>
          <w:tcPr>
            <w:tcW w:w="1645" w:type="dxa"/>
          </w:tcPr>
          <w:p w14:paraId="3E4AC170" w14:textId="37EF2118" w:rsidR="00AB50E8" w:rsidRPr="00BC5EE9"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Engineer</w:t>
            </w:r>
          </w:p>
        </w:tc>
        <w:tc>
          <w:tcPr>
            <w:tcW w:w="6300" w:type="dxa"/>
            <w:vAlign w:val="center"/>
          </w:tcPr>
          <w:p w14:paraId="54EBAA05" w14:textId="0C9DFD17" w:rsidR="00AB50E8" w:rsidRPr="00BC5EE9" w:rsidRDefault="00AB50E8" w:rsidP="00AB50E8">
            <w:pPr>
              <w:rPr>
                <w:rFonts w:ascii="Times New Roman" w:hAnsi="Times New Roman" w:cs="Times New Roman"/>
                <w:sz w:val="24"/>
                <w:szCs w:val="24"/>
              </w:rPr>
            </w:pPr>
          </w:p>
        </w:tc>
      </w:tr>
    </w:tbl>
    <w:p w14:paraId="3745396E" w14:textId="77777777" w:rsidR="00AB50E8" w:rsidRDefault="00AB50E8" w:rsidP="00AB50E8">
      <w:pPr>
        <w:rPr>
          <w:rFonts w:ascii="Times New Roman" w:eastAsiaTheme="majorEastAsia" w:hAnsi="Times New Roman" w:cs="Times New Roman"/>
          <w:b/>
          <w:bCs/>
          <w:color w:val="1F4E79"/>
          <w:sz w:val="24"/>
          <w:szCs w:val="24"/>
        </w:rPr>
      </w:pPr>
    </w:p>
    <w:p w14:paraId="10603ED7" w14:textId="77777777" w:rsidR="003A1A57" w:rsidRPr="00AB50E8" w:rsidRDefault="003A1A57" w:rsidP="00AB50E8">
      <w:pPr>
        <w:rPr>
          <w:rFonts w:ascii="Times New Roman" w:eastAsiaTheme="majorEastAsia" w:hAnsi="Times New Roman" w:cs="Times New Roman"/>
          <w:b/>
          <w:bCs/>
          <w:color w:val="1F4E79"/>
          <w:sz w:val="24"/>
          <w:szCs w:val="24"/>
        </w:rPr>
      </w:pPr>
    </w:p>
    <w:p w14:paraId="0FC1A01E" w14:textId="331E9596" w:rsidR="00AB50E8" w:rsidRDefault="00AB50E8" w:rsidP="00AB50E8">
      <w:pPr>
        <w:rPr>
          <w:rFonts w:ascii="Times New Roman" w:eastAsiaTheme="majorEastAsia" w:hAnsi="Times New Roman" w:cs="Times New Roman"/>
          <w:b/>
          <w:bCs/>
          <w:color w:val="1F4E79"/>
          <w:sz w:val="28"/>
          <w:szCs w:val="28"/>
        </w:rPr>
      </w:pPr>
      <w:r w:rsidRPr="00B167F3">
        <w:rPr>
          <w:rFonts w:ascii="Times New Roman" w:eastAsiaTheme="majorEastAsia" w:hAnsi="Times New Roman" w:cs="Times New Roman"/>
          <w:b/>
          <w:bCs/>
          <w:color w:val="1F4E79"/>
          <w:sz w:val="28"/>
          <w:szCs w:val="28"/>
        </w:rPr>
        <w:t>1</w:t>
      </w:r>
      <w:r w:rsidR="004217A8">
        <w:rPr>
          <w:rFonts w:ascii="Times New Roman" w:eastAsiaTheme="majorEastAsia" w:hAnsi="Times New Roman" w:cs="Times New Roman"/>
          <w:b/>
          <w:bCs/>
          <w:color w:val="1F4E79"/>
          <w:sz w:val="28"/>
          <w:szCs w:val="28"/>
        </w:rPr>
        <w:t>1</w:t>
      </w:r>
      <w:r w:rsidRPr="00B167F3">
        <w:rPr>
          <w:rFonts w:ascii="Times New Roman" w:eastAsiaTheme="majorEastAsia" w:hAnsi="Times New Roman" w:cs="Times New Roman"/>
          <w:b/>
          <w:bCs/>
          <w:color w:val="1F4E79"/>
          <w:sz w:val="28"/>
          <w:szCs w:val="28"/>
        </w:rPr>
        <w:t>.2 Machine Configuration</w:t>
      </w:r>
    </w:p>
    <w:tbl>
      <w:tblPr>
        <w:tblStyle w:val="TableGrid"/>
        <w:tblW w:w="905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70"/>
        <w:gridCol w:w="2305"/>
        <w:gridCol w:w="6181"/>
      </w:tblGrid>
      <w:tr w:rsidR="00B167F3" w:rsidRPr="00BC5EE9" w14:paraId="00CF0194" w14:textId="77777777" w:rsidTr="00CD1184">
        <w:trPr>
          <w:jc w:val="center"/>
        </w:trPr>
        <w:tc>
          <w:tcPr>
            <w:tcW w:w="570" w:type="dxa"/>
            <w:shd w:val="clear" w:color="auto" w:fill="1F4E79"/>
            <w:vAlign w:val="center"/>
          </w:tcPr>
          <w:p w14:paraId="09A02B7F" w14:textId="77777777" w:rsidR="00B167F3" w:rsidRPr="00BC5EE9" w:rsidRDefault="00B167F3" w:rsidP="00D049F6">
            <w:pPr>
              <w:rPr>
                <w:rFonts w:ascii="Times New Roman" w:hAnsi="Times New Roman" w:cs="Times New Roman"/>
                <w:sz w:val="24"/>
                <w:szCs w:val="24"/>
              </w:rPr>
            </w:pPr>
            <w:r w:rsidRPr="00BC5EE9">
              <w:rPr>
                <w:rFonts w:ascii="Times New Roman" w:hAnsi="Times New Roman" w:cs="Times New Roman"/>
                <w:b/>
                <w:color w:val="FFFFFF"/>
                <w:sz w:val="24"/>
                <w:szCs w:val="24"/>
              </w:rPr>
              <w:t>No.</w:t>
            </w:r>
          </w:p>
        </w:tc>
        <w:tc>
          <w:tcPr>
            <w:tcW w:w="2305" w:type="dxa"/>
            <w:shd w:val="clear" w:color="auto" w:fill="1F4E79"/>
            <w:vAlign w:val="center"/>
          </w:tcPr>
          <w:p w14:paraId="60B150B8" w14:textId="77777777" w:rsidR="00B167F3" w:rsidRPr="00AB50E8" w:rsidRDefault="00B167F3" w:rsidP="00D049F6">
            <w:pPr>
              <w:rPr>
                <w:rFonts w:ascii="Times New Roman" w:hAnsi="Times New Roman" w:cs="Times New Roman"/>
                <w:b/>
                <w:bCs/>
                <w:sz w:val="24"/>
                <w:szCs w:val="24"/>
              </w:rPr>
            </w:pPr>
            <w:r w:rsidRPr="00AB50E8">
              <w:rPr>
                <w:rFonts w:ascii="Times New Roman" w:hAnsi="Times New Roman" w:cs="Times New Roman"/>
                <w:b/>
                <w:bCs/>
                <w:color w:val="FFFFFF" w:themeColor="background1"/>
                <w:sz w:val="24"/>
                <w:szCs w:val="24"/>
              </w:rPr>
              <w:t>Parameter</w:t>
            </w:r>
          </w:p>
        </w:tc>
        <w:tc>
          <w:tcPr>
            <w:tcW w:w="6181" w:type="dxa"/>
            <w:shd w:val="clear" w:color="auto" w:fill="1F4E79"/>
            <w:vAlign w:val="center"/>
          </w:tcPr>
          <w:p w14:paraId="0D729BC8" w14:textId="77777777" w:rsidR="00B167F3" w:rsidRPr="00BC5EE9" w:rsidRDefault="00B167F3" w:rsidP="00D049F6">
            <w:pPr>
              <w:rPr>
                <w:rFonts w:ascii="Times New Roman" w:hAnsi="Times New Roman" w:cs="Times New Roman"/>
                <w:sz w:val="24"/>
                <w:szCs w:val="24"/>
              </w:rPr>
            </w:pPr>
            <w:r>
              <w:rPr>
                <w:rFonts w:ascii="Times New Roman" w:hAnsi="Times New Roman" w:cs="Times New Roman"/>
                <w:b/>
                <w:color w:val="FFFFFF"/>
                <w:sz w:val="24"/>
                <w:szCs w:val="24"/>
              </w:rPr>
              <w:t>Value</w:t>
            </w:r>
          </w:p>
        </w:tc>
      </w:tr>
      <w:tr w:rsidR="00B167F3" w:rsidRPr="00BC5EE9" w14:paraId="715B994C" w14:textId="77777777" w:rsidTr="00CD1184">
        <w:trPr>
          <w:jc w:val="center"/>
        </w:trPr>
        <w:tc>
          <w:tcPr>
            <w:tcW w:w="570" w:type="dxa"/>
            <w:vAlign w:val="center"/>
          </w:tcPr>
          <w:p w14:paraId="207C4DE7"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1</w:t>
            </w:r>
          </w:p>
        </w:tc>
        <w:tc>
          <w:tcPr>
            <w:tcW w:w="2305" w:type="dxa"/>
          </w:tcPr>
          <w:p w14:paraId="5BC5672A" w14:textId="72D35368"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Crusher CSS</w:t>
            </w:r>
          </w:p>
        </w:tc>
        <w:tc>
          <w:tcPr>
            <w:tcW w:w="6181" w:type="dxa"/>
            <w:vAlign w:val="center"/>
          </w:tcPr>
          <w:p w14:paraId="3F13B034" w14:textId="77777777" w:rsidR="00B167F3" w:rsidRPr="00BC5EE9" w:rsidRDefault="00B167F3" w:rsidP="00B167F3">
            <w:pPr>
              <w:rPr>
                <w:rFonts w:ascii="Times New Roman" w:hAnsi="Times New Roman" w:cs="Times New Roman"/>
                <w:sz w:val="24"/>
                <w:szCs w:val="24"/>
              </w:rPr>
            </w:pPr>
          </w:p>
        </w:tc>
      </w:tr>
      <w:tr w:rsidR="00B167F3" w:rsidRPr="00BC5EE9" w14:paraId="0469B3C5" w14:textId="77777777" w:rsidTr="00CD1184">
        <w:trPr>
          <w:jc w:val="center"/>
        </w:trPr>
        <w:tc>
          <w:tcPr>
            <w:tcW w:w="570" w:type="dxa"/>
            <w:vAlign w:val="center"/>
          </w:tcPr>
          <w:p w14:paraId="6214F3B7"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2</w:t>
            </w:r>
          </w:p>
        </w:tc>
        <w:tc>
          <w:tcPr>
            <w:tcW w:w="2305" w:type="dxa"/>
          </w:tcPr>
          <w:p w14:paraId="58D69E1A" w14:textId="4C55FC53"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Engine Speed</w:t>
            </w:r>
          </w:p>
        </w:tc>
        <w:tc>
          <w:tcPr>
            <w:tcW w:w="6181" w:type="dxa"/>
            <w:vAlign w:val="center"/>
          </w:tcPr>
          <w:p w14:paraId="3C7C377E" w14:textId="77777777" w:rsidR="00B167F3" w:rsidRPr="00BC5EE9" w:rsidRDefault="00B167F3" w:rsidP="00B167F3">
            <w:pPr>
              <w:rPr>
                <w:rFonts w:ascii="Times New Roman" w:hAnsi="Times New Roman" w:cs="Times New Roman"/>
                <w:sz w:val="24"/>
                <w:szCs w:val="24"/>
              </w:rPr>
            </w:pPr>
          </w:p>
        </w:tc>
      </w:tr>
      <w:tr w:rsidR="00B167F3" w:rsidRPr="00BC5EE9" w14:paraId="215B97DB" w14:textId="77777777" w:rsidTr="00CD1184">
        <w:trPr>
          <w:jc w:val="center"/>
        </w:trPr>
        <w:tc>
          <w:tcPr>
            <w:tcW w:w="570" w:type="dxa"/>
            <w:vAlign w:val="center"/>
          </w:tcPr>
          <w:p w14:paraId="66223B9F"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3</w:t>
            </w:r>
          </w:p>
        </w:tc>
        <w:tc>
          <w:tcPr>
            <w:tcW w:w="2305" w:type="dxa"/>
          </w:tcPr>
          <w:p w14:paraId="4A561F4C" w14:textId="23B5D837"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Conveyor Speed</w:t>
            </w:r>
          </w:p>
        </w:tc>
        <w:tc>
          <w:tcPr>
            <w:tcW w:w="6181" w:type="dxa"/>
            <w:vAlign w:val="center"/>
          </w:tcPr>
          <w:p w14:paraId="64FB8CF6" w14:textId="77777777" w:rsidR="00B167F3" w:rsidRPr="00BC5EE9" w:rsidRDefault="00B167F3" w:rsidP="00B167F3">
            <w:pPr>
              <w:rPr>
                <w:rFonts w:ascii="Times New Roman" w:hAnsi="Times New Roman" w:cs="Times New Roman"/>
                <w:sz w:val="24"/>
                <w:szCs w:val="24"/>
              </w:rPr>
            </w:pPr>
          </w:p>
        </w:tc>
      </w:tr>
      <w:tr w:rsidR="00B167F3" w:rsidRPr="00BC5EE9" w14:paraId="4865F8D8" w14:textId="77777777" w:rsidTr="00CD1184">
        <w:trPr>
          <w:jc w:val="center"/>
        </w:trPr>
        <w:tc>
          <w:tcPr>
            <w:tcW w:w="570" w:type="dxa"/>
            <w:vAlign w:val="center"/>
          </w:tcPr>
          <w:p w14:paraId="51DD61E8"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4</w:t>
            </w:r>
          </w:p>
        </w:tc>
        <w:tc>
          <w:tcPr>
            <w:tcW w:w="2305" w:type="dxa"/>
          </w:tcPr>
          <w:p w14:paraId="3501E7B6" w14:textId="0028DA65"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Magnetic Separator</w:t>
            </w:r>
          </w:p>
        </w:tc>
        <w:tc>
          <w:tcPr>
            <w:tcW w:w="6181" w:type="dxa"/>
            <w:vAlign w:val="center"/>
          </w:tcPr>
          <w:p w14:paraId="2522F035" w14:textId="77777777" w:rsidR="00B167F3" w:rsidRPr="00BC5EE9" w:rsidRDefault="00B167F3" w:rsidP="00B167F3">
            <w:pPr>
              <w:rPr>
                <w:rFonts w:ascii="Times New Roman" w:hAnsi="Times New Roman" w:cs="Times New Roman"/>
                <w:sz w:val="24"/>
                <w:szCs w:val="24"/>
              </w:rPr>
            </w:pPr>
          </w:p>
        </w:tc>
      </w:tr>
      <w:tr w:rsidR="00B167F3" w:rsidRPr="00BC5EE9" w14:paraId="2BC3B839" w14:textId="77777777" w:rsidTr="00CD1184">
        <w:trPr>
          <w:jc w:val="center"/>
        </w:trPr>
        <w:tc>
          <w:tcPr>
            <w:tcW w:w="570" w:type="dxa"/>
            <w:vAlign w:val="center"/>
          </w:tcPr>
          <w:p w14:paraId="0B085D46"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5</w:t>
            </w:r>
          </w:p>
        </w:tc>
        <w:tc>
          <w:tcPr>
            <w:tcW w:w="2305" w:type="dxa"/>
          </w:tcPr>
          <w:p w14:paraId="5AEF01FF" w14:textId="050D4A65"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Picking Station</w:t>
            </w:r>
          </w:p>
        </w:tc>
        <w:tc>
          <w:tcPr>
            <w:tcW w:w="6181" w:type="dxa"/>
            <w:vAlign w:val="center"/>
          </w:tcPr>
          <w:p w14:paraId="1E2C7CFD" w14:textId="77777777" w:rsidR="00B167F3" w:rsidRPr="00BC5EE9" w:rsidRDefault="00B167F3" w:rsidP="00B167F3">
            <w:pPr>
              <w:rPr>
                <w:rFonts w:ascii="Times New Roman" w:hAnsi="Times New Roman" w:cs="Times New Roman"/>
                <w:sz w:val="24"/>
                <w:szCs w:val="24"/>
              </w:rPr>
            </w:pPr>
          </w:p>
        </w:tc>
      </w:tr>
      <w:tr w:rsidR="00B167F3" w:rsidRPr="00BC5EE9" w14:paraId="5A7F0095" w14:textId="77777777" w:rsidTr="00CD1184">
        <w:trPr>
          <w:jc w:val="center"/>
        </w:trPr>
        <w:tc>
          <w:tcPr>
            <w:tcW w:w="570" w:type="dxa"/>
            <w:vAlign w:val="center"/>
          </w:tcPr>
          <w:p w14:paraId="0E7F3309"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6</w:t>
            </w:r>
          </w:p>
        </w:tc>
        <w:tc>
          <w:tcPr>
            <w:tcW w:w="2305" w:type="dxa"/>
          </w:tcPr>
          <w:p w14:paraId="40D588F5" w14:textId="10C91508"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Dust Suppression</w:t>
            </w:r>
          </w:p>
        </w:tc>
        <w:tc>
          <w:tcPr>
            <w:tcW w:w="6181" w:type="dxa"/>
            <w:vAlign w:val="center"/>
          </w:tcPr>
          <w:p w14:paraId="5AF3EAAE" w14:textId="77777777" w:rsidR="00B167F3" w:rsidRPr="00BC5EE9" w:rsidRDefault="00B167F3" w:rsidP="00B167F3">
            <w:pPr>
              <w:rPr>
                <w:rFonts w:ascii="Times New Roman" w:hAnsi="Times New Roman" w:cs="Times New Roman"/>
                <w:sz w:val="24"/>
                <w:szCs w:val="24"/>
              </w:rPr>
            </w:pPr>
          </w:p>
        </w:tc>
      </w:tr>
      <w:tr w:rsidR="00B167F3" w:rsidRPr="00BC5EE9" w14:paraId="43488FA9" w14:textId="77777777" w:rsidTr="00CD1184">
        <w:trPr>
          <w:jc w:val="center"/>
        </w:trPr>
        <w:tc>
          <w:tcPr>
            <w:tcW w:w="570" w:type="dxa"/>
            <w:vAlign w:val="center"/>
          </w:tcPr>
          <w:p w14:paraId="55463922" w14:textId="77777777" w:rsidR="00B167F3" w:rsidRPr="00BC5EE9" w:rsidRDefault="00B167F3" w:rsidP="00B167F3">
            <w:pPr>
              <w:rPr>
                <w:rFonts w:ascii="Times New Roman" w:hAnsi="Times New Roman" w:cs="Times New Roman"/>
                <w:sz w:val="24"/>
                <w:szCs w:val="24"/>
              </w:rPr>
            </w:pPr>
            <w:r w:rsidRPr="00BC5EE9">
              <w:rPr>
                <w:rFonts w:ascii="Times New Roman" w:hAnsi="Times New Roman" w:cs="Times New Roman"/>
                <w:sz w:val="24"/>
                <w:szCs w:val="24"/>
              </w:rPr>
              <w:t>7</w:t>
            </w:r>
          </w:p>
        </w:tc>
        <w:tc>
          <w:tcPr>
            <w:tcW w:w="2305" w:type="dxa"/>
          </w:tcPr>
          <w:p w14:paraId="020AA180" w14:textId="4EC81417" w:rsidR="00B167F3" w:rsidRPr="00BC5EE9" w:rsidRDefault="00B167F3" w:rsidP="00B167F3">
            <w:pPr>
              <w:rPr>
                <w:rFonts w:ascii="Times New Roman" w:hAnsi="Times New Roman" w:cs="Times New Roman"/>
                <w:sz w:val="24"/>
                <w:szCs w:val="24"/>
              </w:rPr>
            </w:pPr>
            <w:r w:rsidRPr="00AB50E8">
              <w:rPr>
                <w:rFonts w:ascii="Times New Roman" w:hAnsi="Times New Roman" w:cs="Times New Roman"/>
                <w:sz w:val="24"/>
                <w:szCs w:val="24"/>
              </w:rPr>
              <w:t>Hydraulic Pressure</w:t>
            </w:r>
          </w:p>
        </w:tc>
        <w:tc>
          <w:tcPr>
            <w:tcW w:w="6181" w:type="dxa"/>
            <w:vAlign w:val="center"/>
          </w:tcPr>
          <w:p w14:paraId="6CE25E4D" w14:textId="77777777" w:rsidR="00B167F3" w:rsidRPr="00BC5EE9" w:rsidRDefault="00B167F3" w:rsidP="00B167F3">
            <w:pPr>
              <w:rPr>
                <w:rFonts w:ascii="Times New Roman" w:hAnsi="Times New Roman" w:cs="Times New Roman"/>
                <w:sz w:val="24"/>
                <w:szCs w:val="24"/>
              </w:rPr>
            </w:pPr>
          </w:p>
        </w:tc>
      </w:tr>
    </w:tbl>
    <w:p w14:paraId="407CAA5B" w14:textId="77777777" w:rsidR="00B167F3" w:rsidRDefault="00B167F3" w:rsidP="00AB50E8">
      <w:pPr>
        <w:rPr>
          <w:rFonts w:ascii="Times New Roman" w:eastAsiaTheme="majorEastAsia" w:hAnsi="Times New Roman" w:cs="Times New Roman"/>
          <w:b/>
          <w:bCs/>
          <w:color w:val="1F4E79"/>
          <w:sz w:val="28"/>
          <w:szCs w:val="28"/>
        </w:rPr>
      </w:pPr>
    </w:p>
    <w:p w14:paraId="12FADDF0" w14:textId="77777777" w:rsidR="00E41ACC" w:rsidRDefault="00E41ACC" w:rsidP="00AB50E8">
      <w:pPr>
        <w:rPr>
          <w:rFonts w:ascii="Times New Roman" w:eastAsiaTheme="majorEastAsia" w:hAnsi="Times New Roman" w:cs="Times New Roman"/>
          <w:b/>
          <w:bCs/>
          <w:color w:val="1F4E79"/>
          <w:sz w:val="28"/>
          <w:szCs w:val="28"/>
        </w:rPr>
      </w:pPr>
    </w:p>
    <w:p w14:paraId="360ADD18" w14:textId="77777777" w:rsidR="00E41ACC" w:rsidRDefault="00E41ACC" w:rsidP="00AB50E8">
      <w:pPr>
        <w:rPr>
          <w:rFonts w:ascii="Times New Roman" w:eastAsiaTheme="majorEastAsia" w:hAnsi="Times New Roman" w:cs="Times New Roman"/>
          <w:b/>
          <w:bCs/>
          <w:color w:val="1F4E79"/>
          <w:sz w:val="28"/>
          <w:szCs w:val="28"/>
        </w:rPr>
      </w:pPr>
    </w:p>
    <w:p w14:paraId="337C7F61" w14:textId="77777777" w:rsidR="00E41ACC" w:rsidRDefault="00E41ACC" w:rsidP="00AB50E8">
      <w:pPr>
        <w:rPr>
          <w:rFonts w:ascii="Times New Roman" w:eastAsiaTheme="majorEastAsia" w:hAnsi="Times New Roman" w:cs="Times New Roman"/>
          <w:b/>
          <w:bCs/>
          <w:color w:val="1F4E79"/>
          <w:sz w:val="28"/>
          <w:szCs w:val="28"/>
        </w:rPr>
      </w:pPr>
    </w:p>
    <w:p w14:paraId="194380F4" w14:textId="77777777" w:rsidR="00E41ACC" w:rsidRDefault="00E41ACC" w:rsidP="00AB50E8">
      <w:pPr>
        <w:rPr>
          <w:rFonts w:ascii="Times New Roman" w:eastAsiaTheme="majorEastAsia" w:hAnsi="Times New Roman" w:cs="Times New Roman"/>
          <w:b/>
          <w:bCs/>
          <w:color w:val="1F4E79"/>
          <w:sz w:val="28"/>
          <w:szCs w:val="28"/>
        </w:rPr>
      </w:pPr>
    </w:p>
    <w:p w14:paraId="78F014A9" w14:textId="77777777" w:rsidR="00E41ACC" w:rsidRDefault="00E41ACC" w:rsidP="00AB50E8">
      <w:pPr>
        <w:rPr>
          <w:rFonts w:ascii="Times New Roman" w:eastAsiaTheme="majorEastAsia" w:hAnsi="Times New Roman" w:cs="Times New Roman"/>
          <w:b/>
          <w:bCs/>
          <w:color w:val="1F4E79"/>
          <w:sz w:val="28"/>
          <w:szCs w:val="28"/>
        </w:rPr>
      </w:pPr>
    </w:p>
    <w:p w14:paraId="465B0920" w14:textId="77777777" w:rsidR="00E41ACC" w:rsidRDefault="00E41ACC" w:rsidP="00AB50E8">
      <w:pPr>
        <w:rPr>
          <w:rFonts w:ascii="Times New Roman" w:eastAsiaTheme="majorEastAsia" w:hAnsi="Times New Roman" w:cs="Times New Roman"/>
          <w:b/>
          <w:bCs/>
          <w:color w:val="1F4E79"/>
          <w:sz w:val="28"/>
          <w:szCs w:val="28"/>
        </w:rPr>
      </w:pPr>
    </w:p>
    <w:p w14:paraId="3B1BB245" w14:textId="77777777" w:rsidR="00E41ACC" w:rsidRDefault="00E41ACC" w:rsidP="00AB50E8">
      <w:pPr>
        <w:rPr>
          <w:rFonts w:ascii="Times New Roman" w:eastAsiaTheme="majorEastAsia" w:hAnsi="Times New Roman" w:cs="Times New Roman"/>
          <w:b/>
          <w:bCs/>
          <w:color w:val="1F4E79"/>
          <w:sz w:val="28"/>
          <w:szCs w:val="28"/>
        </w:rPr>
      </w:pPr>
    </w:p>
    <w:p w14:paraId="0DFB9B69" w14:textId="77777777" w:rsidR="00E41ACC" w:rsidRDefault="00E41ACC" w:rsidP="00AB50E8">
      <w:pPr>
        <w:rPr>
          <w:rFonts w:ascii="Times New Roman" w:eastAsiaTheme="majorEastAsia" w:hAnsi="Times New Roman" w:cs="Times New Roman"/>
          <w:b/>
          <w:bCs/>
          <w:color w:val="1F4E79"/>
          <w:sz w:val="28"/>
          <w:szCs w:val="28"/>
        </w:rPr>
      </w:pPr>
    </w:p>
    <w:p w14:paraId="54844692" w14:textId="77777777" w:rsidR="003A1A57" w:rsidRPr="00B167F3" w:rsidRDefault="003A1A57" w:rsidP="00AB50E8">
      <w:pPr>
        <w:rPr>
          <w:rFonts w:ascii="Times New Roman" w:eastAsiaTheme="majorEastAsia" w:hAnsi="Times New Roman" w:cs="Times New Roman"/>
          <w:b/>
          <w:bCs/>
          <w:color w:val="1F4E79"/>
          <w:sz w:val="28"/>
          <w:szCs w:val="28"/>
        </w:rPr>
      </w:pPr>
    </w:p>
    <w:p w14:paraId="569802D5" w14:textId="155D0738" w:rsidR="00AB50E8" w:rsidRPr="00E97ACD" w:rsidRDefault="00AB50E8" w:rsidP="00AB50E8">
      <w:pPr>
        <w:rPr>
          <w:rFonts w:ascii="Times New Roman" w:hAnsi="Times New Roman" w:cs="Times New Roman"/>
          <w:b/>
          <w:color w:val="FFFFFF"/>
          <w:sz w:val="24"/>
          <w:szCs w:val="24"/>
        </w:rPr>
      </w:pPr>
      <w:r w:rsidRPr="00FF1025">
        <w:rPr>
          <w:rFonts w:ascii="Times New Roman" w:eastAsiaTheme="majorEastAsia" w:hAnsi="Times New Roman" w:cs="Times New Roman"/>
          <w:b/>
          <w:bCs/>
          <w:color w:val="1F4E79"/>
          <w:sz w:val="28"/>
          <w:szCs w:val="28"/>
        </w:rPr>
        <w:lastRenderedPageBreak/>
        <w:t>1</w:t>
      </w:r>
      <w:r w:rsidR="004217A8">
        <w:rPr>
          <w:rFonts w:ascii="Times New Roman" w:eastAsiaTheme="majorEastAsia" w:hAnsi="Times New Roman" w:cs="Times New Roman"/>
          <w:b/>
          <w:bCs/>
          <w:color w:val="1F4E79"/>
          <w:sz w:val="28"/>
          <w:szCs w:val="28"/>
        </w:rPr>
        <w:t>1</w:t>
      </w:r>
      <w:r w:rsidRPr="00FF1025">
        <w:rPr>
          <w:rFonts w:ascii="Times New Roman" w:eastAsiaTheme="majorEastAsia" w:hAnsi="Times New Roman" w:cs="Times New Roman"/>
          <w:b/>
          <w:bCs/>
          <w:color w:val="1F4E79"/>
          <w:sz w:val="28"/>
          <w:szCs w:val="28"/>
        </w:rPr>
        <w:t>.3 Performance Verification</w:t>
      </w:r>
      <w:r w:rsidRPr="00AB50E8">
        <w:rPr>
          <w:rFonts w:ascii="Times New Roman" w:hAnsi="Times New Roman" w:cs="Times New Roman"/>
          <w:b/>
          <w:bCs/>
          <w:sz w:val="24"/>
          <w:szCs w:val="24"/>
        </w:rPr>
        <w:t xml:space="preserve"> </w:t>
      </w:r>
      <w:r w:rsidRPr="00E97ACD">
        <w:rPr>
          <w:rFonts w:ascii="Times New Roman" w:hAnsi="Times New Roman" w:cs="Times New Roman"/>
          <w:b/>
          <w:color w:val="FFFFFF"/>
          <w:sz w:val="24"/>
          <w:szCs w:val="24"/>
        </w:rPr>
        <w:t>Matrix</w:t>
      </w:r>
    </w:p>
    <w:tbl>
      <w:tblPr>
        <w:tblStyle w:val="TableGrid"/>
        <w:tblW w:w="985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70"/>
        <w:gridCol w:w="2665"/>
        <w:gridCol w:w="1136"/>
        <w:gridCol w:w="1243"/>
        <w:gridCol w:w="670"/>
        <w:gridCol w:w="627"/>
        <w:gridCol w:w="2942"/>
      </w:tblGrid>
      <w:tr w:rsidR="00E97ACD" w:rsidRPr="00E97ACD" w14:paraId="7BB61532" w14:textId="77777777" w:rsidTr="00030B78">
        <w:trPr>
          <w:jc w:val="center"/>
        </w:trPr>
        <w:tc>
          <w:tcPr>
            <w:tcW w:w="570" w:type="dxa"/>
            <w:shd w:val="clear" w:color="auto" w:fill="1F4E79"/>
            <w:vAlign w:val="center"/>
          </w:tcPr>
          <w:p w14:paraId="7C474B93" w14:textId="77777777" w:rsidR="00E97ACD" w:rsidRPr="00E97ACD" w:rsidRDefault="00E97ACD" w:rsidP="00E97ACD">
            <w:pPr>
              <w:rPr>
                <w:rFonts w:ascii="Times New Roman" w:hAnsi="Times New Roman" w:cs="Times New Roman"/>
                <w:b/>
                <w:color w:val="FFFFFF"/>
                <w:sz w:val="24"/>
                <w:szCs w:val="24"/>
              </w:rPr>
            </w:pPr>
            <w:r w:rsidRPr="00BC5EE9">
              <w:rPr>
                <w:rFonts w:ascii="Times New Roman" w:hAnsi="Times New Roman" w:cs="Times New Roman"/>
                <w:b/>
                <w:color w:val="FFFFFF"/>
                <w:sz w:val="24"/>
                <w:szCs w:val="24"/>
              </w:rPr>
              <w:t>No.</w:t>
            </w:r>
          </w:p>
        </w:tc>
        <w:tc>
          <w:tcPr>
            <w:tcW w:w="2665" w:type="dxa"/>
            <w:shd w:val="clear" w:color="auto" w:fill="1F4E79"/>
            <w:vAlign w:val="center"/>
          </w:tcPr>
          <w:p w14:paraId="562B4422" w14:textId="59F12110" w:rsidR="00E97ACD" w:rsidRPr="00E97ACD" w:rsidRDefault="00E97ACD" w:rsidP="00E97ACD">
            <w:pPr>
              <w:rPr>
                <w:rFonts w:ascii="Times New Roman" w:hAnsi="Times New Roman" w:cs="Times New Roman"/>
                <w:b/>
                <w:color w:val="FFFFFF"/>
                <w:sz w:val="24"/>
                <w:szCs w:val="24"/>
              </w:rPr>
            </w:pPr>
            <w:r w:rsidRPr="00933F4C">
              <w:rPr>
                <w:rFonts w:ascii="Times New Roman" w:hAnsi="Times New Roman" w:cs="Times New Roman"/>
                <w:b/>
                <w:color w:val="FFFFFF"/>
                <w:sz w:val="24"/>
                <w:szCs w:val="24"/>
              </w:rPr>
              <w:t>Requirement</w:t>
            </w:r>
          </w:p>
        </w:tc>
        <w:tc>
          <w:tcPr>
            <w:tcW w:w="1136" w:type="dxa"/>
            <w:shd w:val="clear" w:color="auto" w:fill="1F4E79"/>
          </w:tcPr>
          <w:p w14:paraId="54E19E66" w14:textId="08B310D0" w:rsidR="00E97ACD" w:rsidRPr="00E97ACD" w:rsidRDefault="00E97ACD" w:rsidP="00E97ACD">
            <w:pPr>
              <w:rPr>
                <w:rFonts w:ascii="Times New Roman" w:hAnsi="Times New Roman" w:cs="Times New Roman"/>
                <w:b/>
                <w:color w:val="FFFFFF"/>
                <w:sz w:val="24"/>
                <w:szCs w:val="24"/>
              </w:rPr>
            </w:pPr>
            <w:r w:rsidRPr="00E97ACD">
              <w:rPr>
                <w:rFonts w:ascii="Times New Roman" w:hAnsi="Times New Roman" w:cs="Times New Roman"/>
                <w:b/>
                <w:color w:val="FFFFFF"/>
                <w:sz w:val="24"/>
                <w:szCs w:val="24"/>
              </w:rPr>
              <w:t>Contract</w:t>
            </w:r>
          </w:p>
        </w:tc>
        <w:tc>
          <w:tcPr>
            <w:tcW w:w="1243" w:type="dxa"/>
            <w:shd w:val="clear" w:color="auto" w:fill="1F4E79"/>
          </w:tcPr>
          <w:p w14:paraId="7296F529" w14:textId="5898B8ED" w:rsidR="00E97ACD" w:rsidRPr="00BC5EE9" w:rsidRDefault="00E97ACD" w:rsidP="00E97ACD">
            <w:pPr>
              <w:rPr>
                <w:rFonts w:ascii="Times New Roman" w:hAnsi="Times New Roman" w:cs="Times New Roman"/>
                <w:b/>
                <w:color w:val="FFFFFF"/>
                <w:sz w:val="24"/>
                <w:szCs w:val="24"/>
              </w:rPr>
            </w:pPr>
            <w:r w:rsidRPr="00E97ACD">
              <w:rPr>
                <w:rFonts w:ascii="Times New Roman" w:hAnsi="Times New Roman" w:cs="Times New Roman"/>
                <w:b/>
                <w:color w:val="FFFFFF"/>
                <w:sz w:val="24"/>
                <w:szCs w:val="24"/>
              </w:rPr>
              <w:t>Measured</w:t>
            </w:r>
          </w:p>
        </w:tc>
        <w:tc>
          <w:tcPr>
            <w:tcW w:w="670" w:type="dxa"/>
            <w:shd w:val="clear" w:color="auto" w:fill="1F4E79"/>
            <w:vAlign w:val="center"/>
          </w:tcPr>
          <w:p w14:paraId="6263D782" w14:textId="689234B6" w:rsidR="00E97ACD" w:rsidRPr="00BC5EE9" w:rsidRDefault="00E97ACD" w:rsidP="00A72DBE">
            <w:pPr>
              <w:jc w:val="center"/>
              <w:rPr>
                <w:rFonts w:ascii="Times New Roman" w:hAnsi="Times New Roman" w:cs="Times New Roman"/>
                <w:b/>
                <w:color w:val="FFFFFF"/>
                <w:sz w:val="24"/>
                <w:szCs w:val="24"/>
              </w:rPr>
            </w:pPr>
            <w:r w:rsidRPr="00BC5EE9">
              <w:rPr>
                <w:rFonts w:ascii="Times New Roman" w:hAnsi="Times New Roman" w:cs="Times New Roman"/>
                <w:b/>
                <w:color w:val="FFFFFF"/>
                <w:sz w:val="24"/>
                <w:szCs w:val="24"/>
              </w:rPr>
              <w:t>Pass</w:t>
            </w:r>
          </w:p>
        </w:tc>
        <w:tc>
          <w:tcPr>
            <w:tcW w:w="627" w:type="dxa"/>
            <w:shd w:val="clear" w:color="auto" w:fill="1F4E79"/>
            <w:vAlign w:val="center"/>
          </w:tcPr>
          <w:p w14:paraId="39A631B8" w14:textId="46148E16" w:rsidR="00E97ACD" w:rsidRPr="00E97ACD" w:rsidRDefault="00E97ACD" w:rsidP="00A72DBE">
            <w:pPr>
              <w:jc w:val="center"/>
              <w:rPr>
                <w:rFonts w:ascii="Times New Roman" w:hAnsi="Times New Roman" w:cs="Times New Roman"/>
                <w:b/>
                <w:color w:val="FFFFFF"/>
                <w:sz w:val="24"/>
                <w:szCs w:val="24"/>
              </w:rPr>
            </w:pPr>
            <w:r w:rsidRPr="00BC5EE9">
              <w:rPr>
                <w:rFonts w:ascii="Times New Roman" w:hAnsi="Times New Roman" w:cs="Times New Roman"/>
                <w:b/>
                <w:color w:val="FFFFFF"/>
                <w:sz w:val="24"/>
                <w:szCs w:val="24"/>
              </w:rPr>
              <w:t>Fail</w:t>
            </w:r>
          </w:p>
        </w:tc>
        <w:tc>
          <w:tcPr>
            <w:tcW w:w="2942" w:type="dxa"/>
            <w:shd w:val="clear" w:color="auto" w:fill="1F4E79"/>
            <w:vAlign w:val="center"/>
          </w:tcPr>
          <w:p w14:paraId="37CE2D8C" w14:textId="77777777" w:rsidR="00E97ACD" w:rsidRPr="00E97ACD" w:rsidRDefault="00E97ACD" w:rsidP="00E97ACD">
            <w:pPr>
              <w:rPr>
                <w:rFonts w:ascii="Times New Roman" w:hAnsi="Times New Roman" w:cs="Times New Roman"/>
                <w:b/>
                <w:color w:val="FFFFFF"/>
                <w:sz w:val="24"/>
                <w:szCs w:val="24"/>
              </w:rPr>
            </w:pPr>
            <w:r w:rsidRPr="00BC5EE9">
              <w:rPr>
                <w:rFonts w:ascii="Times New Roman" w:hAnsi="Times New Roman" w:cs="Times New Roman"/>
                <w:b/>
                <w:color w:val="FFFFFF"/>
                <w:sz w:val="24"/>
                <w:szCs w:val="24"/>
              </w:rPr>
              <w:t>Comments</w:t>
            </w:r>
          </w:p>
        </w:tc>
      </w:tr>
      <w:tr w:rsidR="00946407" w:rsidRPr="00BC5EE9" w14:paraId="1222F509" w14:textId="77777777" w:rsidTr="00030B78">
        <w:trPr>
          <w:jc w:val="center"/>
        </w:trPr>
        <w:tc>
          <w:tcPr>
            <w:tcW w:w="570" w:type="dxa"/>
            <w:vAlign w:val="center"/>
          </w:tcPr>
          <w:p w14:paraId="135807FE"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w:t>
            </w:r>
          </w:p>
        </w:tc>
        <w:tc>
          <w:tcPr>
            <w:tcW w:w="2665" w:type="dxa"/>
          </w:tcPr>
          <w:p w14:paraId="3337533F" w14:textId="2BA004A1"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Processing Capacity</w:t>
            </w:r>
          </w:p>
        </w:tc>
        <w:tc>
          <w:tcPr>
            <w:tcW w:w="1136" w:type="dxa"/>
            <w:vAlign w:val="center"/>
          </w:tcPr>
          <w:p w14:paraId="6C8165A9" w14:textId="17AF266D" w:rsidR="00946407" w:rsidRPr="00BC5EE9" w:rsidRDefault="00946407" w:rsidP="00946407">
            <w:pPr>
              <w:rPr>
                <w:rFonts w:ascii="Times New Roman" w:hAnsi="Times New Roman" w:cs="Times New Roman"/>
                <w:sz w:val="24"/>
                <w:szCs w:val="24"/>
              </w:rPr>
            </w:pPr>
          </w:p>
        </w:tc>
        <w:tc>
          <w:tcPr>
            <w:tcW w:w="1243" w:type="dxa"/>
            <w:vAlign w:val="center"/>
          </w:tcPr>
          <w:p w14:paraId="149FAAE6" w14:textId="09B59F5B" w:rsidR="00946407" w:rsidRPr="00BC5EE9" w:rsidRDefault="00946407" w:rsidP="00946407">
            <w:pPr>
              <w:rPr>
                <w:rFonts w:ascii="Segoe UI Symbol" w:hAnsi="Segoe UI Symbol" w:cs="Segoe UI Symbol"/>
                <w:sz w:val="24"/>
                <w:szCs w:val="24"/>
              </w:rPr>
            </w:pPr>
          </w:p>
        </w:tc>
        <w:tc>
          <w:tcPr>
            <w:tcW w:w="670" w:type="dxa"/>
            <w:vAlign w:val="center"/>
          </w:tcPr>
          <w:p w14:paraId="004AE3D8" w14:textId="6E4921D9"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39EA9197" w14:textId="2EB8BD82"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76E03375" w14:textId="77777777" w:rsidR="00946407" w:rsidRPr="00BC5EE9" w:rsidRDefault="00946407" w:rsidP="00946407">
            <w:pPr>
              <w:rPr>
                <w:rFonts w:ascii="Times New Roman" w:hAnsi="Times New Roman" w:cs="Times New Roman"/>
                <w:sz w:val="24"/>
                <w:szCs w:val="24"/>
              </w:rPr>
            </w:pPr>
          </w:p>
        </w:tc>
      </w:tr>
      <w:tr w:rsidR="00946407" w:rsidRPr="00BC5EE9" w14:paraId="197199C9" w14:textId="77777777" w:rsidTr="00030B78">
        <w:trPr>
          <w:jc w:val="center"/>
        </w:trPr>
        <w:tc>
          <w:tcPr>
            <w:tcW w:w="570" w:type="dxa"/>
            <w:vAlign w:val="center"/>
          </w:tcPr>
          <w:p w14:paraId="621F128A"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2</w:t>
            </w:r>
          </w:p>
        </w:tc>
        <w:tc>
          <w:tcPr>
            <w:tcW w:w="2665" w:type="dxa"/>
          </w:tcPr>
          <w:p w14:paraId="5D1721C8" w14:textId="53300A37"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Output Granulation</w:t>
            </w:r>
          </w:p>
        </w:tc>
        <w:tc>
          <w:tcPr>
            <w:tcW w:w="1136" w:type="dxa"/>
            <w:vAlign w:val="center"/>
          </w:tcPr>
          <w:p w14:paraId="5B77D3D7" w14:textId="2B3EFA04" w:rsidR="00946407" w:rsidRPr="00BC5EE9" w:rsidRDefault="00946407" w:rsidP="00946407">
            <w:pPr>
              <w:rPr>
                <w:rFonts w:ascii="Times New Roman" w:hAnsi="Times New Roman" w:cs="Times New Roman"/>
                <w:sz w:val="24"/>
                <w:szCs w:val="24"/>
              </w:rPr>
            </w:pPr>
          </w:p>
        </w:tc>
        <w:tc>
          <w:tcPr>
            <w:tcW w:w="1243" w:type="dxa"/>
            <w:vAlign w:val="center"/>
          </w:tcPr>
          <w:p w14:paraId="7D941671" w14:textId="47BCA627" w:rsidR="00946407" w:rsidRPr="00BC5EE9" w:rsidRDefault="00946407" w:rsidP="00946407">
            <w:pPr>
              <w:rPr>
                <w:rFonts w:ascii="Segoe UI Symbol" w:hAnsi="Segoe UI Symbol" w:cs="Segoe UI Symbol"/>
                <w:sz w:val="24"/>
                <w:szCs w:val="24"/>
              </w:rPr>
            </w:pPr>
          </w:p>
        </w:tc>
        <w:tc>
          <w:tcPr>
            <w:tcW w:w="670" w:type="dxa"/>
            <w:vAlign w:val="center"/>
          </w:tcPr>
          <w:p w14:paraId="5EA80599" w14:textId="06A48064"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61CC383F" w14:textId="1FCEE15A"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7296ACD7" w14:textId="77777777" w:rsidR="00946407" w:rsidRPr="00BC5EE9" w:rsidRDefault="00946407" w:rsidP="00946407">
            <w:pPr>
              <w:rPr>
                <w:rFonts w:ascii="Times New Roman" w:hAnsi="Times New Roman" w:cs="Times New Roman"/>
                <w:sz w:val="24"/>
                <w:szCs w:val="24"/>
              </w:rPr>
            </w:pPr>
          </w:p>
        </w:tc>
      </w:tr>
      <w:tr w:rsidR="00946407" w:rsidRPr="00BC5EE9" w14:paraId="04CFFA44" w14:textId="77777777" w:rsidTr="00030B78">
        <w:trPr>
          <w:jc w:val="center"/>
        </w:trPr>
        <w:tc>
          <w:tcPr>
            <w:tcW w:w="570" w:type="dxa"/>
            <w:vAlign w:val="center"/>
          </w:tcPr>
          <w:p w14:paraId="36257A3A"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3</w:t>
            </w:r>
          </w:p>
        </w:tc>
        <w:tc>
          <w:tcPr>
            <w:tcW w:w="2665" w:type="dxa"/>
          </w:tcPr>
          <w:p w14:paraId="56CEE47A" w14:textId="5139E062"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Continuous Operation</w:t>
            </w:r>
          </w:p>
        </w:tc>
        <w:tc>
          <w:tcPr>
            <w:tcW w:w="1136" w:type="dxa"/>
            <w:vAlign w:val="center"/>
          </w:tcPr>
          <w:p w14:paraId="5A1FFB41" w14:textId="66C0D0CF" w:rsidR="00946407" w:rsidRPr="00BC5EE9" w:rsidRDefault="00946407" w:rsidP="00946407">
            <w:pPr>
              <w:rPr>
                <w:rFonts w:ascii="Times New Roman" w:hAnsi="Times New Roman" w:cs="Times New Roman"/>
                <w:sz w:val="24"/>
                <w:szCs w:val="24"/>
              </w:rPr>
            </w:pPr>
          </w:p>
        </w:tc>
        <w:tc>
          <w:tcPr>
            <w:tcW w:w="1243" w:type="dxa"/>
            <w:vAlign w:val="center"/>
          </w:tcPr>
          <w:p w14:paraId="31F9C402" w14:textId="7836BB6A" w:rsidR="00946407" w:rsidRPr="00BC5EE9" w:rsidRDefault="00946407" w:rsidP="00946407">
            <w:pPr>
              <w:rPr>
                <w:rFonts w:ascii="Segoe UI Symbol" w:hAnsi="Segoe UI Symbol" w:cs="Segoe UI Symbol"/>
                <w:sz w:val="24"/>
                <w:szCs w:val="24"/>
              </w:rPr>
            </w:pPr>
          </w:p>
        </w:tc>
        <w:tc>
          <w:tcPr>
            <w:tcW w:w="670" w:type="dxa"/>
            <w:vAlign w:val="center"/>
          </w:tcPr>
          <w:p w14:paraId="442EC5C8" w14:textId="6FDE27DC"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71F438A1" w14:textId="1F315FA3"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412D6030" w14:textId="77777777" w:rsidR="00946407" w:rsidRPr="00BC5EE9" w:rsidRDefault="00946407" w:rsidP="00946407">
            <w:pPr>
              <w:rPr>
                <w:rFonts w:ascii="Times New Roman" w:hAnsi="Times New Roman" w:cs="Times New Roman"/>
                <w:sz w:val="24"/>
                <w:szCs w:val="24"/>
              </w:rPr>
            </w:pPr>
          </w:p>
        </w:tc>
      </w:tr>
      <w:tr w:rsidR="00946407" w:rsidRPr="00BC5EE9" w14:paraId="0F587BDB" w14:textId="77777777" w:rsidTr="00030B78">
        <w:trPr>
          <w:jc w:val="center"/>
        </w:trPr>
        <w:tc>
          <w:tcPr>
            <w:tcW w:w="570" w:type="dxa"/>
            <w:vAlign w:val="center"/>
          </w:tcPr>
          <w:p w14:paraId="39C0BA9A"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4</w:t>
            </w:r>
          </w:p>
        </w:tc>
        <w:tc>
          <w:tcPr>
            <w:tcW w:w="2665" w:type="dxa"/>
          </w:tcPr>
          <w:p w14:paraId="31C36CC1" w14:textId="2C425A58"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Material Flow</w:t>
            </w:r>
          </w:p>
        </w:tc>
        <w:tc>
          <w:tcPr>
            <w:tcW w:w="1136" w:type="dxa"/>
            <w:vAlign w:val="center"/>
          </w:tcPr>
          <w:p w14:paraId="312FF48B" w14:textId="6DA1F60E" w:rsidR="00946407" w:rsidRPr="00BC5EE9" w:rsidRDefault="00946407" w:rsidP="00946407">
            <w:pPr>
              <w:rPr>
                <w:rFonts w:ascii="Times New Roman" w:hAnsi="Times New Roman" w:cs="Times New Roman"/>
                <w:sz w:val="24"/>
                <w:szCs w:val="24"/>
              </w:rPr>
            </w:pPr>
          </w:p>
        </w:tc>
        <w:tc>
          <w:tcPr>
            <w:tcW w:w="1243" w:type="dxa"/>
            <w:vAlign w:val="center"/>
          </w:tcPr>
          <w:p w14:paraId="6DB75446" w14:textId="237C2B9D" w:rsidR="00946407" w:rsidRPr="00BC5EE9" w:rsidRDefault="00946407" w:rsidP="00946407">
            <w:pPr>
              <w:rPr>
                <w:rFonts w:ascii="Segoe UI Symbol" w:hAnsi="Segoe UI Symbol" w:cs="Segoe UI Symbol"/>
                <w:sz w:val="24"/>
                <w:szCs w:val="24"/>
              </w:rPr>
            </w:pPr>
          </w:p>
        </w:tc>
        <w:tc>
          <w:tcPr>
            <w:tcW w:w="670" w:type="dxa"/>
            <w:vAlign w:val="center"/>
          </w:tcPr>
          <w:p w14:paraId="3CC2F218" w14:textId="38AC1138"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3C72F07" w14:textId="2E7E4251"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0B63D113" w14:textId="77777777" w:rsidR="00946407" w:rsidRPr="00BC5EE9" w:rsidRDefault="00946407" w:rsidP="00946407">
            <w:pPr>
              <w:rPr>
                <w:rFonts w:ascii="Times New Roman" w:hAnsi="Times New Roman" w:cs="Times New Roman"/>
                <w:sz w:val="24"/>
                <w:szCs w:val="24"/>
              </w:rPr>
            </w:pPr>
          </w:p>
        </w:tc>
      </w:tr>
      <w:tr w:rsidR="00946407" w:rsidRPr="00BC5EE9" w14:paraId="502C5BD3" w14:textId="77777777" w:rsidTr="00030B78">
        <w:trPr>
          <w:jc w:val="center"/>
        </w:trPr>
        <w:tc>
          <w:tcPr>
            <w:tcW w:w="570" w:type="dxa"/>
            <w:vAlign w:val="center"/>
          </w:tcPr>
          <w:p w14:paraId="50942BA4"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5</w:t>
            </w:r>
          </w:p>
        </w:tc>
        <w:tc>
          <w:tcPr>
            <w:tcW w:w="2665" w:type="dxa"/>
          </w:tcPr>
          <w:p w14:paraId="5F5B1D6D" w14:textId="30D5A4A7"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Crusher Performance</w:t>
            </w:r>
          </w:p>
        </w:tc>
        <w:tc>
          <w:tcPr>
            <w:tcW w:w="1136" w:type="dxa"/>
            <w:vAlign w:val="center"/>
          </w:tcPr>
          <w:p w14:paraId="4584B930" w14:textId="458468FF" w:rsidR="00946407" w:rsidRPr="00BC5EE9" w:rsidRDefault="00946407" w:rsidP="00946407">
            <w:pPr>
              <w:rPr>
                <w:rFonts w:ascii="Times New Roman" w:hAnsi="Times New Roman" w:cs="Times New Roman"/>
                <w:sz w:val="24"/>
                <w:szCs w:val="24"/>
              </w:rPr>
            </w:pPr>
          </w:p>
        </w:tc>
        <w:tc>
          <w:tcPr>
            <w:tcW w:w="1243" w:type="dxa"/>
            <w:vAlign w:val="center"/>
          </w:tcPr>
          <w:p w14:paraId="0B1E0DF8" w14:textId="3FD4105C" w:rsidR="00946407" w:rsidRPr="00BC5EE9" w:rsidRDefault="00946407" w:rsidP="00946407">
            <w:pPr>
              <w:rPr>
                <w:rFonts w:ascii="Segoe UI Symbol" w:hAnsi="Segoe UI Symbol" w:cs="Segoe UI Symbol"/>
                <w:sz w:val="24"/>
                <w:szCs w:val="24"/>
              </w:rPr>
            </w:pPr>
          </w:p>
        </w:tc>
        <w:tc>
          <w:tcPr>
            <w:tcW w:w="670" w:type="dxa"/>
            <w:vAlign w:val="center"/>
          </w:tcPr>
          <w:p w14:paraId="4E227CC1" w14:textId="3C1D5335"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1842FB9" w14:textId="70A391EF"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472777D1" w14:textId="77777777" w:rsidR="00946407" w:rsidRPr="00BC5EE9" w:rsidRDefault="00946407" w:rsidP="00946407">
            <w:pPr>
              <w:rPr>
                <w:rFonts w:ascii="Times New Roman" w:hAnsi="Times New Roman" w:cs="Times New Roman"/>
                <w:sz w:val="24"/>
                <w:szCs w:val="24"/>
              </w:rPr>
            </w:pPr>
          </w:p>
        </w:tc>
      </w:tr>
      <w:tr w:rsidR="00946407" w:rsidRPr="00BC5EE9" w14:paraId="29791CA2" w14:textId="77777777" w:rsidTr="00030B78">
        <w:trPr>
          <w:jc w:val="center"/>
        </w:trPr>
        <w:tc>
          <w:tcPr>
            <w:tcW w:w="570" w:type="dxa"/>
            <w:vAlign w:val="center"/>
          </w:tcPr>
          <w:p w14:paraId="50CB9D38"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6</w:t>
            </w:r>
          </w:p>
        </w:tc>
        <w:tc>
          <w:tcPr>
            <w:tcW w:w="2665" w:type="dxa"/>
          </w:tcPr>
          <w:p w14:paraId="2E5B58F1" w14:textId="02650E64"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Hydraulics</w:t>
            </w:r>
          </w:p>
        </w:tc>
        <w:tc>
          <w:tcPr>
            <w:tcW w:w="1136" w:type="dxa"/>
            <w:vAlign w:val="center"/>
          </w:tcPr>
          <w:p w14:paraId="016FE91A" w14:textId="71A31BEB" w:rsidR="00946407" w:rsidRPr="00BC5EE9" w:rsidRDefault="00946407" w:rsidP="00946407">
            <w:pPr>
              <w:rPr>
                <w:rFonts w:ascii="Times New Roman" w:hAnsi="Times New Roman" w:cs="Times New Roman"/>
                <w:sz w:val="24"/>
                <w:szCs w:val="24"/>
              </w:rPr>
            </w:pPr>
          </w:p>
        </w:tc>
        <w:tc>
          <w:tcPr>
            <w:tcW w:w="1243" w:type="dxa"/>
            <w:vAlign w:val="center"/>
          </w:tcPr>
          <w:p w14:paraId="0568DCCC" w14:textId="0C31E822" w:rsidR="00946407" w:rsidRPr="00BC5EE9" w:rsidRDefault="00946407" w:rsidP="00946407">
            <w:pPr>
              <w:rPr>
                <w:rFonts w:ascii="Segoe UI Symbol" w:hAnsi="Segoe UI Symbol" w:cs="Segoe UI Symbol"/>
                <w:sz w:val="24"/>
                <w:szCs w:val="24"/>
              </w:rPr>
            </w:pPr>
          </w:p>
        </w:tc>
        <w:tc>
          <w:tcPr>
            <w:tcW w:w="670" w:type="dxa"/>
            <w:vAlign w:val="center"/>
          </w:tcPr>
          <w:p w14:paraId="4D7C569F" w14:textId="4C0DE521"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7AF59792" w14:textId="278FAA13"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3AC4C2FC" w14:textId="77777777" w:rsidR="00946407" w:rsidRPr="00BC5EE9" w:rsidRDefault="00946407" w:rsidP="00946407">
            <w:pPr>
              <w:rPr>
                <w:rFonts w:ascii="Times New Roman" w:hAnsi="Times New Roman" w:cs="Times New Roman"/>
                <w:sz w:val="24"/>
                <w:szCs w:val="24"/>
              </w:rPr>
            </w:pPr>
          </w:p>
        </w:tc>
      </w:tr>
      <w:tr w:rsidR="00946407" w:rsidRPr="00BC5EE9" w14:paraId="31DFEE25" w14:textId="77777777" w:rsidTr="00030B78">
        <w:trPr>
          <w:jc w:val="center"/>
        </w:trPr>
        <w:tc>
          <w:tcPr>
            <w:tcW w:w="570" w:type="dxa"/>
            <w:vAlign w:val="center"/>
          </w:tcPr>
          <w:p w14:paraId="264C3996"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7</w:t>
            </w:r>
          </w:p>
        </w:tc>
        <w:tc>
          <w:tcPr>
            <w:tcW w:w="2665" w:type="dxa"/>
          </w:tcPr>
          <w:p w14:paraId="5549F4F3" w14:textId="7BE5A3E8"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Engine</w:t>
            </w:r>
          </w:p>
        </w:tc>
        <w:tc>
          <w:tcPr>
            <w:tcW w:w="1136" w:type="dxa"/>
            <w:vAlign w:val="center"/>
          </w:tcPr>
          <w:p w14:paraId="1146F6BB" w14:textId="70597A68" w:rsidR="00946407" w:rsidRPr="00BC5EE9" w:rsidRDefault="00946407" w:rsidP="00946407">
            <w:pPr>
              <w:rPr>
                <w:rFonts w:ascii="Times New Roman" w:hAnsi="Times New Roman" w:cs="Times New Roman"/>
                <w:sz w:val="24"/>
                <w:szCs w:val="24"/>
              </w:rPr>
            </w:pPr>
          </w:p>
        </w:tc>
        <w:tc>
          <w:tcPr>
            <w:tcW w:w="1243" w:type="dxa"/>
            <w:vAlign w:val="center"/>
          </w:tcPr>
          <w:p w14:paraId="39556C75" w14:textId="21CDD462" w:rsidR="00946407" w:rsidRPr="00BC5EE9" w:rsidRDefault="00946407" w:rsidP="00946407">
            <w:pPr>
              <w:rPr>
                <w:rFonts w:ascii="Segoe UI Symbol" w:hAnsi="Segoe UI Symbol" w:cs="Segoe UI Symbol"/>
                <w:sz w:val="24"/>
                <w:szCs w:val="24"/>
              </w:rPr>
            </w:pPr>
          </w:p>
        </w:tc>
        <w:tc>
          <w:tcPr>
            <w:tcW w:w="670" w:type="dxa"/>
            <w:vAlign w:val="center"/>
          </w:tcPr>
          <w:p w14:paraId="5415DD7A" w14:textId="4C1C0AC3"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3E39B1D" w14:textId="079401CE"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4DC24BBA" w14:textId="77777777" w:rsidR="00946407" w:rsidRPr="00BC5EE9" w:rsidRDefault="00946407" w:rsidP="00946407">
            <w:pPr>
              <w:rPr>
                <w:rFonts w:ascii="Times New Roman" w:hAnsi="Times New Roman" w:cs="Times New Roman"/>
                <w:sz w:val="24"/>
                <w:szCs w:val="24"/>
              </w:rPr>
            </w:pPr>
          </w:p>
        </w:tc>
      </w:tr>
      <w:tr w:rsidR="00946407" w:rsidRPr="00BC5EE9" w14:paraId="6914818E" w14:textId="77777777" w:rsidTr="00030B78">
        <w:trPr>
          <w:jc w:val="center"/>
        </w:trPr>
        <w:tc>
          <w:tcPr>
            <w:tcW w:w="570" w:type="dxa"/>
            <w:vAlign w:val="center"/>
          </w:tcPr>
          <w:p w14:paraId="76BFD788"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8</w:t>
            </w:r>
          </w:p>
        </w:tc>
        <w:tc>
          <w:tcPr>
            <w:tcW w:w="2665" w:type="dxa"/>
          </w:tcPr>
          <w:p w14:paraId="38BC714C" w14:textId="01270AEF"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Fuel Consumption</w:t>
            </w:r>
          </w:p>
        </w:tc>
        <w:tc>
          <w:tcPr>
            <w:tcW w:w="1136" w:type="dxa"/>
            <w:vAlign w:val="center"/>
          </w:tcPr>
          <w:p w14:paraId="305331E0" w14:textId="4C638F60" w:rsidR="00946407" w:rsidRPr="00BC5EE9" w:rsidRDefault="00946407" w:rsidP="00946407">
            <w:pPr>
              <w:rPr>
                <w:rFonts w:ascii="Times New Roman" w:hAnsi="Times New Roman" w:cs="Times New Roman"/>
                <w:sz w:val="24"/>
                <w:szCs w:val="24"/>
              </w:rPr>
            </w:pPr>
          </w:p>
        </w:tc>
        <w:tc>
          <w:tcPr>
            <w:tcW w:w="1243" w:type="dxa"/>
            <w:vAlign w:val="center"/>
          </w:tcPr>
          <w:p w14:paraId="56E4143A" w14:textId="18D8B34F" w:rsidR="00946407" w:rsidRPr="00BC5EE9" w:rsidRDefault="00946407" w:rsidP="00946407">
            <w:pPr>
              <w:rPr>
                <w:rFonts w:ascii="Segoe UI Symbol" w:hAnsi="Segoe UI Symbol" w:cs="Segoe UI Symbol"/>
                <w:sz w:val="24"/>
                <w:szCs w:val="24"/>
              </w:rPr>
            </w:pPr>
          </w:p>
        </w:tc>
        <w:tc>
          <w:tcPr>
            <w:tcW w:w="670" w:type="dxa"/>
            <w:vAlign w:val="center"/>
          </w:tcPr>
          <w:p w14:paraId="01FDA532" w14:textId="6AD5CAA1"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45C63C07" w14:textId="0B8ED7E8"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60F9C557" w14:textId="77777777" w:rsidR="00946407" w:rsidRPr="00BC5EE9" w:rsidRDefault="00946407" w:rsidP="00946407">
            <w:pPr>
              <w:rPr>
                <w:rFonts w:ascii="Times New Roman" w:hAnsi="Times New Roman" w:cs="Times New Roman"/>
                <w:sz w:val="24"/>
                <w:szCs w:val="24"/>
              </w:rPr>
            </w:pPr>
          </w:p>
        </w:tc>
      </w:tr>
      <w:tr w:rsidR="00946407" w:rsidRPr="00BC5EE9" w14:paraId="04D6D866" w14:textId="77777777" w:rsidTr="00030B78">
        <w:trPr>
          <w:jc w:val="center"/>
        </w:trPr>
        <w:tc>
          <w:tcPr>
            <w:tcW w:w="570" w:type="dxa"/>
            <w:vAlign w:val="center"/>
          </w:tcPr>
          <w:p w14:paraId="52BB1474"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9</w:t>
            </w:r>
          </w:p>
        </w:tc>
        <w:tc>
          <w:tcPr>
            <w:tcW w:w="2665" w:type="dxa"/>
          </w:tcPr>
          <w:p w14:paraId="6E0C873F" w14:textId="6030BFF2"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Conveyors</w:t>
            </w:r>
          </w:p>
        </w:tc>
        <w:tc>
          <w:tcPr>
            <w:tcW w:w="1136" w:type="dxa"/>
            <w:vAlign w:val="center"/>
          </w:tcPr>
          <w:p w14:paraId="71AD654F" w14:textId="6212BE94" w:rsidR="00946407" w:rsidRPr="00BC5EE9" w:rsidRDefault="00946407" w:rsidP="00946407">
            <w:pPr>
              <w:rPr>
                <w:rFonts w:ascii="Times New Roman" w:hAnsi="Times New Roman" w:cs="Times New Roman"/>
                <w:sz w:val="24"/>
                <w:szCs w:val="24"/>
              </w:rPr>
            </w:pPr>
          </w:p>
        </w:tc>
        <w:tc>
          <w:tcPr>
            <w:tcW w:w="1243" w:type="dxa"/>
            <w:vAlign w:val="center"/>
          </w:tcPr>
          <w:p w14:paraId="78B585A5" w14:textId="1279B49E" w:rsidR="00946407" w:rsidRPr="00BC5EE9" w:rsidRDefault="00946407" w:rsidP="00946407">
            <w:pPr>
              <w:rPr>
                <w:rFonts w:ascii="Segoe UI Symbol" w:hAnsi="Segoe UI Symbol" w:cs="Segoe UI Symbol"/>
                <w:sz w:val="24"/>
                <w:szCs w:val="24"/>
              </w:rPr>
            </w:pPr>
          </w:p>
        </w:tc>
        <w:tc>
          <w:tcPr>
            <w:tcW w:w="670" w:type="dxa"/>
            <w:vAlign w:val="center"/>
          </w:tcPr>
          <w:p w14:paraId="11A69A27" w14:textId="26CB82FE"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4036171E" w14:textId="3403D246"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7621AC2B" w14:textId="77777777" w:rsidR="00946407" w:rsidRPr="00BC5EE9" w:rsidRDefault="00946407" w:rsidP="00946407">
            <w:pPr>
              <w:rPr>
                <w:rFonts w:ascii="Times New Roman" w:hAnsi="Times New Roman" w:cs="Times New Roman"/>
                <w:sz w:val="24"/>
                <w:szCs w:val="24"/>
              </w:rPr>
            </w:pPr>
          </w:p>
        </w:tc>
      </w:tr>
      <w:tr w:rsidR="00946407" w:rsidRPr="00BC5EE9" w14:paraId="692E8C10" w14:textId="77777777" w:rsidTr="00030B78">
        <w:trPr>
          <w:jc w:val="center"/>
        </w:trPr>
        <w:tc>
          <w:tcPr>
            <w:tcW w:w="570" w:type="dxa"/>
            <w:vAlign w:val="center"/>
          </w:tcPr>
          <w:p w14:paraId="41386E63"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10</w:t>
            </w:r>
          </w:p>
        </w:tc>
        <w:tc>
          <w:tcPr>
            <w:tcW w:w="2665" w:type="dxa"/>
          </w:tcPr>
          <w:p w14:paraId="2CEFA1AF" w14:textId="4BEB6E86"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Magnetic Separator</w:t>
            </w:r>
          </w:p>
        </w:tc>
        <w:tc>
          <w:tcPr>
            <w:tcW w:w="1136" w:type="dxa"/>
            <w:vAlign w:val="center"/>
          </w:tcPr>
          <w:p w14:paraId="001A88A0" w14:textId="1E167E94" w:rsidR="00946407" w:rsidRPr="00BC5EE9" w:rsidRDefault="00946407" w:rsidP="00946407">
            <w:pPr>
              <w:rPr>
                <w:rFonts w:ascii="Times New Roman" w:hAnsi="Times New Roman" w:cs="Times New Roman"/>
                <w:sz w:val="24"/>
                <w:szCs w:val="24"/>
              </w:rPr>
            </w:pPr>
          </w:p>
        </w:tc>
        <w:tc>
          <w:tcPr>
            <w:tcW w:w="1243" w:type="dxa"/>
            <w:vAlign w:val="center"/>
          </w:tcPr>
          <w:p w14:paraId="0BF185EF" w14:textId="19EFC2F2" w:rsidR="00946407" w:rsidRPr="00BC5EE9" w:rsidRDefault="00946407" w:rsidP="00946407">
            <w:pPr>
              <w:rPr>
                <w:rFonts w:ascii="Segoe UI Symbol" w:hAnsi="Segoe UI Symbol" w:cs="Segoe UI Symbol"/>
                <w:sz w:val="24"/>
                <w:szCs w:val="24"/>
              </w:rPr>
            </w:pPr>
          </w:p>
        </w:tc>
        <w:tc>
          <w:tcPr>
            <w:tcW w:w="670" w:type="dxa"/>
            <w:vAlign w:val="center"/>
          </w:tcPr>
          <w:p w14:paraId="61B0CF0C" w14:textId="686D1187"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BC92D7A" w14:textId="4AF986AF"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3FE256F3" w14:textId="77777777" w:rsidR="00946407" w:rsidRPr="00BC5EE9" w:rsidRDefault="00946407" w:rsidP="00946407">
            <w:pPr>
              <w:rPr>
                <w:rFonts w:ascii="Times New Roman" w:hAnsi="Times New Roman" w:cs="Times New Roman"/>
                <w:sz w:val="24"/>
                <w:szCs w:val="24"/>
              </w:rPr>
            </w:pPr>
          </w:p>
        </w:tc>
      </w:tr>
      <w:tr w:rsidR="00946407" w:rsidRPr="00BC5EE9" w14:paraId="5D0E3773" w14:textId="77777777" w:rsidTr="00030B78">
        <w:trPr>
          <w:jc w:val="center"/>
        </w:trPr>
        <w:tc>
          <w:tcPr>
            <w:tcW w:w="570" w:type="dxa"/>
            <w:vAlign w:val="center"/>
          </w:tcPr>
          <w:p w14:paraId="39C0216C"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11</w:t>
            </w:r>
          </w:p>
        </w:tc>
        <w:tc>
          <w:tcPr>
            <w:tcW w:w="2665" w:type="dxa"/>
          </w:tcPr>
          <w:p w14:paraId="1ACEFD62" w14:textId="59467F4B"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Picking Station</w:t>
            </w:r>
          </w:p>
        </w:tc>
        <w:tc>
          <w:tcPr>
            <w:tcW w:w="1136" w:type="dxa"/>
            <w:vAlign w:val="center"/>
          </w:tcPr>
          <w:p w14:paraId="11DB6794" w14:textId="055A2E49" w:rsidR="00946407" w:rsidRPr="00BC5EE9" w:rsidRDefault="00946407" w:rsidP="00946407">
            <w:pPr>
              <w:rPr>
                <w:rFonts w:ascii="Times New Roman" w:hAnsi="Times New Roman" w:cs="Times New Roman"/>
                <w:sz w:val="24"/>
                <w:szCs w:val="24"/>
              </w:rPr>
            </w:pPr>
          </w:p>
        </w:tc>
        <w:tc>
          <w:tcPr>
            <w:tcW w:w="1243" w:type="dxa"/>
            <w:vAlign w:val="center"/>
          </w:tcPr>
          <w:p w14:paraId="3D92EAF4" w14:textId="5F16B63D" w:rsidR="00946407" w:rsidRPr="00BC5EE9" w:rsidRDefault="00946407" w:rsidP="00946407">
            <w:pPr>
              <w:rPr>
                <w:rFonts w:ascii="Segoe UI Symbol" w:hAnsi="Segoe UI Symbol" w:cs="Segoe UI Symbol"/>
                <w:sz w:val="24"/>
                <w:szCs w:val="24"/>
              </w:rPr>
            </w:pPr>
          </w:p>
        </w:tc>
        <w:tc>
          <w:tcPr>
            <w:tcW w:w="670" w:type="dxa"/>
            <w:vAlign w:val="center"/>
          </w:tcPr>
          <w:p w14:paraId="080CF966" w14:textId="3B465E48"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00BDA74" w14:textId="105AD794"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61C85268" w14:textId="77777777" w:rsidR="00946407" w:rsidRPr="00BC5EE9" w:rsidRDefault="00946407" w:rsidP="00946407">
            <w:pPr>
              <w:rPr>
                <w:rFonts w:ascii="Times New Roman" w:hAnsi="Times New Roman" w:cs="Times New Roman"/>
                <w:sz w:val="24"/>
                <w:szCs w:val="24"/>
              </w:rPr>
            </w:pPr>
          </w:p>
        </w:tc>
      </w:tr>
      <w:tr w:rsidR="00946407" w:rsidRPr="00BC5EE9" w14:paraId="64CDFA39" w14:textId="77777777" w:rsidTr="00030B78">
        <w:trPr>
          <w:jc w:val="center"/>
        </w:trPr>
        <w:tc>
          <w:tcPr>
            <w:tcW w:w="570" w:type="dxa"/>
            <w:vAlign w:val="center"/>
          </w:tcPr>
          <w:p w14:paraId="05720BD3"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12</w:t>
            </w:r>
          </w:p>
        </w:tc>
        <w:tc>
          <w:tcPr>
            <w:tcW w:w="2665" w:type="dxa"/>
          </w:tcPr>
          <w:p w14:paraId="033C575A" w14:textId="6FF1BAA3"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Dust Suppression</w:t>
            </w:r>
          </w:p>
        </w:tc>
        <w:tc>
          <w:tcPr>
            <w:tcW w:w="1136" w:type="dxa"/>
            <w:vAlign w:val="center"/>
          </w:tcPr>
          <w:p w14:paraId="3CEFC5ED" w14:textId="1179509B" w:rsidR="00946407" w:rsidRPr="00BC5EE9" w:rsidRDefault="00946407" w:rsidP="00946407">
            <w:pPr>
              <w:rPr>
                <w:rFonts w:ascii="Times New Roman" w:hAnsi="Times New Roman" w:cs="Times New Roman"/>
                <w:sz w:val="24"/>
                <w:szCs w:val="24"/>
              </w:rPr>
            </w:pPr>
          </w:p>
        </w:tc>
        <w:tc>
          <w:tcPr>
            <w:tcW w:w="1243" w:type="dxa"/>
            <w:vAlign w:val="center"/>
          </w:tcPr>
          <w:p w14:paraId="6D72F7F3" w14:textId="0F8C3927" w:rsidR="00946407" w:rsidRPr="00BC5EE9" w:rsidRDefault="00946407" w:rsidP="00946407">
            <w:pPr>
              <w:rPr>
                <w:rFonts w:ascii="Segoe UI Symbol" w:hAnsi="Segoe UI Symbol" w:cs="Segoe UI Symbol"/>
                <w:sz w:val="24"/>
                <w:szCs w:val="24"/>
              </w:rPr>
            </w:pPr>
          </w:p>
        </w:tc>
        <w:tc>
          <w:tcPr>
            <w:tcW w:w="670" w:type="dxa"/>
            <w:vAlign w:val="center"/>
          </w:tcPr>
          <w:p w14:paraId="674E1729" w14:textId="159BBBC3"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1ADB115" w14:textId="7544B12E"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7F6F1D8F" w14:textId="77777777" w:rsidR="00946407" w:rsidRPr="00BC5EE9" w:rsidRDefault="00946407" w:rsidP="00946407">
            <w:pPr>
              <w:rPr>
                <w:rFonts w:ascii="Times New Roman" w:hAnsi="Times New Roman" w:cs="Times New Roman"/>
                <w:sz w:val="24"/>
                <w:szCs w:val="24"/>
              </w:rPr>
            </w:pPr>
          </w:p>
        </w:tc>
      </w:tr>
      <w:tr w:rsidR="00946407" w:rsidRPr="00BC5EE9" w14:paraId="1B173DE6" w14:textId="77777777" w:rsidTr="00030B78">
        <w:trPr>
          <w:jc w:val="center"/>
        </w:trPr>
        <w:tc>
          <w:tcPr>
            <w:tcW w:w="570" w:type="dxa"/>
            <w:vAlign w:val="center"/>
          </w:tcPr>
          <w:p w14:paraId="4D05569D"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13</w:t>
            </w:r>
          </w:p>
        </w:tc>
        <w:tc>
          <w:tcPr>
            <w:tcW w:w="2665" w:type="dxa"/>
          </w:tcPr>
          <w:p w14:paraId="60D8B32E" w14:textId="26B00CC8"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Emergency Stop</w:t>
            </w:r>
          </w:p>
        </w:tc>
        <w:tc>
          <w:tcPr>
            <w:tcW w:w="1136" w:type="dxa"/>
            <w:vAlign w:val="center"/>
          </w:tcPr>
          <w:p w14:paraId="745EC5FF" w14:textId="104D69BF" w:rsidR="00946407" w:rsidRPr="00BC5EE9" w:rsidRDefault="00946407" w:rsidP="00946407">
            <w:pPr>
              <w:rPr>
                <w:rFonts w:ascii="Times New Roman" w:hAnsi="Times New Roman" w:cs="Times New Roman"/>
                <w:sz w:val="24"/>
                <w:szCs w:val="24"/>
              </w:rPr>
            </w:pPr>
          </w:p>
        </w:tc>
        <w:tc>
          <w:tcPr>
            <w:tcW w:w="1243" w:type="dxa"/>
            <w:vAlign w:val="center"/>
          </w:tcPr>
          <w:p w14:paraId="11B1F726" w14:textId="2A8A222A" w:rsidR="00946407" w:rsidRPr="00BC5EE9" w:rsidRDefault="00946407" w:rsidP="00946407">
            <w:pPr>
              <w:rPr>
                <w:rFonts w:ascii="Segoe UI Symbol" w:hAnsi="Segoe UI Symbol" w:cs="Segoe UI Symbol"/>
                <w:sz w:val="24"/>
                <w:szCs w:val="24"/>
              </w:rPr>
            </w:pPr>
          </w:p>
        </w:tc>
        <w:tc>
          <w:tcPr>
            <w:tcW w:w="670" w:type="dxa"/>
            <w:vAlign w:val="center"/>
          </w:tcPr>
          <w:p w14:paraId="57CC7E69" w14:textId="127EE5E2"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66F03CEC" w14:textId="50B20090"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295E20A6" w14:textId="77777777" w:rsidR="00946407" w:rsidRPr="00BC5EE9" w:rsidRDefault="00946407" w:rsidP="00946407">
            <w:pPr>
              <w:rPr>
                <w:rFonts w:ascii="Times New Roman" w:hAnsi="Times New Roman" w:cs="Times New Roman"/>
                <w:sz w:val="24"/>
                <w:szCs w:val="24"/>
              </w:rPr>
            </w:pPr>
          </w:p>
        </w:tc>
      </w:tr>
      <w:tr w:rsidR="00946407" w:rsidRPr="00BC5EE9" w14:paraId="4062A5A2" w14:textId="77777777" w:rsidTr="00030B78">
        <w:trPr>
          <w:jc w:val="center"/>
        </w:trPr>
        <w:tc>
          <w:tcPr>
            <w:tcW w:w="570" w:type="dxa"/>
            <w:vAlign w:val="center"/>
          </w:tcPr>
          <w:p w14:paraId="65AE5FDE"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14</w:t>
            </w:r>
          </w:p>
        </w:tc>
        <w:tc>
          <w:tcPr>
            <w:tcW w:w="2665" w:type="dxa"/>
          </w:tcPr>
          <w:p w14:paraId="6DA0B424" w14:textId="1D0D2811"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Reverse Function</w:t>
            </w:r>
          </w:p>
        </w:tc>
        <w:tc>
          <w:tcPr>
            <w:tcW w:w="1136" w:type="dxa"/>
            <w:vAlign w:val="center"/>
          </w:tcPr>
          <w:p w14:paraId="492BC9E1" w14:textId="044C5CF3" w:rsidR="00946407" w:rsidRPr="00BC5EE9" w:rsidRDefault="00946407" w:rsidP="00946407">
            <w:pPr>
              <w:rPr>
                <w:rFonts w:ascii="Times New Roman" w:hAnsi="Times New Roman" w:cs="Times New Roman"/>
                <w:sz w:val="24"/>
                <w:szCs w:val="24"/>
              </w:rPr>
            </w:pPr>
          </w:p>
        </w:tc>
        <w:tc>
          <w:tcPr>
            <w:tcW w:w="1243" w:type="dxa"/>
            <w:vAlign w:val="center"/>
          </w:tcPr>
          <w:p w14:paraId="3AE9502C" w14:textId="74A1F54C" w:rsidR="00946407" w:rsidRPr="00BC5EE9" w:rsidRDefault="00946407" w:rsidP="00946407">
            <w:pPr>
              <w:rPr>
                <w:rFonts w:ascii="Segoe UI Symbol" w:hAnsi="Segoe UI Symbol" w:cs="Segoe UI Symbol"/>
                <w:sz w:val="24"/>
                <w:szCs w:val="24"/>
              </w:rPr>
            </w:pPr>
          </w:p>
        </w:tc>
        <w:tc>
          <w:tcPr>
            <w:tcW w:w="670" w:type="dxa"/>
            <w:vAlign w:val="center"/>
          </w:tcPr>
          <w:p w14:paraId="2D427C9C" w14:textId="2945D1DD"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23BDED67" w14:textId="2D0ED65D"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48495585" w14:textId="77777777" w:rsidR="00946407" w:rsidRPr="00BC5EE9" w:rsidRDefault="00946407" w:rsidP="00946407">
            <w:pPr>
              <w:rPr>
                <w:rFonts w:ascii="Times New Roman" w:hAnsi="Times New Roman" w:cs="Times New Roman"/>
                <w:sz w:val="24"/>
                <w:szCs w:val="24"/>
              </w:rPr>
            </w:pPr>
          </w:p>
        </w:tc>
      </w:tr>
      <w:tr w:rsidR="00946407" w:rsidRPr="00BC5EE9" w14:paraId="4BA6F681" w14:textId="77777777" w:rsidTr="00030B78">
        <w:trPr>
          <w:jc w:val="center"/>
        </w:trPr>
        <w:tc>
          <w:tcPr>
            <w:tcW w:w="570" w:type="dxa"/>
            <w:vAlign w:val="center"/>
          </w:tcPr>
          <w:p w14:paraId="23791B49"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15</w:t>
            </w:r>
          </w:p>
        </w:tc>
        <w:tc>
          <w:tcPr>
            <w:tcW w:w="2665" w:type="dxa"/>
          </w:tcPr>
          <w:p w14:paraId="7818746A" w14:textId="150513E1"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Restart</w:t>
            </w:r>
          </w:p>
        </w:tc>
        <w:tc>
          <w:tcPr>
            <w:tcW w:w="1136" w:type="dxa"/>
            <w:vAlign w:val="center"/>
          </w:tcPr>
          <w:p w14:paraId="5D370FDA" w14:textId="2FE2A2AD" w:rsidR="00946407" w:rsidRPr="00BC5EE9" w:rsidRDefault="00946407" w:rsidP="00946407">
            <w:pPr>
              <w:rPr>
                <w:rFonts w:ascii="Times New Roman" w:hAnsi="Times New Roman" w:cs="Times New Roman"/>
                <w:sz w:val="24"/>
                <w:szCs w:val="24"/>
              </w:rPr>
            </w:pPr>
          </w:p>
        </w:tc>
        <w:tc>
          <w:tcPr>
            <w:tcW w:w="1243" w:type="dxa"/>
            <w:vAlign w:val="center"/>
          </w:tcPr>
          <w:p w14:paraId="5AE1CF00" w14:textId="741DA227" w:rsidR="00946407" w:rsidRPr="00BC5EE9" w:rsidRDefault="00946407" w:rsidP="00946407">
            <w:pPr>
              <w:rPr>
                <w:rFonts w:ascii="Segoe UI Symbol" w:hAnsi="Segoe UI Symbol" w:cs="Segoe UI Symbol"/>
                <w:sz w:val="24"/>
                <w:szCs w:val="24"/>
              </w:rPr>
            </w:pPr>
          </w:p>
        </w:tc>
        <w:tc>
          <w:tcPr>
            <w:tcW w:w="670" w:type="dxa"/>
            <w:vAlign w:val="center"/>
          </w:tcPr>
          <w:p w14:paraId="4DDABD28" w14:textId="7690DF0D"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4358864E" w14:textId="167CD3EC"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36252FC9" w14:textId="77777777" w:rsidR="00946407" w:rsidRPr="00BC5EE9" w:rsidRDefault="00946407" w:rsidP="00946407">
            <w:pPr>
              <w:rPr>
                <w:rFonts w:ascii="Times New Roman" w:hAnsi="Times New Roman" w:cs="Times New Roman"/>
                <w:sz w:val="24"/>
                <w:szCs w:val="24"/>
              </w:rPr>
            </w:pPr>
          </w:p>
        </w:tc>
      </w:tr>
      <w:tr w:rsidR="00946407" w:rsidRPr="00BC5EE9" w14:paraId="3825D792" w14:textId="77777777" w:rsidTr="00030B78">
        <w:trPr>
          <w:jc w:val="center"/>
        </w:trPr>
        <w:tc>
          <w:tcPr>
            <w:tcW w:w="570" w:type="dxa"/>
            <w:vAlign w:val="center"/>
          </w:tcPr>
          <w:p w14:paraId="5F4B8D73"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16</w:t>
            </w:r>
          </w:p>
        </w:tc>
        <w:tc>
          <w:tcPr>
            <w:tcW w:w="2665" w:type="dxa"/>
          </w:tcPr>
          <w:p w14:paraId="707E65C4" w14:textId="4F159447"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Temperature</w:t>
            </w:r>
          </w:p>
        </w:tc>
        <w:tc>
          <w:tcPr>
            <w:tcW w:w="1136" w:type="dxa"/>
            <w:vAlign w:val="center"/>
          </w:tcPr>
          <w:p w14:paraId="3C130D1C" w14:textId="26920FA1" w:rsidR="00946407" w:rsidRPr="00BC5EE9" w:rsidRDefault="00946407" w:rsidP="00946407">
            <w:pPr>
              <w:rPr>
                <w:rFonts w:ascii="Times New Roman" w:hAnsi="Times New Roman" w:cs="Times New Roman"/>
                <w:sz w:val="24"/>
                <w:szCs w:val="24"/>
              </w:rPr>
            </w:pPr>
          </w:p>
        </w:tc>
        <w:tc>
          <w:tcPr>
            <w:tcW w:w="1243" w:type="dxa"/>
            <w:vAlign w:val="center"/>
          </w:tcPr>
          <w:p w14:paraId="43D757EF" w14:textId="1D7181EC" w:rsidR="00946407" w:rsidRPr="00BC5EE9" w:rsidRDefault="00946407" w:rsidP="00946407">
            <w:pPr>
              <w:rPr>
                <w:rFonts w:ascii="Segoe UI Symbol" w:hAnsi="Segoe UI Symbol" w:cs="Segoe UI Symbol"/>
                <w:sz w:val="24"/>
                <w:szCs w:val="24"/>
              </w:rPr>
            </w:pPr>
          </w:p>
        </w:tc>
        <w:tc>
          <w:tcPr>
            <w:tcW w:w="670" w:type="dxa"/>
            <w:vAlign w:val="center"/>
          </w:tcPr>
          <w:p w14:paraId="1739F324" w14:textId="2EC9F8C6"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6569E336" w14:textId="718BB209"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2A3E6E9A" w14:textId="77777777" w:rsidR="00946407" w:rsidRPr="00BC5EE9" w:rsidRDefault="00946407" w:rsidP="00946407">
            <w:pPr>
              <w:rPr>
                <w:rFonts w:ascii="Times New Roman" w:hAnsi="Times New Roman" w:cs="Times New Roman"/>
                <w:sz w:val="24"/>
                <w:szCs w:val="24"/>
              </w:rPr>
            </w:pPr>
          </w:p>
        </w:tc>
      </w:tr>
      <w:tr w:rsidR="00946407" w:rsidRPr="00BC5EE9" w14:paraId="70DBC993" w14:textId="77777777" w:rsidTr="00030B78">
        <w:trPr>
          <w:jc w:val="center"/>
        </w:trPr>
        <w:tc>
          <w:tcPr>
            <w:tcW w:w="570" w:type="dxa"/>
            <w:vAlign w:val="center"/>
          </w:tcPr>
          <w:p w14:paraId="1ECBDCC6"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17</w:t>
            </w:r>
          </w:p>
        </w:tc>
        <w:tc>
          <w:tcPr>
            <w:tcW w:w="2665" w:type="dxa"/>
          </w:tcPr>
          <w:p w14:paraId="0DE15E84" w14:textId="61203925"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Noise</w:t>
            </w:r>
          </w:p>
        </w:tc>
        <w:tc>
          <w:tcPr>
            <w:tcW w:w="1136" w:type="dxa"/>
            <w:vAlign w:val="center"/>
          </w:tcPr>
          <w:p w14:paraId="19F3A57A" w14:textId="5246B95B" w:rsidR="00946407" w:rsidRPr="00BC5EE9" w:rsidRDefault="00946407" w:rsidP="00946407">
            <w:pPr>
              <w:rPr>
                <w:rFonts w:ascii="Times New Roman" w:hAnsi="Times New Roman" w:cs="Times New Roman"/>
                <w:sz w:val="24"/>
                <w:szCs w:val="24"/>
              </w:rPr>
            </w:pPr>
          </w:p>
        </w:tc>
        <w:tc>
          <w:tcPr>
            <w:tcW w:w="1243" w:type="dxa"/>
            <w:vAlign w:val="center"/>
          </w:tcPr>
          <w:p w14:paraId="24A9B06A" w14:textId="3696CD17" w:rsidR="00946407" w:rsidRPr="00BC5EE9" w:rsidRDefault="00946407" w:rsidP="00946407">
            <w:pPr>
              <w:rPr>
                <w:rFonts w:ascii="Segoe UI Symbol" w:hAnsi="Segoe UI Symbol" w:cs="Segoe UI Symbol"/>
                <w:sz w:val="24"/>
                <w:szCs w:val="24"/>
              </w:rPr>
            </w:pPr>
          </w:p>
        </w:tc>
        <w:tc>
          <w:tcPr>
            <w:tcW w:w="670" w:type="dxa"/>
            <w:vAlign w:val="center"/>
          </w:tcPr>
          <w:p w14:paraId="500BBD52" w14:textId="155991EF"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6E38D856" w14:textId="450AF2A7"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15D03DB3" w14:textId="77777777" w:rsidR="00946407" w:rsidRPr="00BC5EE9" w:rsidRDefault="00946407" w:rsidP="00946407">
            <w:pPr>
              <w:rPr>
                <w:rFonts w:ascii="Times New Roman" w:hAnsi="Times New Roman" w:cs="Times New Roman"/>
                <w:sz w:val="24"/>
                <w:szCs w:val="24"/>
              </w:rPr>
            </w:pPr>
          </w:p>
        </w:tc>
      </w:tr>
      <w:tr w:rsidR="00946407" w:rsidRPr="00BC5EE9" w14:paraId="52CF4250" w14:textId="77777777" w:rsidTr="00030B78">
        <w:trPr>
          <w:jc w:val="center"/>
        </w:trPr>
        <w:tc>
          <w:tcPr>
            <w:tcW w:w="570" w:type="dxa"/>
            <w:vAlign w:val="center"/>
          </w:tcPr>
          <w:p w14:paraId="3AD10C88" w14:textId="77777777" w:rsidR="00946407" w:rsidRPr="00BC5EE9" w:rsidRDefault="00946407" w:rsidP="00946407">
            <w:pPr>
              <w:rPr>
                <w:rFonts w:ascii="Times New Roman" w:hAnsi="Times New Roman" w:cs="Times New Roman"/>
                <w:sz w:val="24"/>
                <w:szCs w:val="24"/>
              </w:rPr>
            </w:pPr>
            <w:r w:rsidRPr="00BC5EE9">
              <w:rPr>
                <w:rFonts w:ascii="Times New Roman" w:hAnsi="Times New Roman" w:cs="Times New Roman"/>
                <w:sz w:val="24"/>
                <w:szCs w:val="24"/>
              </w:rPr>
              <w:t>18</w:t>
            </w:r>
          </w:p>
        </w:tc>
        <w:tc>
          <w:tcPr>
            <w:tcW w:w="2665" w:type="dxa"/>
          </w:tcPr>
          <w:p w14:paraId="00DA8844" w14:textId="3F204E16" w:rsidR="00946407" w:rsidRPr="00946407" w:rsidRDefault="00946407" w:rsidP="00946407">
            <w:pPr>
              <w:rPr>
                <w:rFonts w:ascii="Times New Roman" w:hAnsi="Times New Roman" w:cs="Times New Roman"/>
                <w:sz w:val="24"/>
                <w:szCs w:val="24"/>
              </w:rPr>
            </w:pPr>
            <w:r w:rsidRPr="00946407">
              <w:rPr>
                <w:rFonts w:ascii="Times New Roman" w:hAnsi="Times New Roman" w:cs="Times New Roman"/>
                <w:sz w:val="24"/>
                <w:szCs w:val="24"/>
              </w:rPr>
              <w:t>Vibration</w:t>
            </w:r>
          </w:p>
        </w:tc>
        <w:tc>
          <w:tcPr>
            <w:tcW w:w="1136" w:type="dxa"/>
            <w:vAlign w:val="center"/>
          </w:tcPr>
          <w:p w14:paraId="5AAA376C" w14:textId="1D705E17" w:rsidR="00946407" w:rsidRPr="00BC5EE9" w:rsidRDefault="00946407" w:rsidP="00946407">
            <w:pPr>
              <w:rPr>
                <w:rFonts w:ascii="Times New Roman" w:hAnsi="Times New Roman" w:cs="Times New Roman"/>
                <w:sz w:val="24"/>
                <w:szCs w:val="24"/>
              </w:rPr>
            </w:pPr>
          </w:p>
        </w:tc>
        <w:tc>
          <w:tcPr>
            <w:tcW w:w="1243" w:type="dxa"/>
            <w:vAlign w:val="center"/>
          </w:tcPr>
          <w:p w14:paraId="4ABB0D74" w14:textId="12BAA59E" w:rsidR="00946407" w:rsidRPr="00BC5EE9" w:rsidRDefault="00946407" w:rsidP="00946407">
            <w:pPr>
              <w:rPr>
                <w:rFonts w:ascii="Segoe UI Symbol" w:hAnsi="Segoe UI Symbol" w:cs="Segoe UI Symbol"/>
                <w:sz w:val="24"/>
                <w:szCs w:val="24"/>
              </w:rPr>
            </w:pPr>
          </w:p>
        </w:tc>
        <w:tc>
          <w:tcPr>
            <w:tcW w:w="670" w:type="dxa"/>
            <w:vAlign w:val="center"/>
          </w:tcPr>
          <w:p w14:paraId="6B1DBFC1" w14:textId="284034AC" w:rsidR="00946407" w:rsidRPr="00BC5EE9" w:rsidRDefault="00946407"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29E9CABE" w14:textId="594C9C87" w:rsidR="00946407" w:rsidRPr="00BC5EE9" w:rsidRDefault="00946407"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0913AC8D" w14:textId="77777777" w:rsidR="00946407" w:rsidRPr="00BC5EE9" w:rsidRDefault="00946407" w:rsidP="00946407">
            <w:pPr>
              <w:rPr>
                <w:rFonts w:ascii="Times New Roman" w:hAnsi="Times New Roman" w:cs="Times New Roman"/>
                <w:sz w:val="24"/>
                <w:szCs w:val="24"/>
              </w:rPr>
            </w:pPr>
          </w:p>
        </w:tc>
      </w:tr>
      <w:tr w:rsidR="002B5E1A" w:rsidRPr="00BC5EE9" w14:paraId="5E382F39" w14:textId="77777777" w:rsidTr="00030B78">
        <w:trPr>
          <w:jc w:val="center"/>
        </w:trPr>
        <w:tc>
          <w:tcPr>
            <w:tcW w:w="570" w:type="dxa"/>
            <w:vAlign w:val="center"/>
          </w:tcPr>
          <w:p w14:paraId="742FCD87" w14:textId="77777777" w:rsidR="002B5E1A" w:rsidRPr="00BC5EE9" w:rsidRDefault="002B5E1A" w:rsidP="002B5E1A">
            <w:pPr>
              <w:rPr>
                <w:rFonts w:ascii="Times New Roman" w:hAnsi="Times New Roman" w:cs="Times New Roman"/>
                <w:sz w:val="24"/>
                <w:szCs w:val="24"/>
              </w:rPr>
            </w:pPr>
            <w:r w:rsidRPr="00BC5EE9">
              <w:rPr>
                <w:rFonts w:ascii="Times New Roman" w:hAnsi="Times New Roman" w:cs="Times New Roman"/>
                <w:sz w:val="24"/>
                <w:szCs w:val="24"/>
              </w:rPr>
              <w:t>19</w:t>
            </w:r>
          </w:p>
        </w:tc>
        <w:tc>
          <w:tcPr>
            <w:tcW w:w="2665" w:type="dxa"/>
          </w:tcPr>
          <w:p w14:paraId="68ECA568" w14:textId="54A13EB4" w:rsidR="002B5E1A" w:rsidRPr="002B5E1A" w:rsidRDefault="002B5E1A" w:rsidP="002B5E1A">
            <w:pPr>
              <w:rPr>
                <w:rFonts w:ascii="Times New Roman" w:hAnsi="Times New Roman" w:cs="Times New Roman"/>
                <w:sz w:val="24"/>
                <w:szCs w:val="24"/>
              </w:rPr>
            </w:pPr>
            <w:r w:rsidRPr="002B5E1A">
              <w:rPr>
                <w:rFonts w:ascii="Times New Roman" w:hAnsi="Times New Roman" w:cs="Times New Roman"/>
                <w:sz w:val="24"/>
                <w:szCs w:val="24"/>
              </w:rPr>
              <w:t>Leaks</w:t>
            </w:r>
          </w:p>
        </w:tc>
        <w:tc>
          <w:tcPr>
            <w:tcW w:w="1136" w:type="dxa"/>
            <w:vAlign w:val="center"/>
          </w:tcPr>
          <w:p w14:paraId="5992803D" w14:textId="3E6167B8" w:rsidR="002B5E1A" w:rsidRPr="00BC5EE9" w:rsidRDefault="002B5E1A" w:rsidP="002B5E1A">
            <w:pPr>
              <w:rPr>
                <w:rFonts w:ascii="Times New Roman" w:hAnsi="Times New Roman" w:cs="Times New Roman"/>
                <w:sz w:val="24"/>
                <w:szCs w:val="24"/>
              </w:rPr>
            </w:pPr>
          </w:p>
        </w:tc>
        <w:tc>
          <w:tcPr>
            <w:tcW w:w="1243" w:type="dxa"/>
            <w:vAlign w:val="center"/>
          </w:tcPr>
          <w:p w14:paraId="5D447A87" w14:textId="3E8CE607" w:rsidR="002B5E1A" w:rsidRPr="00BC5EE9" w:rsidRDefault="002B5E1A" w:rsidP="002B5E1A">
            <w:pPr>
              <w:rPr>
                <w:rFonts w:ascii="Segoe UI Symbol" w:hAnsi="Segoe UI Symbol" w:cs="Segoe UI Symbol"/>
                <w:sz w:val="24"/>
                <w:szCs w:val="24"/>
              </w:rPr>
            </w:pPr>
          </w:p>
        </w:tc>
        <w:tc>
          <w:tcPr>
            <w:tcW w:w="670" w:type="dxa"/>
            <w:vAlign w:val="center"/>
          </w:tcPr>
          <w:p w14:paraId="5456606E" w14:textId="423182D3" w:rsidR="002B5E1A" w:rsidRPr="00BC5EE9" w:rsidRDefault="002B5E1A"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34CB5A93" w14:textId="0D42BCEC" w:rsidR="002B5E1A" w:rsidRPr="00BC5EE9" w:rsidRDefault="002B5E1A" w:rsidP="00A72DBE">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2942" w:type="dxa"/>
            <w:vAlign w:val="center"/>
          </w:tcPr>
          <w:p w14:paraId="785E8C45" w14:textId="77777777" w:rsidR="002B5E1A" w:rsidRPr="00BC5EE9" w:rsidRDefault="002B5E1A" w:rsidP="002B5E1A">
            <w:pPr>
              <w:rPr>
                <w:rFonts w:ascii="Times New Roman" w:hAnsi="Times New Roman" w:cs="Times New Roman"/>
                <w:sz w:val="24"/>
                <w:szCs w:val="24"/>
              </w:rPr>
            </w:pPr>
          </w:p>
        </w:tc>
      </w:tr>
      <w:tr w:rsidR="00030B78" w:rsidRPr="00BC5EE9" w14:paraId="61F1DB10" w14:textId="77777777" w:rsidTr="00030B78">
        <w:trPr>
          <w:jc w:val="center"/>
        </w:trPr>
        <w:tc>
          <w:tcPr>
            <w:tcW w:w="570" w:type="dxa"/>
            <w:vAlign w:val="center"/>
          </w:tcPr>
          <w:p w14:paraId="10BCE5F3" w14:textId="0DF9AA34"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20</w:t>
            </w:r>
          </w:p>
        </w:tc>
        <w:tc>
          <w:tcPr>
            <w:tcW w:w="2665" w:type="dxa"/>
          </w:tcPr>
          <w:p w14:paraId="39CE4803" w14:textId="24BA1604"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Wear Parts</w:t>
            </w:r>
          </w:p>
        </w:tc>
        <w:tc>
          <w:tcPr>
            <w:tcW w:w="1136" w:type="dxa"/>
            <w:vAlign w:val="center"/>
          </w:tcPr>
          <w:p w14:paraId="39AD5F6D" w14:textId="77777777" w:rsidR="00030B78" w:rsidRPr="00BC5EE9" w:rsidRDefault="00030B78" w:rsidP="00030B78">
            <w:pPr>
              <w:rPr>
                <w:rFonts w:ascii="Times New Roman" w:hAnsi="Times New Roman" w:cs="Times New Roman"/>
                <w:sz w:val="24"/>
                <w:szCs w:val="24"/>
              </w:rPr>
            </w:pPr>
          </w:p>
        </w:tc>
        <w:tc>
          <w:tcPr>
            <w:tcW w:w="1243" w:type="dxa"/>
            <w:vAlign w:val="center"/>
          </w:tcPr>
          <w:p w14:paraId="4B32A540" w14:textId="77777777" w:rsidR="00030B78" w:rsidRPr="00BC5EE9" w:rsidRDefault="00030B78" w:rsidP="00030B78">
            <w:pPr>
              <w:rPr>
                <w:rFonts w:ascii="Segoe UI Symbol" w:hAnsi="Segoe UI Symbol" w:cs="Segoe UI Symbol"/>
                <w:sz w:val="24"/>
                <w:szCs w:val="24"/>
              </w:rPr>
            </w:pPr>
          </w:p>
        </w:tc>
        <w:tc>
          <w:tcPr>
            <w:tcW w:w="670" w:type="dxa"/>
            <w:vAlign w:val="center"/>
          </w:tcPr>
          <w:p w14:paraId="70FA5B1E" w14:textId="0E51C37C"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4F868A0E" w14:textId="71C529A3"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776B142C" w14:textId="77777777" w:rsidR="00030B78" w:rsidRPr="00BC5EE9" w:rsidRDefault="00030B78" w:rsidP="00030B78">
            <w:pPr>
              <w:rPr>
                <w:rFonts w:ascii="Times New Roman" w:hAnsi="Times New Roman" w:cs="Times New Roman"/>
                <w:sz w:val="24"/>
                <w:szCs w:val="24"/>
              </w:rPr>
            </w:pPr>
          </w:p>
        </w:tc>
      </w:tr>
      <w:tr w:rsidR="00030B78" w:rsidRPr="00BC5EE9" w14:paraId="3B34F04F" w14:textId="77777777" w:rsidTr="00030B78">
        <w:trPr>
          <w:jc w:val="center"/>
        </w:trPr>
        <w:tc>
          <w:tcPr>
            <w:tcW w:w="570" w:type="dxa"/>
            <w:vAlign w:val="center"/>
          </w:tcPr>
          <w:p w14:paraId="69E7D362" w14:textId="20F3C35A"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21</w:t>
            </w:r>
          </w:p>
        </w:tc>
        <w:tc>
          <w:tcPr>
            <w:tcW w:w="2665" w:type="dxa"/>
          </w:tcPr>
          <w:p w14:paraId="7DA5523B" w14:textId="11EB654F"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Safety</w:t>
            </w:r>
          </w:p>
        </w:tc>
        <w:tc>
          <w:tcPr>
            <w:tcW w:w="1136" w:type="dxa"/>
            <w:vAlign w:val="center"/>
          </w:tcPr>
          <w:p w14:paraId="4A509665" w14:textId="77777777" w:rsidR="00030B78" w:rsidRPr="00BC5EE9" w:rsidRDefault="00030B78" w:rsidP="00030B78">
            <w:pPr>
              <w:rPr>
                <w:rFonts w:ascii="Times New Roman" w:hAnsi="Times New Roman" w:cs="Times New Roman"/>
                <w:sz w:val="24"/>
                <w:szCs w:val="24"/>
              </w:rPr>
            </w:pPr>
          </w:p>
        </w:tc>
        <w:tc>
          <w:tcPr>
            <w:tcW w:w="1243" w:type="dxa"/>
            <w:vAlign w:val="center"/>
          </w:tcPr>
          <w:p w14:paraId="10A68F5D" w14:textId="77777777" w:rsidR="00030B78" w:rsidRPr="00BC5EE9" w:rsidRDefault="00030B78" w:rsidP="00030B78">
            <w:pPr>
              <w:rPr>
                <w:rFonts w:ascii="Segoe UI Symbol" w:hAnsi="Segoe UI Symbol" w:cs="Segoe UI Symbol"/>
                <w:sz w:val="24"/>
                <w:szCs w:val="24"/>
              </w:rPr>
            </w:pPr>
          </w:p>
        </w:tc>
        <w:tc>
          <w:tcPr>
            <w:tcW w:w="670" w:type="dxa"/>
            <w:vAlign w:val="center"/>
          </w:tcPr>
          <w:p w14:paraId="60D6A120" w14:textId="33DB37E5"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24F02743" w14:textId="7BFC1265"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2C1EF8A1" w14:textId="77777777" w:rsidR="00030B78" w:rsidRPr="00BC5EE9" w:rsidRDefault="00030B78" w:rsidP="00030B78">
            <w:pPr>
              <w:rPr>
                <w:rFonts w:ascii="Times New Roman" w:hAnsi="Times New Roman" w:cs="Times New Roman"/>
                <w:sz w:val="24"/>
                <w:szCs w:val="24"/>
              </w:rPr>
            </w:pPr>
          </w:p>
        </w:tc>
      </w:tr>
      <w:tr w:rsidR="00030B78" w:rsidRPr="00BC5EE9" w14:paraId="1412EB34" w14:textId="77777777" w:rsidTr="00030B78">
        <w:trPr>
          <w:jc w:val="center"/>
        </w:trPr>
        <w:tc>
          <w:tcPr>
            <w:tcW w:w="570" w:type="dxa"/>
            <w:vAlign w:val="center"/>
          </w:tcPr>
          <w:p w14:paraId="0FFD822E" w14:textId="2E11469E"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22</w:t>
            </w:r>
          </w:p>
        </w:tc>
        <w:tc>
          <w:tcPr>
            <w:tcW w:w="2665" w:type="dxa"/>
          </w:tcPr>
          <w:p w14:paraId="0B77DFE7" w14:textId="0E9A309D"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Controls</w:t>
            </w:r>
          </w:p>
        </w:tc>
        <w:tc>
          <w:tcPr>
            <w:tcW w:w="1136" w:type="dxa"/>
            <w:vAlign w:val="center"/>
          </w:tcPr>
          <w:p w14:paraId="10D55572" w14:textId="77777777" w:rsidR="00030B78" w:rsidRPr="00BC5EE9" w:rsidRDefault="00030B78" w:rsidP="00030B78">
            <w:pPr>
              <w:rPr>
                <w:rFonts w:ascii="Times New Roman" w:hAnsi="Times New Roman" w:cs="Times New Roman"/>
                <w:sz w:val="24"/>
                <w:szCs w:val="24"/>
              </w:rPr>
            </w:pPr>
          </w:p>
        </w:tc>
        <w:tc>
          <w:tcPr>
            <w:tcW w:w="1243" w:type="dxa"/>
            <w:vAlign w:val="center"/>
          </w:tcPr>
          <w:p w14:paraId="633BB68D" w14:textId="77777777" w:rsidR="00030B78" w:rsidRPr="00BC5EE9" w:rsidRDefault="00030B78" w:rsidP="00030B78">
            <w:pPr>
              <w:rPr>
                <w:rFonts w:ascii="Segoe UI Symbol" w:hAnsi="Segoe UI Symbol" w:cs="Segoe UI Symbol"/>
                <w:sz w:val="24"/>
                <w:szCs w:val="24"/>
              </w:rPr>
            </w:pPr>
          </w:p>
        </w:tc>
        <w:tc>
          <w:tcPr>
            <w:tcW w:w="670" w:type="dxa"/>
            <w:vAlign w:val="center"/>
          </w:tcPr>
          <w:p w14:paraId="04D72BA6" w14:textId="105AB477"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4DB22C69" w14:textId="02C9F1CE"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475E9F52" w14:textId="77777777" w:rsidR="00030B78" w:rsidRPr="00BC5EE9" w:rsidRDefault="00030B78" w:rsidP="00030B78">
            <w:pPr>
              <w:rPr>
                <w:rFonts w:ascii="Times New Roman" w:hAnsi="Times New Roman" w:cs="Times New Roman"/>
                <w:sz w:val="24"/>
                <w:szCs w:val="24"/>
              </w:rPr>
            </w:pPr>
          </w:p>
        </w:tc>
      </w:tr>
      <w:tr w:rsidR="00030B78" w:rsidRPr="00BC5EE9" w14:paraId="78CAAEBA" w14:textId="77777777" w:rsidTr="00030B78">
        <w:trPr>
          <w:jc w:val="center"/>
        </w:trPr>
        <w:tc>
          <w:tcPr>
            <w:tcW w:w="570" w:type="dxa"/>
            <w:vAlign w:val="center"/>
          </w:tcPr>
          <w:p w14:paraId="04D91414" w14:textId="082D47A6"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23</w:t>
            </w:r>
          </w:p>
        </w:tc>
        <w:tc>
          <w:tcPr>
            <w:tcW w:w="2665" w:type="dxa"/>
          </w:tcPr>
          <w:p w14:paraId="16E3EDFA" w14:textId="4C47B141"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Stability</w:t>
            </w:r>
          </w:p>
        </w:tc>
        <w:tc>
          <w:tcPr>
            <w:tcW w:w="1136" w:type="dxa"/>
            <w:vAlign w:val="center"/>
          </w:tcPr>
          <w:p w14:paraId="412D57D4" w14:textId="77777777" w:rsidR="00030B78" w:rsidRPr="00BC5EE9" w:rsidRDefault="00030B78" w:rsidP="00030B78">
            <w:pPr>
              <w:rPr>
                <w:rFonts w:ascii="Times New Roman" w:hAnsi="Times New Roman" w:cs="Times New Roman"/>
                <w:sz w:val="24"/>
                <w:szCs w:val="24"/>
              </w:rPr>
            </w:pPr>
          </w:p>
        </w:tc>
        <w:tc>
          <w:tcPr>
            <w:tcW w:w="1243" w:type="dxa"/>
            <w:vAlign w:val="center"/>
          </w:tcPr>
          <w:p w14:paraId="038F28DA" w14:textId="77777777" w:rsidR="00030B78" w:rsidRPr="00BC5EE9" w:rsidRDefault="00030B78" w:rsidP="00030B78">
            <w:pPr>
              <w:rPr>
                <w:rFonts w:ascii="Segoe UI Symbol" w:hAnsi="Segoe UI Symbol" w:cs="Segoe UI Symbol"/>
                <w:sz w:val="24"/>
                <w:szCs w:val="24"/>
              </w:rPr>
            </w:pPr>
          </w:p>
        </w:tc>
        <w:tc>
          <w:tcPr>
            <w:tcW w:w="670" w:type="dxa"/>
            <w:vAlign w:val="center"/>
          </w:tcPr>
          <w:p w14:paraId="261ED597" w14:textId="184E24A2"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7F4C3A5" w14:textId="08E0288F"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540256D9" w14:textId="77777777" w:rsidR="00030B78" w:rsidRPr="00BC5EE9" w:rsidRDefault="00030B78" w:rsidP="00030B78">
            <w:pPr>
              <w:rPr>
                <w:rFonts w:ascii="Times New Roman" w:hAnsi="Times New Roman" w:cs="Times New Roman"/>
                <w:sz w:val="24"/>
                <w:szCs w:val="24"/>
              </w:rPr>
            </w:pPr>
          </w:p>
        </w:tc>
      </w:tr>
      <w:tr w:rsidR="00030B78" w:rsidRPr="00BC5EE9" w14:paraId="043041AE" w14:textId="77777777" w:rsidTr="00030B78">
        <w:trPr>
          <w:jc w:val="center"/>
        </w:trPr>
        <w:tc>
          <w:tcPr>
            <w:tcW w:w="570" w:type="dxa"/>
            <w:vAlign w:val="center"/>
          </w:tcPr>
          <w:p w14:paraId="01F4D9D7" w14:textId="5D55F36E"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24</w:t>
            </w:r>
          </w:p>
        </w:tc>
        <w:tc>
          <w:tcPr>
            <w:tcW w:w="2665" w:type="dxa"/>
          </w:tcPr>
          <w:p w14:paraId="2955AB87" w14:textId="7567E99F"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Annex II Compliance</w:t>
            </w:r>
          </w:p>
        </w:tc>
        <w:tc>
          <w:tcPr>
            <w:tcW w:w="1136" w:type="dxa"/>
            <w:vAlign w:val="center"/>
          </w:tcPr>
          <w:p w14:paraId="56A22A25" w14:textId="77777777" w:rsidR="00030B78" w:rsidRPr="00BC5EE9" w:rsidRDefault="00030B78" w:rsidP="00030B78">
            <w:pPr>
              <w:rPr>
                <w:rFonts w:ascii="Times New Roman" w:hAnsi="Times New Roman" w:cs="Times New Roman"/>
                <w:sz w:val="24"/>
                <w:szCs w:val="24"/>
              </w:rPr>
            </w:pPr>
          </w:p>
        </w:tc>
        <w:tc>
          <w:tcPr>
            <w:tcW w:w="1243" w:type="dxa"/>
            <w:vAlign w:val="center"/>
          </w:tcPr>
          <w:p w14:paraId="26379E97" w14:textId="77777777" w:rsidR="00030B78" w:rsidRPr="00BC5EE9" w:rsidRDefault="00030B78" w:rsidP="00030B78">
            <w:pPr>
              <w:rPr>
                <w:rFonts w:ascii="Segoe UI Symbol" w:hAnsi="Segoe UI Symbol" w:cs="Segoe UI Symbol"/>
                <w:sz w:val="24"/>
                <w:szCs w:val="24"/>
              </w:rPr>
            </w:pPr>
          </w:p>
        </w:tc>
        <w:tc>
          <w:tcPr>
            <w:tcW w:w="670" w:type="dxa"/>
            <w:vAlign w:val="center"/>
          </w:tcPr>
          <w:p w14:paraId="3ECBD5D5" w14:textId="1A80A7EE"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2CD71117" w14:textId="54B70EDB"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51B7687C" w14:textId="77777777" w:rsidR="00030B78" w:rsidRPr="00BC5EE9" w:rsidRDefault="00030B78" w:rsidP="00030B78">
            <w:pPr>
              <w:rPr>
                <w:rFonts w:ascii="Times New Roman" w:hAnsi="Times New Roman" w:cs="Times New Roman"/>
                <w:sz w:val="24"/>
                <w:szCs w:val="24"/>
              </w:rPr>
            </w:pPr>
          </w:p>
        </w:tc>
      </w:tr>
      <w:tr w:rsidR="00030B78" w:rsidRPr="00BC5EE9" w14:paraId="22B9E1EB" w14:textId="77777777" w:rsidTr="00030B78">
        <w:trPr>
          <w:jc w:val="center"/>
        </w:trPr>
        <w:tc>
          <w:tcPr>
            <w:tcW w:w="570" w:type="dxa"/>
            <w:vAlign w:val="center"/>
          </w:tcPr>
          <w:p w14:paraId="53E4EFD1" w14:textId="5C95D0A3" w:rsidR="00030B78" w:rsidRPr="00BC5EE9" w:rsidRDefault="00030B78" w:rsidP="00030B78">
            <w:pPr>
              <w:rPr>
                <w:rFonts w:ascii="Times New Roman" w:hAnsi="Times New Roman" w:cs="Times New Roman"/>
                <w:sz w:val="24"/>
                <w:szCs w:val="24"/>
              </w:rPr>
            </w:pPr>
            <w:r>
              <w:rPr>
                <w:rFonts w:ascii="Times New Roman" w:hAnsi="Times New Roman" w:cs="Times New Roman"/>
                <w:sz w:val="24"/>
                <w:szCs w:val="24"/>
              </w:rPr>
              <w:t>25</w:t>
            </w:r>
          </w:p>
        </w:tc>
        <w:tc>
          <w:tcPr>
            <w:tcW w:w="2665" w:type="dxa"/>
          </w:tcPr>
          <w:p w14:paraId="10D11A31" w14:textId="2E7A5EE4" w:rsidR="00030B78" w:rsidRPr="002B5E1A" w:rsidRDefault="00030B78" w:rsidP="00030B78">
            <w:pPr>
              <w:rPr>
                <w:rFonts w:ascii="Times New Roman" w:hAnsi="Times New Roman" w:cs="Times New Roman"/>
                <w:sz w:val="24"/>
                <w:szCs w:val="24"/>
              </w:rPr>
            </w:pPr>
            <w:r w:rsidRPr="002B5E1A">
              <w:rPr>
                <w:rFonts w:ascii="Times New Roman" w:hAnsi="Times New Roman" w:cs="Times New Roman"/>
                <w:sz w:val="24"/>
                <w:szCs w:val="24"/>
              </w:rPr>
              <w:t>Overall Performance</w:t>
            </w:r>
          </w:p>
        </w:tc>
        <w:tc>
          <w:tcPr>
            <w:tcW w:w="1136" w:type="dxa"/>
            <w:vAlign w:val="center"/>
          </w:tcPr>
          <w:p w14:paraId="40E6878B" w14:textId="77777777" w:rsidR="00030B78" w:rsidRPr="00BC5EE9" w:rsidRDefault="00030B78" w:rsidP="00030B78">
            <w:pPr>
              <w:rPr>
                <w:rFonts w:ascii="Times New Roman" w:hAnsi="Times New Roman" w:cs="Times New Roman"/>
                <w:sz w:val="24"/>
                <w:szCs w:val="24"/>
              </w:rPr>
            </w:pPr>
          </w:p>
        </w:tc>
        <w:tc>
          <w:tcPr>
            <w:tcW w:w="1243" w:type="dxa"/>
            <w:vAlign w:val="center"/>
          </w:tcPr>
          <w:p w14:paraId="66EAACBF" w14:textId="77777777" w:rsidR="00030B78" w:rsidRPr="00BC5EE9" w:rsidRDefault="00030B78" w:rsidP="00030B78">
            <w:pPr>
              <w:rPr>
                <w:rFonts w:ascii="Segoe UI Symbol" w:hAnsi="Segoe UI Symbol" w:cs="Segoe UI Symbol"/>
                <w:sz w:val="24"/>
                <w:szCs w:val="24"/>
              </w:rPr>
            </w:pPr>
          </w:p>
        </w:tc>
        <w:tc>
          <w:tcPr>
            <w:tcW w:w="670" w:type="dxa"/>
            <w:vAlign w:val="center"/>
          </w:tcPr>
          <w:p w14:paraId="53F1FFA4" w14:textId="64CB633B"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27" w:type="dxa"/>
            <w:vAlign w:val="center"/>
          </w:tcPr>
          <w:p w14:paraId="05E911C5" w14:textId="69AAB250" w:rsidR="00030B78" w:rsidRPr="00BC5EE9" w:rsidRDefault="00030B78" w:rsidP="00A72DBE">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2942" w:type="dxa"/>
            <w:vAlign w:val="center"/>
          </w:tcPr>
          <w:p w14:paraId="595B6837" w14:textId="77777777" w:rsidR="00030B78" w:rsidRPr="00BC5EE9" w:rsidRDefault="00030B78" w:rsidP="00030B78">
            <w:pPr>
              <w:rPr>
                <w:rFonts w:ascii="Times New Roman" w:hAnsi="Times New Roman" w:cs="Times New Roman"/>
                <w:sz w:val="24"/>
                <w:szCs w:val="24"/>
              </w:rPr>
            </w:pPr>
          </w:p>
        </w:tc>
      </w:tr>
    </w:tbl>
    <w:p w14:paraId="2FAF89D4" w14:textId="77777777" w:rsidR="00A94689" w:rsidRDefault="00A94689" w:rsidP="00AB50E8">
      <w:pPr>
        <w:rPr>
          <w:rFonts w:ascii="Times New Roman" w:hAnsi="Times New Roman" w:cs="Times New Roman"/>
          <w:b/>
          <w:bCs/>
          <w:sz w:val="24"/>
          <w:szCs w:val="24"/>
        </w:rPr>
      </w:pPr>
    </w:p>
    <w:p w14:paraId="5D6100DB" w14:textId="77777777" w:rsidR="003A1A57" w:rsidRDefault="003A1A57" w:rsidP="00AB50E8">
      <w:pPr>
        <w:rPr>
          <w:rFonts w:ascii="Times New Roman" w:hAnsi="Times New Roman" w:cs="Times New Roman"/>
          <w:b/>
          <w:bCs/>
          <w:sz w:val="24"/>
          <w:szCs w:val="24"/>
        </w:rPr>
      </w:pPr>
    </w:p>
    <w:p w14:paraId="113325CE" w14:textId="77777777" w:rsidR="00E41ACC" w:rsidRDefault="00E41ACC" w:rsidP="00AB50E8">
      <w:pPr>
        <w:rPr>
          <w:rFonts w:ascii="Times New Roman" w:hAnsi="Times New Roman" w:cs="Times New Roman"/>
          <w:b/>
          <w:bCs/>
          <w:sz w:val="24"/>
          <w:szCs w:val="24"/>
        </w:rPr>
      </w:pPr>
    </w:p>
    <w:p w14:paraId="4E8257B6" w14:textId="77777777" w:rsidR="00E41ACC" w:rsidRDefault="00E41ACC" w:rsidP="00AB50E8">
      <w:pPr>
        <w:rPr>
          <w:rFonts w:ascii="Times New Roman" w:hAnsi="Times New Roman" w:cs="Times New Roman"/>
          <w:b/>
          <w:bCs/>
          <w:sz w:val="24"/>
          <w:szCs w:val="24"/>
        </w:rPr>
      </w:pPr>
    </w:p>
    <w:p w14:paraId="347D1FDA" w14:textId="77777777" w:rsidR="00E41ACC" w:rsidRDefault="00E41ACC" w:rsidP="00AB50E8">
      <w:pPr>
        <w:rPr>
          <w:rFonts w:ascii="Times New Roman" w:hAnsi="Times New Roman" w:cs="Times New Roman"/>
          <w:b/>
          <w:bCs/>
          <w:sz w:val="24"/>
          <w:szCs w:val="24"/>
        </w:rPr>
      </w:pPr>
    </w:p>
    <w:p w14:paraId="6F5F8203" w14:textId="77777777" w:rsidR="00E41ACC" w:rsidRDefault="00E41ACC" w:rsidP="00AB50E8">
      <w:pPr>
        <w:rPr>
          <w:rFonts w:ascii="Times New Roman" w:hAnsi="Times New Roman" w:cs="Times New Roman"/>
          <w:b/>
          <w:bCs/>
          <w:sz w:val="24"/>
          <w:szCs w:val="24"/>
        </w:rPr>
      </w:pPr>
    </w:p>
    <w:p w14:paraId="6188220B" w14:textId="77777777" w:rsidR="00E41ACC" w:rsidRDefault="00E41ACC" w:rsidP="00AB50E8">
      <w:pPr>
        <w:rPr>
          <w:rFonts w:ascii="Times New Roman" w:hAnsi="Times New Roman" w:cs="Times New Roman"/>
          <w:b/>
          <w:bCs/>
          <w:sz w:val="24"/>
          <w:szCs w:val="24"/>
        </w:rPr>
      </w:pPr>
    </w:p>
    <w:p w14:paraId="0A980949" w14:textId="77777777" w:rsidR="00E41ACC" w:rsidRDefault="00E41ACC" w:rsidP="00AB50E8">
      <w:pPr>
        <w:rPr>
          <w:rFonts w:ascii="Times New Roman" w:hAnsi="Times New Roman" w:cs="Times New Roman"/>
          <w:b/>
          <w:bCs/>
          <w:sz w:val="24"/>
          <w:szCs w:val="24"/>
        </w:rPr>
      </w:pPr>
    </w:p>
    <w:p w14:paraId="3E695481" w14:textId="77777777" w:rsidR="00E41ACC" w:rsidRPr="00AB50E8" w:rsidRDefault="00E41ACC" w:rsidP="00AB50E8">
      <w:pPr>
        <w:rPr>
          <w:rFonts w:ascii="Times New Roman" w:hAnsi="Times New Roman" w:cs="Times New Roman"/>
          <w:b/>
          <w:bCs/>
          <w:sz w:val="24"/>
          <w:szCs w:val="24"/>
        </w:rPr>
      </w:pPr>
    </w:p>
    <w:p w14:paraId="529B81CB" w14:textId="442C9927" w:rsidR="00AB50E8" w:rsidRPr="00A66F9B" w:rsidRDefault="00AB50E8" w:rsidP="00AB50E8">
      <w:pPr>
        <w:rPr>
          <w:rFonts w:ascii="Times New Roman" w:eastAsiaTheme="majorEastAsia" w:hAnsi="Times New Roman" w:cs="Times New Roman"/>
          <w:b/>
          <w:bCs/>
          <w:color w:val="1F4E79"/>
          <w:sz w:val="28"/>
          <w:szCs w:val="28"/>
        </w:rPr>
      </w:pPr>
      <w:r w:rsidRPr="00A66F9B">
        <w:rPr>
          <w:rFonts w:ascii="Times New Roman" w:eastAsiaTheme="majorEastAsia" w:hAnsi="Times New Roman" w:cs="Times New Roman"/>
          <w:b/>
          <w:bCs/>
          <w:color w:val="1F4E79"/>
          <w:sz w:val="28"/>
          <w:szCs w:val="28"/>
        </w:rPr>
        <w:lastRenderedPageBreak/>
        <w:t>1</w:t>
      </w:r>
      <w:r w:rsidR="004217A8">
        <w:rPr>
          <w:rFonts w:ascii="Times New Roman" w:eastAsiaTheme="majorEastAsia" w:hAnsi="Times New Roman" w:cs="Times New Roman"/>
          <w:b/>
          <w:bCs/>
          <w:color w:val="1F4E79"/>
          <w:sz w:val="28"/>
          <w:szCs w:val="28"/>
        </w:rPr>
        <w:t>1</w:t>
      </w:r>
      <w:r w:rsidRPr="00A66F9B">
        <w:rPr>
          <w:rFonts w:ascii="Times New Roman" w:eastAsiaTheme="majorEastAsia" w:hAnsi="Times New Roman" w:cs="Times New Roman"/>
          <w:b/>
          <w:bCs/>
          <w:color w:val="1F4E79"/>
          <w:sz w:val="28"/>
          <w:szCs w:val="28"/>
        </w:rPr>
        <w:t>.4 Production Data Log</w:t>
      </w:r>
    </w:p>
    <w:tbl>
      <w:tblPr>
        <w:tblStyle w:val="TableGrid"/>
        <w:tblW w:w="1062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075"/>
        <w:gridCol w:w="990"/>
        <w:gridCol w:w="1260"/>
        <w:gridCol w:w="1260"/>
        <w:gridCol w:w="1260"/>
        <w:gridCol w:w="1243"/>
        <w:gridCol w:w="1277"/>
        <w:gridCol w:w="2255"/>
      </w:tblGrid>
      <w:tr w:rsidR="003E41C3" w:rsidRPr="00E97ACD" w14:paraId="1EEBCF3D" w14:textId="77777777" w:rsidTr="00273BF1">
        <w:trPr>
          <w:jc w:val="center"/>
        </w:trPr>
        <w:tc>
          <w:tcPr>
            <w:tcW w:w="1075" w:type="dxa"/>
            <w:shd w:val="clear" w:color="auto" w:fill="1F4E79"/>
          </w:tcPr>
          <w:p w14:paraId="15B96A30" w14:textId="496114D6" w:rsidR="003E41C3" w:rsidRPr="00FF1025" w:rsidRDefault="003E41C3" w:rsidP="00FF1025">
            <w:pPr>
              <w:rPr>
                <w:rFonts w:ascii="Times New Roman" w:hAnsi="Times New Roman" w:cs="Times New Roman"/>
                <w:b/>
                <w:bCs/>
                <w:color w:val="FFFFFF" w:themeColor="background1"/>
                <w:sz w:val="24"/>
                <w:szCs w:val="24"/>
              </w:rPr>
            </w:pPr>
            <w:r w:rsidRPr="004F5AC1">
              <w:rPr>
                <w:rFonts w:ascii="Times New Roman" w:hAnsi="Times New Roman" w:cs="Times New Roman"/>
                <w:b/>
                <w:bCs/>
                <w:color w:val="FFFFFF" w:themeColor="background1"/>
                <w:sz w:val="24"/>
                <w:szCs w:val="24"/>
              </w:rPr>
              <w:t>Test Interval</w:t>
            </w:r>
          </w:p>
        </w:tc>
        <w:tc>
          <w:tcPr>
            <w:tcW w:w="990" w:type="dxa"/>
            <w:shd w:val="clear" w:color="auto" w:fill="1F4E79"/>
          </w:tcPr>
          <w:p w14:paraId="052B6BDD" w14:textId="700EB98D" w:rsidR="003E41C3" w:rsidRPr="00FF1025" w:rsidRDefault="003E41C3" w:rsidP="00FF1025">
            <w:pP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 xml:space="preserve">Start </w:t>
            </w:r>
            <w:r w:rsidRPr="00FF1025">
              <w:rPr>
                <w:rFonts w:ascii="Times New Roman" w:hAnsi="Times New Roman" w:cs="Times New Roman"/>
                <w:b/>
                <w:bCs/>
                <w:color w:val="FFFFFF" w:themeColor="background1"/>
                <w:sz w:val="24"/>
                <w:szCs w:val="24"/>
              </w:rPr>
              <w:t>Time</w:t>
            </w:r>
          </w:p>
        </w:tc>
        <w:tc>
          <w:tcPr>
            <w:tcW w:w="1260" w:type="dxa"/>
            <w:shd w:val="clear" w:color="auto" w:fill="1F4E79"/>
          </w:tcPr>
          <w:p w14:paraId="274C2A6B" w14:textId="6A0A5A46" w:rsidR="003E41C3" w:rsidRPr="00FF1025" w:rsidRDefault="003E41C3" w:rsidP="00FF1025">
            <w:pP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Finish Time</w:t>
            </w:r>
          </w:p>
        </w:tc>
        <w:tc>
          <w:tcPr>
            <w:tcW w:w="1260" w:type="dxa"/>
            <w:shd w:val="clear" w:color="auto" w:fill="1F4E79"/>
          </w:tcPr>
          <w:p w14:paraId="7D041077" w14:textId="538D437F" w:rsidR="003E41C3" w:rsidRPr="00FF1025" w:rsidRDefault="00A72DBE" w:rsidP="00FF1025">
            <w:pP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 xml:space="preserve">Test </w:t>
            </w:r>
            <w:r w:rsidR="003E41C3">
              <w:rPr>
                <w:rFonts w:ascii="Times New Roman" w:hAnsi="Times New Roman" w:cs="Times New Roman"/>
                <w:b/>
                <w:bCs/>
                <w:color w:val="FFFFFF" w:themeColor="background1"/>
                <w:sz w:val="24"/>
                <w:szCs w:val="24"/>
              </w:rPr>
              <w:t>Duration</w:t>
            </w:r>
          </w:p>
        </w:tc>
        <w:tc>
          <w:tcPr>
            <w:tcW w:w="1260" w:type="dxa"/>
            <w:shd w:val="clear" w:color="auto" w:fill="1F4E79"/>
          </w:tcPr>
          <w:p w14:paraId="6DD5A824" w14:textId="1E74AC56" w:rsidR="003E41C3" w:rsidRPr="00FF1025" w:rsidRDefault="003E41C3" w:rsidP="00FF1025">
            <w:pPr>
              <w:rPr>
                <w:rFonts w:ascii="Times New Roman" w:hAnsi="Times New Roman" w:cs="Times New Roman"/>
                <w:b/>
                <w:bCs/>
                <w:color w:val="FFFFFF" w:themeColor="background1"/>
                <w:sz w:val="24"/>
                <w:szCs w:val="24"/>
              </w:rPr>
            </w:pPr>
            <w:r w:rsidRPr="00FF1025">
              <w:rPr>
                <w:rFonts w:ascii="Times New Roman" w:hAnsi="Times New Roman" w:cs="Times New Roman"/>
                <w:b/>
                <w:bCs/>
                <w:color w:val="FFFFFF" w:themeColor="background1"/>
                <w:sz w:val="24"/>
                <w:szCs w:val="24"/>
              </w:rPr>
              <w:t>Tones</w:t>
            </w:r>
            <w:r>
              <w:rPr>
                <w:rFonts w:ascii="Times New Roman" w:hAnsi="Times New Roman" w:cs="Times New Roman"/>
                <w:b/>
                <w:bCs/>
                <w:color w:val="FFFFFF" w:themeColor="background1"/>
                <w:sz w:val="24"/>
                <w:szCs w:val="24"/>
              </w:rPr>
              <w:t xml:space="preserve"> processed</w:t>
            </w:r>
          </w:p>
        </w:tc>
        <w:tc>
          <w:tcPr>
            <w:tcW w:w="1243" w:type="dxa"/>
            <w:shd w:val="clear" w:color="auto" w:fill="1F4E79"/>
          </w:tcPr>
          <w:p w14:paraId="38A06963" w14:textId="6F8BC75B" w:rsidR="003E41C3" w:rsidRPr="00FF1025" w:rsidRDefault="003E41C3" w:rsidP="00FF1025">
            <w:pPr>
              <w:rPr>
                <w:rFonts w:ascii="Times New Roman" w:hAnsi="Times New Roman" w:cs="Times New Roman"/>
                <w:b/>
                <w:bCs/>
                <w:color w:val="FFFFFF" w:themeColor="background1"/>
                <w:sz w:val="24"/>
                <w:szCs w:val="24"/>
              </w:rPr>
            </w:pPr>
            <w:r w:rsidRPr="00FF1025">
              <w:rPr>
                <w:rFonts w:ascii="Times New Roman" w:hAnsi="Times New Roman" w:cs="Times New Roman"/>
                <w:b/>
                <w:bCs/>
                <w:color w:val="FFFFFF" w:themeColor="background1"/>
                <w:sz w:val="24"/>
                <w:szCs w:val="24"/>
              </w:rPr>
              <w:t>Fuel</w:t>
            </w:r>
            <w:r w:rsidR="00A72DBE">
              <w:rPr>
                <w:rFonts w:ascii="Times New Roman" w:hAnsi="Times New Roman" w:cs="Times New Roman"/>
                <w:b/>
                <w:bCs/>
                <w:color w:val="FFFFFF" w:themeColor="background1"/>
                <w:sz w:val="24"/>
                <w:szCs w:val="24"/>
              </w:rPr>
              <w:t xml:space="preserve"> </w:t>
            </w:r>
            <w:proofErr w:type="spellStart"/>
            <w:r w:rsidR="00A72DBE">
              <w:rPr>
                <w:rFonts w:ascii="Times New Roman" w:hAnsi="Times New Roman" w:cs="Times New Roman"/>
                <w:b/>
                <w:bCs/>
                <w:color w:val="FFFFFF" w:themeColor="background1"/>
                <w:sz w:val="24"/>
                <w:szCs w:val="24"/>
              </w:rPr>
              <w:t>consump</w:t>
            </w:r>
            <w:proofErr w:type="spellEnd"/>
            <w:r w:rsidR="00273BF1">
              <w:rPr>
                <w:rFonts w:ascii="Times New Roman" w:hAnsi="Times New Roman" w:cs="Times New Roman"/>
                <w:b/>
                <w:bCs/>
                <w:color w:val="FFFFFF" w:themeColor="background1"/>
                <w:sz w:val="24"/>
                <w:szCs w:val="24"/>
              </w:rPr>
              <w:t>.</w:t>
            </w:r>
            <w:r w:rsidR="00A72DBE">
              <w:rPr>
                <w:rFonts w:ascii="Times New Roman" w:hAnsi="Times New Roman" w:cs="Times New Roman"/>
                <w:b/>
                <w:bCs/>
                <w:color w:val="FFFFFF" w:themeColor="background1"/>
                <w:sz w:val="24"/>
                <w:szCs w:val="24"/>
              </w:rPr>
              <w:t xml:space="preserve"> </w:t>
            </w:r>
            <w:r w:rsidRPr="00FF1025">
              <w:rPr>
                <w:rFonts w:ascii="Times New Roman" w:hAnsi="Times New Roman" w:cs="Times New Roman"/>
                <w:b/>
                <w:bCs/>
                <w:color w:val="FFFFFF" w:themeColor="background1"/>
                <w:sz w:val="24"/>
                <w:szCs w:val="24"/>
              </w:rPr>
              <w:t>(L)</w:t>
            </w:r>
          </w:p>
        </w:tc>
        <w:tc>
          <w:tcPr>
            <w:tcW w:w="1277" w:type="dxa"/>
            <w:shd w:val="clear" w:color="auto" w:fill="1F4E79"/>
          </w:tcPr>
          <w:p w14:paraId="7CF7BBA0" w14:textId="6D70E590" w:rsidR="003E41C3" w:rsidRPr="00FF1025" w:rsidRDefault="00273BF1" w:rsidP="00273BF1">
            <w:pPr>
              <w:jc w:val="center"/>
              <w:rPr>
                <w:rFonts w:ascii="Times New Roman" w:hAnsi="Times New Roman" w:cs="Times New Roman"/>
                <w:b/>
                <w:bCs/>
                <w:color w:val="FFFFFF" w:themeColor="background1"/>
                <w:sz w:val="24"/>
                <w:szCs w:val="24"/>
              </w:rPr>
            </w:pPr>
            <w:proofErr w:type="spellStart"/>
            <w:r>
              <w:rPr>
                <w:rFonts w:ascii="Times New Roman" w:hAnsi="Times New Roman" w:cs="Times New Roman"/>
                <w:b/>
                <w:bCs/>
                <w:color w:val="FFFFFF" w:themeColor="background1"/>
                <w:sz w:val="24"/>
                <w:szCs w:val="24"/>
              </w:rPr>
              <w:t>Avergage</w:t>
            </w:r>
            <w:r w:rsidR="003E41C3">
              <w:rPr>
                <w:rFonts w:ascii="Times New Roman" w:hAnsi="Times New Roman" w:cs="Times New Roman"/>
                <w:b/>
                <w:bCs/>
                <w:color w:val="FFFFFF" w:themeColor="background1"/>
                <w:sz w:val="24"/>
                <w:szCs w:val="24"/>
              </w:rPr>
              <w:t>Capacity</w:t>
            </w:r>
            <w:proofErr w:type="spellEnd"/>
            <w:r w:rsidR="003E41C3">
              <w:rPr>
                <w:rFonts w:ascii="Times New Roman" w:hAnsi="Times New Roman" w:cs="Times New Roman"/>
                <w:b/>
                <w:bCs/>
                <w:color w:val="FFFFFF" w:themeColor="background1"/>
                <w:sz w:val="24"/>
                <w:szCs w:val="24"/>
              </w:rPr>
              <w:t xml:space="preserve"> t/h</w:t>
            </w:r>
          </w:p>
        </w:tc>
        <w:tc>
          <w:tcPr>
            <w:tcW w:w="2255" w:type="dxa"/>
            <w:shd w:val="clear" w:color="auto" w:fill="1F4E79"/>
          </w:tcPr>
          <w:p w14:paraId="7BCDBD80" w14:textId="3A30F471" w:rsidR="003E41C3" w:rsidRPr="00FF1025" w:rsidRDefault="003E41C3" w:rsidP="00FF1025">
            <w:pP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Com</w:t>
            </w:r>
            <w:r w:rsidR="008A47AF">
              <w:rPr>
                <w:rFonts w:ascii="Times New Roman" w:hAnsi="Times New Roman" w:cs="Times New Roman"/>
                <w:b/>
                <w:bCs/>
                <w:color w:val="FFFFFF" w:themeColor="background1"/>
                <w:sz w:val="24"/>
                <w:szCs w:val="24"/>
              </w:rPr>
              <w:t>m</w:t>
            </w:r>
            <w:r>
              <w:rPr>
                <w:rFonts w:ascii="Times New Roman" w:hAnsi="Times New Roman" w:cs="Times New Roman"/>
                <w:b/>
                <w:bCs/>
                <w:color w:val="FFFFFF" w:themeColor="background1"/>
                <w:sz w:val="24"/>
                <w:szCs w:val="24"/>
              </w:rPr>
              <w:t>ents</w:t>
            </w:r>
          </w:p>
        </w:tc>
      </w:tr>
      <w:tr w:rsidR="003E41C3" w:rsidRPr="00BC5EE9" w14:paraId="75AB2657" w14:textId="77777777" w:rsidTr="00273BF1">
        <w:trPr>
          <w:jc w:val="center"/>
        </w:trPr>
        <w:tc>
          <w:tcPr>
            <w:tcW w:w="1075" w:type="dxa"/>
            <w:vAlign w:val="center"/>
          </w:tcPr>
          <w:p w14:paraId="577A14D3"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1</w:t>
            </w:r>
          </w:p>
        </w:tc>
        <w:tc>
          <w:tcPr>
            <w:tcW w:w="990" w:type="dxa"/>
          </w:tcPr>
          <w:p w14:paraId="017DCF4D" w14:textId="3137FE89" w:rsidR="003E41C3" w:rsidRPr="00946407" w:rsidRDefault="003E41C3" w:rsidP="00FF1025">
            <w:pPr>
              <w:rPr>
                <w:rFonts w:ascii="Times New Roman" w:hAnsi="Times New Roman" w:cs="Times New Roman"/>
                <w:sz w:val="24"/>
                <w:szCs w:val="24"/>
              </w:rPr>
            </w:pPr>
          </w:p>
        </w:tc>
        <w:tc>
          <w:tcPr>
            <w:tcW w:w="1260" w:type="dxa"/>
          </w:tcPr>
          <w:p w14:paraId="595E48C4" w14:textId="77777777" w:rsidR="003E41C3" w:rsidRPr="00BC5EE9" w:rsidRDefault="003E41C3" w:rsidP="00FF1025">
            <w:pPr>
              <w:rPr>
                <w:rFonts w:ascii="Times New Roman" w:hAnsi="Times New Roman" w:cs="Times New Roman"/>
                <w:sz w:val="24"/>
                <w:szCs w:val="24"/>
              </w:rPr>
            </w:pPr>
          </w:p>
        </w:tc>
        <w:tc>
          <w:tcPr>
            <w:tcW w:w="1260" w:type="dxa"/>
          </w:tcPr>
          <w:p w14:paraId="005661DA" w14:textId="77777777" w:rsidR="003E41C3" w:rsidRPr="00BC5EE9" w:rsidRDefault="003E41C3" w:rsidP="00FF1025">
            <w:pPr>
              <w:rPr>
                <w:rFonts w:ascii="Times New Roman" w:hAnsi="Times New Roman" w:cs="Times New Roman"/>
                <w:sz w:val="24"/>
                <w:szCs w:val="24"/>
              </w:rPr>
            </w:pPr>
          </w:p>
        </w:tc>
        <w:tc>
          <w:tcPr>
            <w:tcW w:w="1260" w:type="dxa"/>
            <w:vAlign w:val="center"/>
          </w:tcPr>
          <w:p w14:paraId="52867EFC" w14:textId="2097F31D" w:rsidR="003E41C3" w:rsidRPr="00BC5EE9" w:rsidRDefault="003E41C3" w:rsidP="00FF1025">
            <w:pPr>
              <w:rPr>
                <w:rFonts w:ascii="Times New Roman" w:hAnsi="Times New Roman" w:cs="Times New Roman"/>
                <w:sz w:val="24"/>
                <w:szCs w:val="24"/>
              </w:rPr>
            </w:pPr>
          </w:p>
        </w:tc>
        <w:tc>
          <w:tcPr>
            <w:tcW w:w="1243" w:type="dxa"/>
            <w:vAlign w:val="center"/>
          </w:tcPr>
          <w:p w14:paraId="0CC2645D" w14:textId="77777777" w:rsidR="003E41C3" w:rsidRPr="00BC5EE9" w:rsidRDefault="003E41C3" w:rsidP="00FF1025">
            <w:pPr>
              <w:rPr>
                <w:rFonts w:ascii="Segoe UI Symbol" w:hAnsi="Segoe UI Symbol" w:cs="Segoe UI Symbol"/>
                <w:sz w:val="24"/>
                <w:szCs w:val="24"/>
              </w:rPr>
            </w:pPr>
          </w:p>
        </w:tc>
        <w:tc>
          <w:tcPr>
            <w:tcW w:w="1277" w:type="dxa"/>
            <w:vAlign w:val="center"/>
          </w:tcPr>
          <w:p w14:paraId="1891086C" w14:textId="21B0CC5B" w:rsidR="003E41C3" w:rsidRPr="00BC5EE9" w:rsidRDefault="003E41C3" w:rsidP="00FF1025">
            <w:pPr>
              <w:rPr>
                <w:rFonts w:ascii="Segoe UI Symbol" w:hAnsi="Segoe UI Symbol" w:cs="Segoe UI Symbol"/>
                <w:sz w:val="24"/>
                <w:szCs w:val="24"/>
              </w:rPr>
            </w:pPr>
          </w:p>
        </w:tc>
        <w:tc>
          <w:tcPr>
            <w:tcW w:w="2255" w:type="dxa"/>
            <w:vAlign w:val="center"/>
          </w:tcPr>
          <w:p w14:paraId="152CE072" w14:textId="77777777" w:rsidR="003E41C3" w:rsidRPr="00BC5EE9" w:rsidRDefault="003E41C3" w:rsidP="00FF1025">
            <w:pPr>
              <w:rPr>
                <w:rFonts w:ascii="Times New Roman" w:hAnsi="Times New Roman" w:cs="Times New Roman"/>
                <w:sz w:val="24"/>
                <w:szCs w:val="24"/>
              </w:rPr>
            </w:pPr>
          </w:p>
        </w:tc>
      </w:tr>
      <w:tr w:rsidR="003E41C3" w:rsidRPr="00BC5EE9" w14:paraId="701D56B0" w14:textId="77777777" w:rsidTr="00273BF1">
        <w:trPr>
          <w:jc w:val="center"/>
        </w:trPr>
        <w:tc>
          <w:tcPr>
            <w:tcW w:w="1075" w:type="dxa"/>
            <w:vAlign w:val="center"/>
          </w:tcPr>
          <w:p w14:paraId="41EAC8E6"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2</w:t>
            </w:r>
          </w:p>
        </w:tc>
        <w:tc>
          <w:tcPr>
            <w:tcW w:w="990" w:type="dxa"/>
          </w:tcPr>
          <w:p w14:paraId="6729EB9B" w14:textId="4C2C9AA5" w:rsidR="003E41C3" w:rsidRPr="00946407" w:rsidRDefault="003E41C3" w:rsidP="00FF1025">
            <w:pPr>
              <w:rPr>
                <w:rFonts w:ascii="Times New Roman" w:hAnsi="Times New Roman" w:cs="Times New Roman"/>
                <w:sz w:val="24"/>
                <w:szCs w:val="24"/>
              </w:rPr>
            </w:pPr>
          </w:p>
        </w:tc>
        <w:tc>
          <w:tcPr>
            <w:tcW w:w="1260" w:type="dxa"/>
          </w:tcPr>
          <w:p w14:paraId="378A270C" w14:textId="77777777" w:rsidR="003E41C3" w:rsidRPr="00BC5EE9" w:rsidRDefault="003E41C3" w:rsidP="00FF1025">
            <w:pPr>
              <w:rPr>
                <w:rFonts w:ascii="Times New Roman" w:hAnsi="Times New Roman" w:cs="Times New Roman"/>
                <w:sz w:val="24"/>
                <w:szCs w:val="24"/>
              </w:rPr>
            </w:pPr>
          </w:p>
        </w:tc>
        <w:tc>
          <w:tcPr>
            <w:tcW w:w="1260" w:type="dxa"/>
          </w:tcPr>
          <w:p w14:paraId="6EA26767" w14:textId="77777777" w:rsidR="003E41C3" w:rsidRPr="00BC5EE9" w:rsidRDefault="003E41C3" w:rsidP="00FF1025">
            <w:pPr>
              <w:rPr>
                <w:rFonts w:ascii="Times New Roman" w:hAnsi="Times New Roman" w:cs="Times New Roman"/>
                <w:sz w:val="24"/>
                <w:szCs w:val="24"/>
              </w:rPr>
            </w:pPr>
          </w:p>
        </w:tc>
        <w:tc>
          <w:tcPr>
            <w:tcW w:w="1260" w:type="dxa"/>
            <w:vAlign w:val="center"/>
          </w:tcPr>
          <w:p w14:paraId="4E408129" w14:textId="6536492E" w:rsidR="003E41C3" w:rsidRPr="00BC5EE9" w:rsidRDefault="003E41C3" w:rsidP="00FF1025">
            <w:pPr>
              <w:rPr>
                <w:rFonts w:ascii="Times New Roman" w:hAnsi="Times New Roman" w:cs="Times New Roman"/>
                <w:sz w:val="24"/>
                <w:szCs w:val="24"/>
              </w:rPr>
            </w:pPr>
          </w:p>
        </w:tc>
        <w:tc>
          <w:tcPr>
            <w:tcW w:w="1243" w:type="dxa"/>
            <w:vAlign w:val="center"/>
          </w:tcPr>
          <w:p w14:paraId="1BA7D24C" w14:textId="77777777" w:rsidR="003E41C3" w:rsidRPr="00BC5EE9" w:rsidRDefault="003E41C3" w:rsidP="00FF1025">
            <w:pPr>
              <w:rPr>
                <w:rFonts w:ascii="Segoe UI Symbol" w:hAnsi="Segoe UI Symbol" w:cs="Segoe UI Symbol"/>
                <w:sz w:val="24"/>
                <w:szCs w:val="24"/>
              </w:rPr>
            </w:pPr>
          </w:p>
        </w:tc>
        <w:tc>
          <w:tcPr>
            <w:tcW w:w="1277" w:type="dxa"/>
            <w:vAlign w:val="center"/>
          </w:tcPr>
          <w:p w14:paraId="103B5D44" w14:textId="0C52B2E4" w:rsidR="003E41C3" w:rsidRPr="00BC5EE9" w:rsidRDefault="003E41C3" w:rsidP="00FF1025">
            <w:pPr>
              <w:rPr>
                <w:rFonts w:ascii="Segoe UI Symbol" w:hAnsi="Segoe UI Symbol" w:cs="Segoe UI Symbol"/>
                <w:sz w:val="24"/>
                <w:szCs w:val="24"/>
              </w:rPr>
            </w:pPr>
          </w:p>
        </w:tc>
        <w:tc>
          <w:tcPr>
            <w:tcW w:w="2255" w:type="dxa"/>
            <w:vAlign w:val="center"/>
          </w:tcPr>
          <w:p w14:paraId="5083ECB9" w14:textId="77777777" w:rsidR="003E41C3" w:rsidRPr="00BC5EE9" w:rsidRDefault="003E41C3" w:rsidP="00FF1025">
            <w:pPr>
              <w:rPr>
                <w:rFonts w:ascii="Times New Roman" w:hAnsi="Times New Roman" w:cs="Times New Roman"/>
                <w:sz w:val="24"/>
                <w:szCs w:val="24"/>
              </w:rPr>
            </w:pPr>
          </w:p>
        </w:tc>
      </w:tr>
      <w:tr w:rsidR="003E41C3" w:rsidRPr="00BC5EE9" w14:paraId="52A77A8D" w14:textId="77777777" w:rsidTr="00273BF1">
        <w:trPr>
          <w:jc w:val="center"/>
        </w:trPr>
        <w:tc>
          <w:tcPr>
            <w:tcW w:w="1075" w:type="dxa"/>
            <w:vAlign w:val="center"/>
          </w:tcPr>
          <w:p w14:paraId="309383D7"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3</w:t>
            </w:r>
          </w:p>
        </w:tc>
        <w:tc>
          <w:tcPr>
            <w:tcW w:w="990" w:type="dxa"/>
          </w:tcPr>
          <w:p w14:paraId="2635AA25" w14:textId="663593B7" w:rsidR="003E41C3" w:rsidRPr="00946407" w:rsidRDefault="003E41C3" w:rsidP="00FF1025">
            <w:pPr>
              <w:rPr>
                <w:rFonts w:ascii="Times New Roman" w:hAnsi="Times New Roman" w:cs="Times New Roman"/>
                <w:sz w:val="24"/>
                <w:szCs w:val="24"/>
              </w:rPr>
            </w:pPr>
          </w:p>
        </w:tc>
        <w:tc>
          <w:tcPr>
            <w:tcW w:w="1260" w:type="dxa"/>
          </w:tcPr>
          <w:p w14:paraId="07828AC8" w14:textId="77777777" w:rsidR="003E41C3" w:rsidRPr="00BC5EE9" w:rsidRDefault="003E41C3" w:rsidP="00FF1025">
            <w:pPr>
              <w:rPr>
                <w:rFonts w:ascii="Times New Roman" w:hAnsi="Times New Roman" w:cs="Times New Roman"/>
                <w:sz w:val="24"/>
                <w:szCs w:val="24"/>
              </w:rPr>
            </w:pPr>
          </w:p>
        </w:tc>
        <w:tc>
          <w:tcPr>
            <w:tcW w:w="1260" w:type="dxa"/>
          </w:tcPr>
          <w:p w14:paraId="2AA4698F" w14:textId="77777777" w:rsidR="003E41C3" w:rsidRPr="00BC5EE9" w:rsidRDefault="003E41C3" w:rsidP="00FF1025">
            <w:pPr>
              <w:rPr>
                <w:rFonts w:ascii="Times New Roman" w:hAnsi="Times New Roman" w:cs="Times New Roman"/>
                <w:sz w:val="24"/>
                <w:szCs w:val="24"/>
              </w:rPr>
            </w:pPr>
          </w:p>
        </w:tc>
        <w:tc>
          <w:tcPr>
            <w:tcW w:w="1260" w:type="dxa"/>
            <w:vAlign w:val="center"/>
          </w:tcPr>
          <w:p w14:paraId="73CD1B84" w14:textId="405C292D" w:rsidR="003E41C3" w:rsidRPr="00BC5EE9" w:rsidRDefault="003E41C3" w:rsidP="00FF1025">
            <w:pPr>
              <w:rPr>
                <w:rFonts w:ascii="Times New Roman" w:hAnsi="Times New Roman" w:cs="Times New Roman"/>
                <w:sz w:val="24"/>
                <w:szCs w:val="24"/>
              </w:rPr>
            </w:pPr>
          </w:p>
        </w:tc>
        <w:tc>
          <w:tcPr>
            <w:tcW w:w="1243" w:type="dxa"/>
            <w:vAlign w:val="center"/>
          </w:tcPr>
          <w:p w14:paraId="1EA57B22" w14:textId="77777777" w:rsidR="003E41C3" w:rsidRPr="00BC5EE9" w:rsidRDefault="003E41C3" w:rsidP="00FF1025">
            <w:pPr>
              <w:rPr>
                <w:rFonts w:ascii="Segoe UI Symbol" w:hAnsi="Segoe UI Symbol" w:cs="Segoe UI Symbol"/>
                <w:sz w:val="24"/>
                <w:szCs w:val="24"/>
              </w:rPr>
            </w:pPr>
          </w:p>
        </w:tc>
        <w:tc>
          <w:tcPr>
            <w:tcW w:w="1277" w:type="dxa"/>
            <w:vAlign w:val="center"/>
          </w:tcPr>
          <w:p w14:paraId="4D719BA5" w14:textId="79C99A3A" w:rsidR="003E41C3" w:rsidRPr="00BC5EE9" w:rsidRDefault="003E41C3" w:rsidP="00FF1025">
            <w:pPr>
              <w:rPr>
                <w:rFonts w:ascii="Segoe UI Symbol" w:hAnsi="Segoe UI Symbol" w:cs="Segoe UI Symbol"/>
                <w:sz w:val="24"/>
                <w:szCs w:val="24"/>
              </w:rPr>
            </w:pPr>
          </w:p>
        </w:tc>
        <w:tc>
          <w:tcPr>
            <w:tcW w:w="2255" w:type="dxa"/>
            <w:vAlign w:val="center"/>
          </w:tcPr>
          <w:p w14:paraId="6041AD70" w14:textId="77777777" w:rsidR="003E41C3" w:rsidRPr="00BC5EE9" w:rsidRDefault="003E41C3" w:rsidP="00FF1025">
            <w:pPr>
              <w:rPr>
                <w:rFonts w:ascii="Times New Roman" w:hAnsi="Times New Roman" w:cs="Times New Roman"/>
                <w:sz w:val="24"/>
                <w:szCs w:val="24"/>
              </w:rPr>
            </w:pPr>
          </w:p>
        </w:tc>
      </w:tr>
      <w:tr w:rsidR="003E41C3" w:rsidRPr="00BC5EE9" w14:paraId="47D0B0F4" w14:textId="77777777" w:rsidTr="00273BF1">
        <w:trPr>
          <w:jc w:val="center"/>
        </w:trPr>
        <w:tc>
          <w:tcPr>
            <w:tcW w:w="1075" w:type="dxa"/>
            <w:vAlign w:val="center"/>
          </w:tcPr>
          <w:p w14:paraId="7E155D65"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4</w:t>
            </w:r>
          </w:p>
        </w:tc>
        <w:tc>
          <w:tcPr>
            <w:tcW w:w="990" w:type="dxa"/>
          </w:tcPr>
          <w:p w14:paraId="14ACD44B" w14:textId="3070C346" w:rsidR="003E41C3" w:rsidRPr="00946407" w:rsidRDefault="003E41C3" w:rsidP="00FF1025">
            <w:pPr>
              <w:rPr>
                <w:rFonts w:ascii="Times New Roman" w:hAnsi="Times New Roman" w:cs="Times New Roman"/>
                <w:sz w:val="24"/>
                <w:szCs w:val="24"/>
              </w:rPr>
            </w:pPr>
          </w:p>
        </w:tc>
        <w:tc>
          <w:tcPr>
            <w:tcW w:w="1260" w:type="dxa"/>
          </w:tcPr>
          <w:p w14:paraId="58696747" w14:textId="77777777" w:rsidR="003E41C3" w:rsidRPr="00BC5EE9" w:rsidRDefault="003E41C3" w:rsidP="00FF1025">
            <w:pPr>
              <w:rPr>
                <w:rFonts w:ascii="Times New Roman" w:hAnsi="Times New Roman" w:cs="Times New Roman"/>
                <w:sz w:val="24"/>
                <w:szCs w:val="24"/>
              </w:rPr>
            </w:pPr>
          </w:p>
        </w:tc>
        <w:tc>
          <w:tcPr>
            <w:tcW w:w="1260" w:type="dxa"/>
          </w:tcPr>
          <w:p w14:paraId="146073AD" w14:textId="77777777" w:rsidR="003E41C3" w:rsidRPr="00BC5EE9" w:rsidRDefault="003E41C3" w:rsidP="00FF1025">
            <w:pPr>
              <w:rPr>
                <w:rFonts w:ascii="Times New Roman" w:hAnsi="Times New Roman" w:cs="Times New Roman"/>
                <w:sz w:val="24"/>
                <w:szCs w:val="24"/>
              </w:rPr>
            </w:pPr>
          </w:p>
        </w:tc>
        <w:tc>
          <w:tcPr>
            <w:tcW w:w="1260" w:type="dxa"/>
            <w:vAlign w:val="center"/>
          </w:tcPr>
          <w:p w14:paraId="45590A9A" w14:textId="3BA7186A" w:rsidR="003E41C3" w:rsidRPr="00BC5EE9" w:rsidRDefault="003E41C3" w:rsidP="00FF1025">
            <w:pPr>
              <w:rPr>
                <w:rFonts w:ascii="Times New Roman" w:hAnsi="Times New Roman" w:cs="Times New Roman"/>
                <w:sz w:val="24"/>
                <w:szCs w:val="24"/>
              </w:rPr>
            </w:pPr>
          </w:p>
        </w:tc>
        <w:tc>
          <w:tcPr>
            <w:tcW w:w="1243" w:type="dxa"/>
            <w:vAlign w:val="center"/>
          </w:tcPr>
          <w:p w14:paraId="03F8891F" w14:textId="77777777" w:rsidR="003E41C3" w:rsidRPr="00BC5EE9" w:rsidRDefault="003E41C3" w:rsidP="00FF1025">
            <w:pPr>
              <w:rPr>
                <w:rFonts w:ascii="Segoe UI Symbol" w:hAnsi="Segoe UI Symbol" w:cs="Segoe UI Symbol"/>
                <w:sz w:val="24"/>
                <w:szCs w:val="24"/>
              </w:rPr>
            </w:pPr>
          </w:p>
        </w:tc>
        <w:tc>
          <w:tcPr>
            <w:tcW w:w="1277" w:type="dxa"/>
            <w:vAlign w:val="center"/>
          </w:tcPr>
          <w:p w14:paraId="70B10F33" w14:textId="058E0DF1" w:rsidR="003E41C3" w:rsidRPr="00BC5EE9" w:rsidRDefault="003E41C3" w:rsidP="00FF1025">
            <w:pPr>
              <w:rPr>
                <w:rFonts w:ascii="Segoe UI Symbol" w:hAnsi="Segoe UI Symbol" w:cs="Segoe UI Symbol"/>
                <w:sz w:val="24"/>
                <w:szCs w:val="24"/>
              </w:rPr>
            </w:pPr>
          </w:p>
        </w:tc>
        <w:tc>
          <w:tcPr>
            <w:tcW w:w="2255" w:type="dxa"/>
            <w:vAlign w:val="center"/>
          </w:tcPr>
          <w:p w14:paraId="6380307A" w14:textId="77777777" w:rsidR="003E41C3" w:rsidRPr="00BC5EE9" w:rsidRDefault="003E41C3" w:rsidP="00FF1025">
            <w:pPr>
              <w:rPr>
                <w:rFonts w:ascii="Times New Roman" w:hAnsi="Times New Roman" w:cs="Times New Roman"/>
                <w:sz w:val="24"/>
                <w:szCs w:val="24"/>
              </w:rPr>
            </w:pPr>
          </w:p>
        </w:tc>
      </w:tr>
      <w:tr w:rsidR="003E41C3" w:rsidRPr="00BC5EE9" w14:paraId="7B618168" w14:textId="77777777" w:rsidTr="00273BF1">
        <w:trPr>
          <w:jc w:val="center"/>
        </w:trPr>
        <w:tc>
          <w:tcPr>
            <w:tcW w:w="1075" w:type="dxa"/>
            <w:vAlign w:val="center"/>
          </w:tcPr>
          <w:p w14:paraId="2C216B6A"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5</w:t>
            </w:r>
          </w:p>
        </w:tc>
        <w:tc>
          <w:tcPr>
            <w:tcW w:w="990" w:type="dxa"/>
          </w:tcPr>
          <w:p w14:paraId="19229521" w14:textId="71002E91" w:rsidR="003E41C3" w:rsidRPr="00946407" w:rsidRDefault="003E41C3" w:rsidP="00FF1025">
            <w:pPr>
              <w:rPr>
                <w:rFonts w:ascii="Times New Roman" w:hAnsi="Times New Roman" w:cs="Times New Roman"/>
                <w:sz w:val="24"/>
                <w:szCs w:val="24"/>
              </w:rPr>
            </w:pPr>
          </w:p>
        </w:tc>
        <w:tc>
          <w:tcPr>
            <w:tcW w:w="1260" w:type="dxa"/>
          </w:tcPr>
          <w:p w14:paraId="711C607F" w14:textId="77777777" w:rsidR="003E41C3" w:rsidRPr="00BC5EE9" w:rsidRDefault="003E41C3" w:rsidP="00FF1025">
            <w:pPr>
              <w:rPr>
                <w:rFonts w:ascii="Times New Roman" w:hAnsi="Times New Roman" w:cs="Times New Roman"/>
                <w:sz w:val="24"/>
                <w:szCs w:val="24"/>
              </w:rPr>
            </w:pPr>
          </w:p>
        </w:tc>
        <w:tc>
          <w:tcPr>
            <w:tcW w:w="1260" w:type="dxa"/>
          </w:tcPr>
          <w:p w14:paraId="65DB8809" w14:textId="77777777" w:rsidR="003E41C3" w:rsidRPr="00BC5EE9" w:rsidRDefault="003E41C3" w:rsidP="00FF1025">
            <w:pPr>
              <w:rPr>
                <w:rFonts w:ascii="Times New Roman" w:hAnsi="Times New Roman" w:cs="Times New Roman"/>
                <w:sz w:val="24"/>
                <w:szCs w:val="24"/>
              </w:rPr>
            </w:pPr>
          </w:p>
        </w:tc>
        <w:tc>
          <w:tcPr>
            <w:tcW w:w="1260" w:type="dxa"/>
            <w:vAlign w:val="center"/>
          </w:tcPr>
          <w:p w14:paraId="5EBFE1BD" w14:textId="0AA13784" w:rsidR="003E41C3" w:rsidRPr="00BC5EE9" w:rsidRDefault="003E41C3" w:rsidP="00FF1025">
            <w:pPr>
              <w:rPr>
                <w:rFonts w:ascii="Times New Roman" w:hAnsi="Times New Roman" w:cs="Times New Roman"/>
                <w:sz w:val="24"/>
                <w:szCs w:val="24"/>
              </w:rPr>
            </w:pPr>
          </w:p>
        </w:tc>
        <w:tc>
          <w:tcPr>
            <w:tcW w:w="1243" w:type="dxa"/>
            <w:vAlign w:val="center"/>
          </w:tcPr>
          <w:p w14:paraId="0243E5D5" w14:textId="77777777" w:rsidR="003E41C3" w:rsidRPr="00BC5EE9" w:rsidRDefault="003E41C3" w:rsidP="00FF1025">
            <w:pPr>
              <w:rPr>
                <w:rFonts w:ascii="Segoe UI Symbol" w:hAnsi="Segoe UI Symbol" w:cs="Segoe UI Symbol"/>
                <w:sz w:val="24"/>
                <w:szCs w:val="24"/>
              </w:rPr>
            </w:pPr>
          </w:p>
        </w:tc>
        <w:tc>
          <w:tcPr>
            <w:tcW w:w="1277" w:type="dxa"/>
            <w:vAlign w:val="center"/>
          </w:tcPr>
          <w:p w14:paraId="01D4CB83" w14:textId="27BAB9B2" w:rsidR="003E41C3" w:rsidRPr="00BC5EE9" w:rsidRDefault="003E41C3" w:rsidP="00FF1025">
            <w:pPr>
              <w:rPr>
                <w:rFonts w:ascii="Segoe UI Symbol" w:hAnsi="Segoe UI Symbol" w:cs="Segoe UI Symbol"/>
                <w:sz w:val="24"/>
                <w:szCs w:val="24"/>
              </w:rPr>
            </w:pPr>
          </w:p>
        </w:tc>
        <w:tc>
          <w:tcPr>
            <w:tcW w:w="2255" w:type="dxa"/>
            <w:vAlign w:val="center"/>
          </w:tcPr>
          <w:p w14:paraId="42D1882A" w14:textId="77777777" w:rsidR="003E41C3" w:rsidRPr="00BC5EE9" w:rsidRDefault="003E41C3" w:rsidP="00FF1025">
            <w:pPr>
              <w:rPr>
                <w:rFonts w:ascii="Times New Roman" w:hAnsi="Times New Roman" w:cs="Times New Roman"/>
                <w:sz w:val="24"/>
                <w:szCs w:val="24"/>
              </w:rPr>
            </w:pPr>
          </w:p>
        </w:tc>
      </w:tr>
      <w:tr w:rsidR="003E41C3" w:rsidRPr="00BC5EE9" w14:paraId="07B01100" w14:textId="77777777" w:rsidTr="00273BF1">
        <w:trPr>
          <w:jc w:val="center"/>
        </w:trPr>
        <w:tc>
          <w:tcPr>
            <w:tcW w:w="1075" w:type="dxa"/>
            <w:vAlign w:val="center"/>
          </w:tcPr>
          <w:p w14:paraId="66AE5DED"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6</w:t>
            </w:r>
          </w:p>
        </w:tc>
        <w:tc>
          <w:tcPr>
            <w:tcW w:w="990" w:type="dxa"/>
          </w:tcPr>
          <w:p w14:paraId="4A5643B5" w14:textId="2F075E39" w:rsidR="003E41C3" w:rsidRPr="00946407" w:rsidRDefault="003E41C3" w:rsidP="00FF1025">
            <w:pPr>
              <w:rPr>
                <w:rFonts w:ascii="Times New Roman" w:hAnsi="Times New Roman" w:cs="Times New Roman"/>
                <w:sz w:val="24"/>
                <w:szCs w:val="24"/>
              </w:rPr>
            </w:pPr>
          </w:p>
        </w:tc>
        <w:tc>
          <w:tcPr>
            <w:tcW w:w="1260" w:type="dxa"/>
          </w:tcPr>
          <w:p w14:paraId="6F0B16E4" w14:textId="77777777" w:rsidR="003E41C3" w:rsidRPr="00BC5EE9" w:rsidRDefault="003E41C3" w:rsidP="00FF1025">
            <w:pPr>
              <w:rPr>
                <w:rFonts w:ascii="Times New Roman" w:hAnsi="Times New Roman" w:cs="Times New Roman"/>
                <w:sz w:val="24"/>
                <w:szCs w:val="24"/>
              </w:rPr>
            </w:pPr>
          </w:p>
        </w:tc>
        <w:tc>
          <w:tcPr>
            <w:tcW w:w="1260" w:type="dxa"/>
          </w:tcPr>
          <w:p w14:paraId="7F8BF437" w14:textId="77777777" w:rsidR="003E41C3" w:rsidRPr="00BC5EE9" w:rsidRDefault="003E41C3" w:rsidP="00FF1025">
            <w:pPr>
              <w:rPr>
                <w:rFonts w:ascii="Times New Roman" w:hAnsi="Times New Roman" w:cs="Times New Roman"/>
                <w:sz w:val="24"/>
                <w:szCs w:val="24"/>
              </w:rPr>
            </w:pPr>
          </w:p>
        </w:tc>
        <w:tc>
          <w:tcPr>
            <w:tcW w:w="1260" w:type="dxa"/>
            <w:vAlign w:val="center"/>
          </w:tcPr>
          <w:p w14:paraId="6A706532" w14:textId="13B41B67" w:rsidR="003E41C3" w:rsidRPr="00BC5EE9" w:rsidRDefault="003E41C3" w:rsidP="00FF1025">
            <w:pPr>
              <w:rPr>
                <w:rFonts w:ascii="Times New Roman" w:hAnsi="Times New Roman" w:cs="Times New Roman"/>
                <w:sz w:val="24"/>
                <w:szCs w:val="24"/>
              </w:rPr>
            </w:pPr>
          </w:p>
        </w:tc>
        <w:tc>
          <w:tcPr>
            <w:tcW w:w="1243" w:type="dxa"/>
            <w:vAlign w:val="center"/>
          </w:tcPr>
          <w:p w14:paraId="74E72553" w14:textId="77777777" w:rsidR="003E41C3" w:rsidRPr="00BC5EE9" w:rsidRDefault="003E41C3" w:rsidP="00FF1025">
            <w:pPr>
              <w:rPr>
                <w:rFonts w:ascii="Segoe UI Symbol" w:hAnsi="Segoe UI Symbol" w:cs="Segoe UI Symbol"/>
                <w:sz w:val="24"/>
                <w:szCs w:val="24"/>
              </w:rPr>
            </w:pPr>
          </w:p>
        </w:tc>
        <w:tc>
          <w:tcPr>
            <w:tcW w:w="1277" w:type="dxa"/>
            <w:vAlign w:val="center"/>
          </w:tcPr>
          <w:p w14:paraId="628FCC26" w14:textId="64ADADCA" w:rsidR="003E41C3" w:rsidRPr="00BC5EE9" w:rsidRDefault="003E41C3" w:rsidP="00FF1025">
            <w:pPr>
              <w:rPr>
                <w:rFonts w:ascii="Segoe UI Symbol" w:hAnsi="Segoe UI Symbol" w:cs="Segoe UI Symbol"/>
                <w:sz w:val="24"/>
                <w:szCs w:val="24"/>
              </w:rPr>
            </w:pPr>
          </w:p>
        </w:tc>
        <w:tc>
          <w:tcPr>
            <w:tcW w:w="2255" w:type="dxa"/>
            <w:vAlign w:val="center"/>
          </w:tcPr>
          <w:p w14:paraId="743A9D43" w14:textId="77777777" w:rsidR="003E41C3" w:rsidRPr="00BC5EE9" w:rsidRDefault="003E41C3" w:rsidP="00FF1025">
            <w:pPr>
              <w:rPr>
                <w:rFonts w:ascii="Times New Roman" w:hAnsi="Times New Roman" w:cs="Times New Roman"/>
                <w:sz w:val="24"/>
                <w:szCs w:val="24"/>
              </w:rPr>
            </w:pPr>
          </w:p>
        </w:tc>
      </w:tr>
      <w:tr w:rsidR="003E41C3" w:rsidRPr="00BC5EE9" w14:paraId="03507EA5" w14:textId="77777777" w:rsidTr="00273BF1">
        <w:trPr>
          <w:jc w:val="center"/>
        </w:trPr>
        <w:tc>
          <w:tcPr>
            <w:tcW w:w="1075" w:type="dxa"/>
            <w:vAlign w:val="center"/>
          </w:tcPr>
          <w:p w14:paraId="0888D1A5"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7</w:t>
            </w:r>
          </w:p>
        </w:tc>
        <w:tc>
          <w:tcPr>
            <w:tcW w:w="990" w:type="dxa"/>
          </w:tcPr>
          <w:p w14:paraId="03DF539A" w14:textId="48B679C3" w:rsidR="003E41C3" w:rsidRPr="00946407" w:rsidRDefault="003E41C3" w:rsidP="00FF1025">
            <w:pPr>
              <w:rPr>
                <w:rFonts w:ascii="Times New Roman" w:hAnsi="Times New Roman" w:cs="Times New Roman"/>
                <w:sz w:val="24"/>
                <w:szCs w:val="24"/>
              </w:rPr>
            </w:pPr>
          </w:p>
        </w:tc>
        <w:tc>
          <w:tcPr>
            <w:tcW w:w="1260" w:type="dxa"/>
          </w:tcPr>
          <w:p w14:paraId="63515825" w14:textId="77777777" w:rsidR="003E41C3" w:rsidRPr="00BC5EE9" w:rsidRDefault="003E41C3" w:rsidP="00FF1025">
            <w:pPr>
              <w:rPr>
                <w:rFonts w:ascii="Times New Roman" w:hAnsi="Times New Roman" w:cs="Times New Roman"/>
                <w:sz w:val="24"/>
                <w:szCs w:val="24"/>
              </w:rPr>
            </w:pPr>
          </w:p>
        </w:tc>
        <w:tc>
          <w:tcPr>
            <w:tcW w:w="1260" w:type="dxa"/>
          </w:tcPr>
          <w:p w14:paraId="72C86BFB" w14:textId="77777777" w:rsidR="003E41C3" w:rsidRPr="00BC5EE9" w:rsidRDefault="003E41C3" w:rsidP="00FF1025">
            <w:pPr>
              <w:rPr>
                <w:rFonts w:ascii="Times New Roman" w:hAnsi="Times New Roman" w:cs="Times New Roman"/>
                <w:sz w:val="24"/>
                <w:szCs w:val="24"/>
              </w:rPr>
            </w:pPr>
          </w:p>
        </w:tc>
        <w:tc>
          <w:tcPr>
            <w:tcW w:w="1260" w:type="dxa"/>
            <w:vAlign w:val="center"/>
          </w:tcPr>
          <w:p w14:paraId="2996F850" w14:textId="2AE3733B" w:rsidR="003E41C3" w:rsidRPr="00BC5EE9" w:rsidRDefault="003E41C3" w:rsidP="00FF1025">
            <w:pPr>
              <w:rPr>
                <w:rFonts w:ascii="Times New Roman" w:hAnsi="Times New Roman" w:cs="Times New Roman"/>
                <w:sz w:val="24"/>
                <w:szCs w:val="24"/>
              </w:rPr>
            </w:pPr>
          </w:p>
        </w:tc>
        <w:tc>
          <w:tcPr>
            <w:tcW w:w="1243" w:type="dxa"/>
            <w:vAlign w:val="center"/>
          </w:tcPr>
          <w:p w14:paraId="1FC0E5D6" w14:textId="77777777" w:rsidR="003E41C3" w:rsidRPr="00BC5EE9" w:rsidRDefault="003E41C3" w:rsidP="00FF1025">
            <w:pPr>
              <w:rPr>
                <w:rFonts w:ascii="Segoe UI Symbol" w:hAnsi="Segoe UI Symbol" w:cs="Segoe UI Symbol"/>
                <w:sz w:val="24"/>
                <w:szCs w:val="24"/>
              </w:rPr>
            </w:pPr>
          </w:p>
        </w:tc>
        <w:tc>
          <w:tcPr>
            <w:tcW w:w="1277" w:type="dxa"/>
            <w:vAlign w:val="center"/>
          </w:tcPr>
          <w:p w14:paraId="463E153D" w14:textId="3C8E64EB" w:rsidR="003E41C3" w:rsidRPr="00BC5EE9" w:rsidRDefault="003E41C3" w:rsidP="00FF1025">
            <w:pPr>
              <w:rPr>
                <w:rFonts w:ascii="Segoe UI Symbol" w:hAnsi="Segoe UI Symbol" w:cs="Segoe UI Symbol"/>
                <w:sz w:val="24"/>
                <w:szCs w:val="24"/>
              </w:rPr>
            </w:pPr>
          </w:p>
        </w:tc>
        <w:tc>
          <w:tcPr>
            <w:tcW w:w="2255" w:type="dxa"/>
            <w:vAlign w:val="center"/>
          </w:tcPr>
          <w:p w14:paraId="5CE97593" w14:textId="77777777" w:rsidR="003E41C3" w:rsidRPr="00BC5EE9" w:rsidRDefault="003E41C3" w:rsidP="00FF1025">
            <w:pPr>
              <w:rPr>
                <w:rFonts w:ascii="Times New Roman" w:hAnsi="Times New Roman" w:cs="Times New Roman"/>
                <w:sz w:val="24"/>
                <w:szCs w:val="24"/>
              </w:rPr>
            </w:pPr>
          </w:p>
        </w:tc>
      </w:tr>
      <w:tr w:rsidR="003E41C3" w:rsidRPr="00BC5EE9" w14:paraId="67819F59" w14:textId="77777777" w:rsidTr="00273BF1">
        <w:trPr>
          <w:jc w:val="center"/>
        </w:trPr>
        <w:tc>
          <w:tcPr>
            <w:tcW w:w="1075" w:type="dxa"/>
            <w:vAlign w:val="center"/>
          </w:tcPr>
          <w:p w14:paraId="4217252E"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8</w:t>
            </w:r>
          </w:p>
        </w:tc>
        <w:tc>
          <w:tcPr>
            <w:tcW w:w="990" w:type="dxa"/>
          </w:tcPr>
          <w:p w14:paraId="0CFA3A1F" w14:textId="1B6A0B81" w:rsidR="003E41C3" w:rsidRPr="00946407" w:rsidRDefault="003E41C3" w:rsidP="00FF1025">
            <w:pPr>
              <w:rPr>
                <w:rFonts w:ascii="Times New Roman" w:hAnsi="Times New Roman" w:cs="Times New Roman"/>
                <w:sz w:val="24"/>
                <w:szCs w:val="24"/>
              </w:rPr>
            </w:pPr>
          </w:p>
        </w:tc>
        <w:tc>
          <w:tcPr>
            <w:tcW w:w="1260" w:type="dxa"/>
          </w:tcPr>
          <w:p w14:paraId="67BC4C7E" w14:textId="77777777" w:rsidR="003E41C3" w:rsidRPr="00BC5EE9" w:rsidRDefault="003E41C3" w:rsidP="00FF1025">
            <w:pPr>
              <w:rPr>
                <w:rFonts w:ascii="Times New Roman" w:hAnsi="Times New Roman" w:cs="Times New Roman"/>
                <w:sz w:val="24"/>
                <w:szCs w:val="24"/>
              </w:rPr>
            </w:pPr>
          </w:p>
        </w:tc>
        <w:tc>
          <w:tcPr>
            <w:tcW w:w="1260" w:type="dxa"/>
          </w:tcPr>
          <w:p w14:paraId="57A58543" w14:textId="77777777" w:rsidR="003E41C3" w:rsidRPr="00BC5EE9" w:rsidRDefault="003E41C3" w:rsidP="00FF1025">
            <w:pPr>
              <w:rPr>
                <w:rFonts w:ascii="Times New Roman" w:hAnsi="Times New Roman" w:cs="Times New Roman"/>
                <w:sz w:val="24"/>
                <w:szCs w:val="24"/>
              </w:rPr>
            </w:pPr>
          </w:p>
        </w:tc>
        <w:tc>
          <w:tcPr>
            <w:tcW w:w="1260" w:type="dxa"/>
            <w:vAlign w:val="center"/>
          </w:tcPr>
          <w:p w14:paraId="76946AA9" w14:textId="7EE2A374" w:rsidR="003E41C3" w:rsidRPr="00BC5EE9" w:rsidRDefault="003E41C3" w:rsidP="00FF1025">
            <w:pPr>
              <w:rPr>
                <w:rFonts w:ascii="Times New Roman" w:hAnsi="Times New Roman" w:cs="Times New Roman"/>
                <w:sz w:val="24"/>
                <w:szCs w:val="24"/>
              </w:rPr>
            </w:pPr>
          </w:p>
        </w:tc>
        <w:tc>
          <w:tcPr>
            <w:tcW w:w="1243" w:type="dxa"/>
            <w:vAlign w:val="center"/>
          </w:tcPr>
          <w:p w14:paraId="36CCC676" w14:textId="77777777" w:rsidR="003E41C3" w:rsidRPr="00BC5EE9" w:rsidRDefault="003E41C3" w:rsidP="00FF1025">
            <w:pPr>
              <w:rPr>
                <w:rFonts w:ascii="Segoe UI Symbol" w:hAnsi="Segoe UI Symbol" w:cs="Segoe UI Symbol"/>
                <w:sz w:val="24"/>
                <w:szCs w:val="24"/>
              </w:rPr>
            </w:pPr>
          </w:p>
        </w:tc>
        <w:tc>
          <w:tcPr>
            <w:tcW w:w="1277" w:type="dxa"/>
            <w:vAlign w:val="center"/>
          </w:tcPr>
          <w:p w14:paraId="68E67A73" w14:textId="633376FF" w:rsidR="003E41C3" w:rsidRPr="00BC5EE9" w:rsidRDefault="003E41C3" w:rsidP="00FF1025">
            <w:pPr>
              <w:rPr>
                <w:rFonts w:ascii="Segoe UI Symbol" w:hAnsi="Segoe UI Symbol" w:cs="Segoe UI Symbol"/>
                <w:sz w:val="24"/>
                <w:szCs w:val="24"/>
              </w:rPr>
            </w:pPr>
          </w:p>
        </w:tc>
        <w:tc>
          <w:tcPr>
            <w:tcW w:w="2255" w:type="dxa"/>
            <w:vAlign w:val="center"/>
          </w:tcPr>
          <w:p w14:paraId="7C371084" w14:textId="77777777" w:rsidR="003E41C3" w:rsidRPr="00BC5EE9" w:rsidRDefault="003E41C3" w:rsidP="00FF1025">
            <w:pPr>
              <w:rPr>
                <w:rFonts w:ascii="Times New Roman" w:hAnsi="Times New Roman" w:cs="Times New Roman"/>
                <w:sz w:val="24"/>
                <w:szCs w:val="24"/>
              </w:rPr>
            </w:pPr>
          </w:p>
        </w:tc>
      </w:tr>
      <w:tr w:rsidR="003E41C3" w:rsidRPr="00BC5EE9" w14:paraId="222B4C26" w14:textId="77777777" w:rsidTr="00273BF1">
        <w:trPr>
          <w:jc w:val="center"/>
        </w:trPr>
        <w:tc>
          <w:tcPr>
            <w:tcW w:w="1075" w:type="dxa"/>
            <w:vAlign w:val="center"/>
          </w:tcPr>
          <w:p w14:paraId="72CAFBDC"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9</w:t>
            </w:r>
          </w:p>
        </w:tc>
        <w:tc>
          <w:tcPr>
            <w:tcW w:w="990" w:type="dxa"/>
          </w:tcPr>
          <w:p w14:paraId="702D21A7" w14:textId="4E480949" w:rsidR="003E41C3" w:rsidRPr="00946407" w:rsidRDefault="003E41C3" w:rsidP="00FF1025">
            <w:pPr>
              <w:rPr>
                <w:rFonts w:ascii="Times New Roman" w:hAnsi="Times New Roman" w:cs="Times New Roman"/>
                <w:sz w:val="24"/>
                <w:szCs w:val="24"/>
              </w:rPr>
            </w:pPr>
          </w:p>
        </w:tc>
        <w:tc>
          <w:tcPr>
            <w:tcW w:w="1260" w:type="dxa"/>
          </w:tcPr>
          <w:p w14:paraId="3EA4D27B" w14:textId="77777777" w:rsidR="003E41C3" w:rsidRPr="00BC5EE9" w:rsidRDefault="003E41C3" w:rsidP="00FF1025">
            <w:pPr>
              <w:rPr>
                <w:rFonts w:ascii="Times New Roman" w:hAnsi="Times New Roman" w:cs="Times New Roman"/>
                <w:sz w:val="24"/>
                <w:szCs w:val="24"/>
              </w:rPr>
            </w:pPr>
          </w:p>
        </w:tc>
        <w:tc>
          <w:tcPr>
            <w:tcW w:w="1260" w:type="dxa"/>
          </w:tcPr>
          <w:p w14:paraId="7923C0DA" w14:textId="77777777" w:rsidR="003E41C3" w:rsidRPr="00BC5EE9" w:rsidRDefault="003E41C3" w:rsidP="00FF1025">
            <w:pPr>
              <w:rPr>
                <w:rFonts w:ascii="Times New Roman" w:hAnsi="Times New Roman" w:cs="Times New Roman"/>
                <w:sz w:val="24"/>
                <w:szCs w:val="24"/>
              </w:rPr>
            </w:pPr>
          </w:p>
        </w:tc>
        <w:tc>
          <w:tcPr>
            <w:tcW w:w="1260" w:type="dxa"/>
            <w:vAlign w:val="center"/>
          </w:tcPr>
          <w:p w14:paraId="0E70F1E4" w14:textId="6A206DDE" w:rsidR="003E41C3" w:rsidRPr="00BC5EE9" w:rsidRDefault="003E41C3" w:rsidP="00FF1025">
            <w:pPr>
              <w:rPr>
                <w:rFonts w:ascii="Times New Roman" w:hAnsi="Times New Roman" w:cs="Times New Roman"/>
                <w:sz w:val="24"/>
                <w:szCs w:val="24"/>
              </w:rPr>
            </w:pPr>
          </w:p>
        </w:tc>
        <w:tc>
          <w:tcPr>
            <w:tcW w:w="1243" w:type="dxa"/>
            <w:vAlign w:val="center"/>
          </w:tcPr>
          <w:p w14:paraId="1DFC72CD" w14:textId="77777777" w:rsidR="003E41C3" w:rsidRPr="00BC5EE9" w:rsidRDefault="003E41C3" w:rsidP="00FF1025">
            <w:pPr>
              <w:rPr>
                <w:rFonts w:ascii="Segoe UI Symbol" w:hAnsi="Segoe UI Symbol" w:cs="Segoe UI Symbol"/>
                <w:sz w:val="24"/>
                <w:szCs w:val="24"/>
              </w:rPr>
            </w:pPr>
          </w:p>
        </w:tc>
        <w:tc>
          <w:tcPr>
            <w:tcW w:w="1277" w:type="dxa"/>
            <w:vAlign w:val="center"/>
          </w:tcPr>
          <w:p w14:paraId="78CCD412" w14:textId="015FD8A5" w:rsidR="003E41C3" w:rsidRPr="00BC5EE9" w:rsidRDefault="003E41C3" w:rsidP="00FF1025">
            <w:pPr>
              <w:rPr>
                <w:rFonts w:ascii="Segoe UI Symbol" w:hAnsi="Segoe UI Symbol" w:cs="Segoe UI Symbol"/>
                <w:sz w:val="24"/>
                <w:szCs w:val="24"/>
              </w:rPr>
            </w:pPr>
          </w:p>
        </w:tc>
        <w:tc>
          <w:tcPr>
            <w:tcW w:w="2255" w:type="dxa"/>
            <w:vAlign w:val="center"/>
          </w:tcPr>
          <w:p w14:paraId="0309987B" w14:textId="77777777" w:rsidR="003E41C3" w:rsidRPr="00BC5EE9" w:rsidRDefault="003E41C3" w:rsidP="00FF1025">
            <w:pPr>
              <w:rPr>
                <w:rFonts w:ascii="Times New Roman" w:hAnsi="Times New Roman" w:cs="Times New Roman"/>
                <w:sz w:val="24"/>
                <w:szCs w:val="24"/>
              </w:rPr>
            </w:pPr>
          </w:p>
        </w:tc>
      </w:tr>
      <w:tr w:rsidR="003E41C3" w:rsidRPr="00BC5EE9" w14:paraId="650EE657" w14:textId="77777777" w:rsidTr="00273BF1">
        <w:trPr>
          <w:jc w:val="center"/>
        </w:trPr>
        <w:tc>
          <w:tcPr>
            <w:tcW w:w="1075" w:type="dxa"/>
            <w:vAlign w:val="center"/>
          </w:tcPr>
          <w:p w14:paraId="721520C0" w14:textId="77777777" w:rsidR="003E41C3" w:rsidRPr="00BC5EE9" w:rsidRDefault="003E41C3" w:rsidP="00FF1025">
            <w:pPr>
              <w:rPr>
                <w:rFonts w:ascii="Times New Roman" w:hAnsi="Times New Roman" w:cs="Times New Roman"/>
                <w:sz w:val="24"/>
                <w:szCs w:val="24"/>
              </w:rPr>
            </w:pPr>
            <w:r w:rsidRPr="00BC5EE9">
              <w:rPr>
                <w:rFonts w:ascii="Times New Roman" w:hAnsi="Times New Roman" w:cs="Times New Roman"/>
                <w:sz w:val="24"/>
                <w:szCs w:val="24"/>
              </w:rPr>
              <w:t>10</w:t>
            </w:r>
          </w:p>
        </w:tc>
        <w:tc>
          <w:tcPr>
            <w:tcW w:w="990" w:type="dxa"/>
          </w:tcPr>
          <w:p w14:paraId="2F965984" w14:textId="3C9922EA" w:rsidR="003E41C3" w:rsidRPr="00946407" w:rsidRDefault="003E41C3" w:rsidP="00FF1025">
            <w:pPr>
              <w:rPr>
                <w:rFonts w:ascii="Times New Roman" w:hAnsi="Times New Roman" w:cs="Times New Roman"/>
                <w:sz w:val="24"/>
                <w:szCs w:val="24"/>
              </w:rPr>
            </w:pPr>
          </w:p>
        </w:tc>
        <w:tc>
          <w:tcPr>
            <w:tcW w:w="1260" w:type="dxa"/>
          </w:tcPr>
          <w:p w14:paraId="484DAC9B" w14:textId="77777777" w:rsidR="003E41C3" w:rsidRPr="00BC5EE9" w:rsidRDefault="003E41C3" w:rsidP="00FF1025">
            <w:pPr>
              <w:rPr>
                <w:rFonts w:ascii="Times New Roman" w:hAnsi="Times New Roman" w:cs="Times New Roman"/>
                <w:sz w:val="24"/>
                <w:szCs w:val="24"/>
              </w:rPr>
            </w:pPr>
          </w:p>
        </w:tc>
        <w:tc>
          <w:tcPr>
            <w:tcW w:w="1260" w:type="dxa"/>
          </w:tcPr>
          <w:p w14:paraId="7642D9A2" w14:textId="77777777" w:rsidR="003E41C3" w:rsidRPr="00BC5EE9" w:rsidRDefault="003E41C3" w:rsidP="00FF1025">
            <w:pPr>
              <w:rPr>
                <w:rFonts w:ascii="Times New Roman" w:hAnsi="Times New Roman" w:cs="Times New Roman"/>
                <w:sz w:val="24"/>
                <w:szCs w:val="24"/>
              </w:rPr>
            </w:pPr>
          </w:p>
        </w:tc>
        <w:tc>
          <w:tcPr>
            <w:tcW w:w="1260" w:type="dxa"/>
            <w:vAlign w:val="center"/>
          </w:tcPr>
          <w:p w14:paraId="35F4E8DB" w14:textId="4F868255" w:rsidR="003E41C3" w:rsidRPr="00BC5EE9" w:rsidRDefault="003E41C3" w:rsidP="00FF1025">
            <w:pPr>
              <w:rPr>
                <w:rFonts w:ascii="Times New Roman" w:hAnsi="Times New Roman" w:cs="Times New Roman"/>
                <w:sz w:val="24"/>
                <w:szCs w:val="24"/>
              </w:rPr>
            </w:pPr>
          </w:p>
        </w:tc>
        <w:tc>
          <w:tcPr>
            <w:tcW w:w="1243" w:type="dxa"/>
            <w:vAlign w:val="center"/>
          </w:tcPr>
          <w:p w14:paraId="0F95F37A" w14:textId="77777777" w:rsidR="003E41C3" w:rsidRPr="00BC5EE9" w:rsidRDefault="003E41C3" w:rsidP="00FF1025">
            <w:pPr>
              <w:rPr>
                <w:rFonts w:ascii="Segoe UI Symbol" w:hAnsi="Segoe UI Symbol" w:cs="Segoe UI Symbol"/>
                <w:sz w:val="24"/>
                <w:szCs w:val="24"/>
              </w:rPr>
            </w:pPr>
          </w:p>
        </w:tc>
        <w:tc>
          <w:tcPr>
            <w:tcW w:w="1277" w:type="dxa"/>
            <w:vAlign w:val="center"/>
          </w:tcPr>
          <w:p w14:paraId="06AA419A" w14:textId="04AD4AC6" w:rsidR="003E41C3" w:rsidRPr="00BC5EE9" w:rsidRDefault="003E41C3" w:rsidP="00FF1025">
            <w:pPr>
              <w:rPr>
                <w:rFonts w:ascii="Segoe UI Symbol" w:hAnsi="Segoe UI Symbol" w:cs="Segoe UI Symbol"/>
                <w:sz w:val="24"/>
                <w:szCs w:val="24"/>
              </w:rPr>
            </w:pPr>
          </w:p>
        </w:tc>
        <w:tc>
          <w:tcPr>
            <w:tcW w:w="2255" w:type="dxa"/>
            <w:vAlign w:val="center"/>
          </w:tcPr>
          <w:p w14:paraId="32A0FCCC" w14:textId="77777777" w:rsidR="003E41C3" w:rsidRPr="00BC5EE9" w:rsidRDefault="003E41C3" w:rsidP="00FF1025">
            <w:pPr>
              <w:rPr>
                <w:rFonts w:ascii="Times New Roman" w:hAnsi="Times New Roman" w:cs="Times New Roman"/>
                <w:sz w:val="24"/>
                <w:szCs w:val="24"/>
              </w:rPr>
            </w:pPr>
          </w:p>
        </w:tc>
      </w:tr>
      <w:tr w:rsidR="003E41C3" w:rsidRPr="00BC5EE9" w14:paraId="7F42E5FB" w14:textId="77777777" w:rsidTr="00273BF1">
        <w:trPr>
          <w:jc w:val="center"/>
        </w:trPr>
        <w:tc>
          <w:tcPr>
            <w:tcW w:w="1075" w:type="dxa"/>
            <w:vAlign w:val="center"/>
          </w:tcPr>
          <w:p w14:paraId="4A5377B8" w14:textId="77777777" w:rsidR="003E41C3" w:rsidRPr="00BC5EE9" w:rsidRDefault="003E41C3" w:rsidP="00FF1025">
            <w:pPr>
              <w:rPr>
                <w:rFonts w:ascii="Times New Roman" w:hAnsi="Times New Roman" w:cs="Times New Roman"/>
                <w:sz w:val="24"/>
                <w:szCs w:val="24"/>
              </w:rPr>
            </w:pPr>
            <w:r>
              <w:rPr>
                <w:rFonts w:ascii="Times New Roman" w:hAnsi="Times New Roman" w:cs="Times New Roman"/>
                <w:sz w:val="24"/>
                <w:szCs w:val="24"/>
              </w:rPr>
              <w:t>24</w:t>
            </w:r>
          </w:p>
        </w:tc>
        <w:tc>
          <w:tcPr>
            <w:tcW w:w="990" w:type="dxa"/>
          </w:tcPr>
          <w:p w14:paraId="7F24995E" w14:textId="59DD4C57" w:rsidR="003E41C3" w:rsidRPr="002B5E1A" w:rsidRDefault="003E41C3" w:rsidP="00FF1025">
            <w:pPr>
              <w:rPr>
                <w:rFonts w:ascii="Times New Roman" w:hAnsi="Times New Roman" w:cs="Times New Roman"/>
                <w:sz w:val="24"/>
                <w:szCs w:val="24"/>
              </w:rPr>
            </w:pPr>
          </w:p>
        </w:tc>
        <w:tc>
          <w:tcPr>
            <w:tcW w:w="1260" w:type="dxa"/>
          </w:tcPr>
          <w:p w14:paraId="38B9F502" w14:textId="77777777" w:rsidR="003E41C3" w:rsidRPr="00BC5EE9" w:rsidRDefault="003E41C3" w:rsidP="00FF1025">
            <w:pPr>
              <w:rPr>
                <w:rFonts w:ascii="Times New Roman" w:hAnsi="Times New Roman" w:cs="Times New Roman"/>
                <w:sz w:val="24"/>
                <w:szCs w:val="24"/>
              </w:rPr>
            </w:pPr>
          </w:p>
        </w:tc>
        <w:tc>
          <w:tcPr>
            <w:tcW w:w="1260" w:type="dxa"/>
          </w:tcPr>
          <w:p w14:paraId="2BCA7C81" w14:textId="77777777" w:rsidR="003E41C3" w:rsidRPr="00BC5EE9" w:rsidRDefault="003E41C3" w:rsidP="00FF1025">
            <w:pPr>
              <w:rPr>
                <w:rFonts w:ascii="Times New Roman" w:hAnsi="Times New Roman" w:cs="Times New Roman"/>
                <w:sz w:val="24"/>
                <w:szCs w:val="24"/>
              </w:rPr>
            </w:pPr>
          </w:p>
        </w:tc>
        <w:tc>
          <w:tcPr>
            <w:tcW w:w="1260" w:type="dxa"/>
            <w:vAlign w:val="center"/>
          </w:tcPr>
          <w:p w14:paraId="3A1CAEF3" w14:textId="70C76068" w:rsidR="003E41C3" w:rsidRPr="00BC5EE9" w:rsidRDefault="003E41C3" w:rsidP="00FF1025">
            <w:pPr>
              <w:rPr>
                <w:rFonts w:ascii="Times New Roman" w:hAnsi="Times New Roman" w:cs="Times New Roman"/>
                <w:sz w:val="24"/>
                <w:szCs w:val="24"/>
              </w:rPr>
            </w:pPr>
          </w:p>
        </w:tc>
        <w:tc>
          <w:tcPr>
            <w:tcW w:w="1243" w:type="dxa"/>
            <w:vAlign w:val="center"/>
          </w:tcPr>
          <w:p w14:paraId="7970673B" w14:textId="77777777" w:rsidR="003E41C3" w:rsidRPr="00BC5EE9" w:rsidRDefault="003E41C3" w:rsidP="00FF1025">
            <w:pPr>
              <w:rPr>
                <w:rFonts w:ascii="Segoe UI Symbol" w:hAnsi="Segoe UI Symbol" w:cs="Segoe UI Symbol"/>
                <w:sz w:val="24"/>
                <w:szCs w:val="24"/>
              </w:rPr>
            </w:pPr>
          </w:p>
        </w:tc>
        <w:tc>
          <w:tcPr>
            <w:tcW w:w="1277" w:type="dxa"/>
            <w:vAlign w:val="center"/>
          </w:tcPr>
          <w:p w14:paraId="68354329" w14:textId="5BEFC8AD" w:rsidR="003E41C3" w:rsidRPr="00BC5EE9" w:rsidRDefault="003E41C3" w:rsidP="00FF1025">
            <w:pPr>
              <w:rPr>
                <w:rFonts w:ascii="Segoe UI Symbol" w:hAnsi="Segoe UI Symbol" w:cs="Segoe UI Symbol"/>
                <w:sz w:val="24"/>
                <w:szCs w:val="24"/>
              </w:rPr>
            </w:pPr>
          </w:p>
        </w:tc>
        <w:tc>
          <w:tcPr>
            <w:tcW w:w="2255" w:type="dxa"/>
            <w:vAlign w:val="center"/>
          </w:tcPr>
          <w:p w14:paraId="6467DAD4" w14:textId="77777777" w:rsidR="003E41C3" w:rsidRPr="00BC5EE9" w:rsidRDefault="003E41C3" w:rsidP="00FF1025">
            <w:pPr>
              <w:rPr>
                <w:rFonts w:ascii="Times New Roman" w:hAnsi="Times New Roman" w:cs="Times New Roman"/>
                <w:sz w:val="24"/>
                <w:szCs w:val="24"/>
              </w:rPr>
            </w:pPr>
          </w:p>
        </w:tc>
      </w:tr>
      <w:tr w:rsidR="003E41C3" w:rsidRPr="00BC5EE9" w14:paraId="4EC1094B" w14:textId="77777777" w:rsidTr="00273BF1">
        <w:trPr>
          <w:jc w:val="center"/>
        </w:trPr>
        <w:tc>
          <w:tcPr>
            <w:tcW w:w="1075" w:type="dxa"/>
            <w:vAlign w:val="center"/>
          </w:tcPr>
          <w:p w14:paraId="447DCEC3" w14:textId="77777777" w:rsidR="003E41C3" w:rsidRPr="00BC5EE9" w:rsidRDefault="003E41C3" w:rsidP="00FF1025">
            <w:pPr>
              <w:rPr>
                <w:rFonts w:ascii="Times New Roman" w:hAnsi="Times New Roman" w:cs="Times New Roman"/>
                <w:sz w:val="24"/>
                <w:szCs w:val="24"/>
              </w:rPr>
            </w:pPr>
            <w:r>
              <w:rPr>
                <w:rFonts w:ascii="Times New Roman" w:hAnsi="Times New Roman" w:cs="Times New Roman"/>
                <w:sz w:val="24"/>
                <w:szCs w:val="24"/>
              </w:rPr>
              <w:t>25</w:t>
            </w:r>
          </w:p>
        </w:tc>
        <w:tc>
          <w:tcPr>
            <w:tcW w:w="990" w:type="dxa"/>
          </w:tcPr>
          <w:p w14:paraId="2971DCFE" w14:textId="19C67D93" w:rsidR="003E41C3" w:rsidRPr="002B5E1A" w:rsidRDefault="003E41C3" w:rsidP="00FF1025">
            <w:pPr>
              <w:rPr>
                <w:rFonts w:ascii="Times New Roman" w:hAnsi="Times New Roman" w:cs="Times New Roman"/>
                <w:sz w:val="24"/>
                <w:szCs w:val="24"/>
              </w:rPr>
            </w:pPr>
          </w:p>
        </w:tc>
        <w:tc>
          <w:tcPr>
            <w:tcW w:w="1260" w:type="dxa"/>
          </w:tcPr>
          <w:p w14:paraId="4B35AF84" w14:textId="77777777" w:rsidR="003E41C3" w:rsidRPr="00BC5EE9" w:rsidRDefault="003E41C3" w:rsidP="00FF1025">
            <w:pPr>
              <w:rPr>
                <w:rFonts w:ascii="Times New Roman" w:hAnsi="Times New Roman" w:cs="Times New Roman"/>
                <w:sz w:val="24"/>
                <w:szCs w:val="24"/>
              </w:rPr>
            </w:pPr>
          </w:p>
        </w:tc>
        <w:tc>
          <w:tcPr>
            <w:tcW w:w="1260" w:type="dxa"/>
          </w:tcPr>
          <w:p w14:paraId="7AD8D6F0" w14:textId="77777777" w:rsidR="003E41C3" w:rsidRPr="00BC5EE9" w:rsidRDefault="003E41C3" w:rsidP="00FF1025">
            <w:pPr>
              <w:rPr>
                <w:rFonts w:ascii="Times New Roman" w:hAnsi="Times New Roman" w:cs="Times New Roman"/>
                <w:sz w:val="24"/>
                <w:szCs w:val="24"/>
              </w:rPr>
            </w:pPr>
          </w:p>
        </w:tc>
        <w:tc>
          <w:tcPr>
            <w:tcW w:w="1260" w:type="dxa"/>
            <w:vAlign w:val="center"/>
          </w:tcPr>
          <w:p w14:paraId="1037C110" w14:textId="677E7EF1" w:rsidR="003E41C3" w:rsidRPr="00BC5EE9" w:rsidRDefault="003E41C3" w:rsidP="00FF1025">
            <w:pPr>
              <w:rPr>
                <w:rFonts w:ascii="Times New Roman" w:hAnsi="Times New Roman" w:cs="Times New Roman"/>
                <w:sz w:val="24"/>
                <w:szCs w:val="24"/>
              </w:rPr>
            </w:pPr>
          </w:p>
        </w:tc>
        <w:tc>
          <w:tcPr>
            <w:tcW w:w="1243" w:type="dxa"/>
            <w:vAlign w:val="center"/>
          </w:tcPr>
          <w:p w14:paraId="45F62C8C" w14:textId="77777777" w:rsidR="003E41C3" w:rsidRPr="00BC5EE9" w:rsidRDefault="003E41C3" w:rsidP="00FF1025">
            <w:pPr>
              <w:rPr>
                <w:rFonts w:ascii="Segoe UI Symbol" w:hAnsi="Segoe UI Symbol" w:cs="Segoe UI Symbol"/>
                <w:sz w:val="24"/>
                <w:szCs w:val="24"/>
              </w:rPr>
            </w:pPr>
          </w:p>
        </w:tc>
        <w:tc>
          <w:tcPr>
            <w:tcW w:w="1277" w:type="dxa"/>
            <w:vAlign w:val="center"/>
          </w:tcPr>
          <w:p w14:paraId="1017D75F" w14:textId="2A5EA726" w:rsidR="003E41C3" w:rsidRPr="00BC5EE9" w:rsidRDefault="003E41C3" w:rsidP="00FF1025">
            <w:pPr>
              <w:rPr>
                <w:rFonts w:ascii="Segoe UI Symbol" w:hAnsi="Segoe UI Symbol" w:cs="Segoe UI Symbol"/>
                <w:sz w:val="24"/>
                <w:szCs w:val="24"/>
              </w:rPr>
            </w:pPr>
          </w:p>
        </w:tc>
        <w:tc>
          <w:tcPr>
            <w:tcW w:w="2255" w:type="dxa"/>
            <w:vAlign w:val="center"/>
          </w:tcPr>
          <w:p w14:paraId="18A360B0" w14:textId="77777777" w:rsidR="003E41C3" w:rsidRPr="00BC5EE9" w:rsidRDefault="003E41C3" w:rsidP="00FF1025">
            <w:pPr>
              <w:rPr>
                <w:rFonts w:ascii="Times New Roman" w:hAnsi="Times New Roman" w:cs="Times New Roman"/>
                <w:sz w:val="24"/>
                <w:szCs w:val="24"/>
              </w:rPr>
            </w:pPr>
          </w:p>
        </w:tc>
      </w:tr>
    </w:tbl>
    <w:p w14:paraId="4EC5CF95" w14:textId="77777777" w:rsidR="00FF1025" w:rsidRDefault="00FF1025" w:rsidP="00AB50E8">
      <w:pPr>
        <w:rPr>
          <w:rFonts w:ascii="Times New Roman" w:hAnsi="Times New Roman" w:cs="Times New Roman"/>
          <w:b/>
          <w:bCs/>
          <w:sz w:val="24"/>
          <w:szCs w:val="24"/>
        </w:rPr>
      </w:pPr>
    </w:p>
    <w:p w14:paraId="31A2A9B1" w14:textId="77777777" w:rsidR="003A1A57" w:rsidRDefault="003A1A57" w:rsidP="00AB50E8">
      <w:pPr>
        <w:rPr>
          <w:rFonts w:ascii="Times New Roman" w:hAnsi="Times New Roman" w:cs="Times New Roman"/>
          <w:b/>
          <w:bCs/>
          <w:sz w:val="24"/>
          <w:szCs w:val="24"/>
        </w:rPr>
      </w:pPr>
    </w:p>
    <w:p w14:paraId="2BC55C2D" w14:textId="77777777" w:rsidR="00E41ACC" w:rsidRDefault="00E41ACC" w:rsidP="00AB50E8">
      <w:pPr>
        <w:rPr>
          <w:rFonts w:ascii="Times New Roman" w:hAnsi="Times New Roman" w:cs="Times New Roman"/>
          <w:b/>
          <w:bCs/>
          <w:sz w:val="24"/>
          <w:szCs w:val="24"/>
        </w:rPr>
      </w:pPr>
    </w:p>
    <w:p w14:paraId="42160F0F" w14:textId="77777777" w:rsidR="008A47AF" w:rsidRDefault="008A47AF" w:rsidP="00AB50E8">
      <w:pPr>
        <w:rPr>
          <w:rFonts w:ascii="Times New Roman" w:hAnsi="Times New Roman" w:cs="Times New Roman"/>
          <w:b/>
          <w:bCs/>
          <w:sz w:val="24"/>
          <w:szCs w:val="24"/>
        </w:rPr>
      </w:pPr>
    </w:p>
    <w:p w14:paraId="7538DD79" w14:textId="77777777" w:rsidR="003A1A57" w:rsidRPr="00AB50E8" w:rsidRDefault="003A1A57" w:rsidP="00AB50E8">
      <w:pPr>
        <w:rPr>
          <w:rFonts w:ascii="Times New Roman" w:hAnsi="Times New Roman" w:cs="Times New Roman"/>
          <w:b/>
          <w:bCs/>
          <w:sz w:val="24"/>
          <w:szCs w:val="24"/>
        </w:rPr>
      </w:pPr>
    </w:p>
    <w:p w14:paraId="05C88F98" w14:textId="54B82CD1" w:rsidR="00AB50E8" w:rsidRDefault="00AB50E8" w:rsidP="00AB50E8">
      <w:pPr>
        <w:rPr>
          <w:rFonts w:ascii="Times New Roman" w:eastAsiaTheme="majorEastAsia" w:hAnsi="Times New Roman" w:cs="Times New Roman"/>
          <w:b/>
          <w:bCs/>
          <w:color w:val="1F4E79"/>
          <w:sz w:val="28"/>
          <w:szCs w:val="28"/>
        </w:rPr>
      </w:pPr>
      <w:r w:rsidRPr="00A66F9B">
        <w:rPr>
          <w:rFonts w:ascii="Times New Roman" w:eastAsiaTheme="majorEastAsia" w:hAnsi="Times New Roman" w:cs="Times New Roman"/>
          <w:b/>
          <w:bCs/>
          <w:color w:val="1F4E79"/>
          <w:sz w:val="28"/>
          <w:szCs w:val="28"/>
        </w:rPr>
        <w:t>1</w:t>
      </w:r>
      <w:r w:rsidR="004217A8">
        <w:rPr>
          <w:rFonts w:ascii="Times New Roman" w:eastAsiaTheme="majorEastAsia" w:hAnsi="Times New Roman" w:cs="Times New Roman"/>
          <w:b/>
          <w:bCs/>
          <w:color w:val="1F4E79"/>
          <w:sz w:val="28"/>
          <w:szCs w:val="28"/>
        </w:rPr>
        <w:t>1</w:t>
      </w:r>
      <w:r w:rsidRPr="00A66F9B">
        <w:rPr>
          <w:rFonts w:ascii="Times New Roman" w:eastAsiaTheme="majorEastAsia" w:hAnsi="Times New Roman" w:cs="Times New Roman"/>
          <w:b/>
          <w:bCs/>
          <w:color w:val="1F4E79"/>
          <w:sz w:val="28"/>
          <w:szCs w:val="28"/>
        </w:rPr>
        <w:t>.5 Fuel Consumption Verification</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15"/>
        <w:gridCol w:w="1279"/>
        <w:gridCol w:w="1274"/>
        <w:gridCol w:w="1315"/>
        <w:gridCol w:w="1276"/>
        <w:gridCol w:w="1274"/>
        <w:gridCol w:w="1604"/>
        <w:gridCol w:w="1330"/>
      </w:tblGrid>
      <w:tr w:rsidR="00606437" w:rsidRPr="00BC5EE9" w14:paraId="5DD084DE" w14:textId="77777777" w:rsidTr="005631E7">
        <w:trPr>
          <w:jc w:val="center"/>
        </w:trPr>
        <w:tc>
          <w:tcPr>
            <w:tcW w:w="715" w:type="dxa"/>
            <w:shd w:val="clear" w:color="auto" w:fill="1F4E79"/>
            <w:vAlign w:val="center"/>
          </w:tcPr>
          <w:p w14:paraId="5DF0BE6B"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b/>
                <w:color w:val="FFFFFF"/>
                <w:sz w:val="24"/>
                <w:szCs w:val="24"/>
              </w:rPr>
              <w:t>Test run</w:t>
            </w:r>
          </w:p>
        </w:tc>
        <w:tc>
          <w:tcPr>
            <w:tcW w:w="1279" w:type="dxa"/>
            <w:shd w:val="clear" w:color="auto" w:fill="1F4E79"/>
            <w:vAlign w:val="center"/>
          </w:tcPr>
          <w:p w14:paraId="77C6057B" w14:textId="77777777" w:rsidR="00606437" w:rsidRPr="00BC5EE9" w:rsidRDefault="00606437" w:rsidP="00D049F6">
            <w:pPr>
              <w:rPr>
                <w:rFonts w:ascii="Times New Roman" w:hAnsi="Times New Roman" w:cs="Times New Roman"/>
                <w:sz w:val="24"/>
                <w:szCs w:val="24"/>
              </w:rPr>
            </w:pPr>
            <w:r w:rsidRPr="00BC5EE9">
              <w:rPr>
                <w:rFonts w:ascii="Times New Roman" w:hAnsi="Times New Roman" w:cs="Times New Roman"/>
                <w:b/>
                <w:color w:val="FFFFFF"/>
                <w:sz w:val="24"/>
                <w:szCs w:val="24"/>
              </w:rPr>
              <w:t>Start time</w:t>
            </w:r>
          </w:p>
        </w:tc>
        <w:tc>
          <w:tcPr>
            <w:tcW w:w="1274" w:type="dxa"/>
            <w:shd w:val="clear" w:color="auto" w:fill="1F4E79"/>
            <w:vAlign w:val="center"/>
          </w:tcPr>
          <w:p w14:paraId="02CD2E22" w14:textId="77777777" w:rsidR="00606437" w:rsidRPr="00BC5EE9" w:rsidRDefault="00606437" w:rsidP="00D049F6">
            <w:pPr>
              <w:rPr>
                <w:rFonts w:ascii="Times New Roman" w:hAnsi="Times New Roman" w:cs="Times New Roman"/>
                <w:sz w:val="24"/>
                <w:szCs w:val="24"/>
              </w:rPr>
            </w:pPr>
            <w:r w:rsidRPr="00BC5EE9">
              <w:rPr>
                <w:rFonts w:ascii="Times New Roman" w:hAnsi="Times New Roman" w:cs="Times New Roman"/>
                <w:b/>
                <w:color w:val="FFFFFF"/>
                <w:sz w:val="24"/>
                <w:szCs w:val="24"/>
              </w:rPr>
              <w:t>End time</w:t>
            </w:r>
          </w:p>
        </w:tc>
        <w:tc>
          <w:tcPr>
            <w:tcW w:w="1315" w:type="dxa"/>
            <w:shd w:val="clear" w:color="auto" w:fill="1F4E79"/>
            <w:vAlign w:val="center"/>
          </w:tcPr>
          <w:p w14:paraId="146F77F1" w14:textId="0227E40A" w:rsidR="00606437" w:rsidRPr="00BC5EE9" w:rsidRDefault="008A47AF" w:rsidP="00D049F6">
            <w:pPr>
              <w:rPr>
                <w:rFonts w:ascii="Times New Roman" w:hAnsi="Times New Roman" w:cs="Times New Roman"/>
                <w:sz w:val="24"/>
                <w:szCs w:val="24"/>
              </w:rPr>
            </w:pPr>
            <w:r>
              <w:rPr>
                <w:rFonts w:ascii="Times New Roman" w:hAnsi="Times New Roman" w:cs="Times New Roman"/>
                <w:b/>
                <w:color w:val="FFFFFF"/>
                <w:sz w:val="24"/>
                <w:szCs w:val="24"/>
              </w:rPr>
              <w:t xml:space="preserve">Test </w:t>
            </w:r>
            <w:r w:rsidR="00606437" w:rsidRPr="00BC5EE9">
              <w:rPr>
                <w:rFonts w:ascii="Times New Roman" w:hAnsi="Times New Roman" w:cs="Times New Roman"/>
                <w:b/>
                <w:color w:val="FFFFFF"/>
                <w:sz w:val="24"/>
                <w:szCs w:val="24"/>
              </w:rPr>
              <w:t>Duration</w:t>
            </w:r>
          </w:p>
        </w:tc>
        <w:tc>
          <w:tcPr>
            <w:tcW w:w="1276" w:type="dxa"/>
            <w:shd w:val="clear" w:color="auto" w:fill="1F4E79"/>
            <w:vAlign w:val="center"/>
          </w:tcPr>
          <w:p w14:paraId="135904C4" w14:textId="5E592F08" w:rsidR="00606437" w:rsidRPr="00BC5EE9" w:rsidRDefault="00115DC8" w:rsidP="00D049F6">
            <w:pPr>
              <w:rPr>
                <w:rFonts w:ascii="Times New Roman" w:hAnsi="Times New Roman" w:cs="Times New Roman"/>
                <w:sz w:val="24"/>
                <w:szCs w:val="24"/>
              </w:rPr>
            </w:pPr>
            <w:r w:rsidRPr="00115DC8">
              <w:rPr>
                <w:rFonts w:ascii="Times New Roman" w:hAnsi="Times New Roman" w:cs="Times New Roman"/>
                <w:b/>
                <w:color w:val="FFFFFF"/>
                <w:sz w:val="24"/>
                <w:szCs w:val="24"/>
              </w:rPr>
              <w:t>Fuel Meter Reading Start</w:t>
            </w:r>
          </w:p>
        </w:tc>
        <w:tc>
          <w:tcPr>
            <w:tcW w:w="1274" w:type="dxa"/>
            <w:shd w:val="clear" w:color="auto" w:fill="1F4E79"/>
            <w:vAlign w:val="center"/>
          </w:tcPr>
          <w:p w14:paraId="59187DC3" w14:textId="5ED81EB4" w:rsidR="00606437" w:rsidRPr="00BC5EE9" w:rsidRDefault="00812500" w:rsidP="00D049F6">
            <w:pPr>
              <w:rPr>
                <w:rFonts w:ascii="Times New Roman" w:hAnsi="Times New Roman" w:cs="Times New Roman"/>
                <w:sz w:val="24"/>
                <w:szCs w:val="24"/>
              </w:rPr>
            </w:pPr>
            <w:r w:rsidRPr="00812500">
              <w:rPr>
                <w:rFonts w:ascii="Times New Roman" w:hAnsi="Times New Roman" w:cs="Times New Roman"/>
                <w:b/>
                <w:color w:val="FFFFFF"/>
                <w:sz w:val="24"/>
                <w:szCs w:val="24"/>
              </w:rPr>
              <w:t>Fuel Meter Reading End</w:t>
            </w:r>
          </w:p>
        </w:tc>
        <w:tc>
          <w:tcPr>
            <w:tcW w:w="1604" w:type="dxa"/>
            <w:shd w:val="clear" w:color="auto" w:fill="1F4E79"/>
            <w:vAlign w:val="center"/>
          </w:tcPr>
          <w:p w14:paraId="1B9D8246" w14:textId="7C43FC2B" w:rsidR="00606437" w:rsidRPr="00BC5EE9" w:rsidRDefault="00606437"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Consumption</w:t>
            </w:r>
            <w:r w:rsidR="00115DC8">
              <w:rPr>
                <w:rFonts w:ascii="Times New Roman" w:hAnsi="Times New Roman" w:cs="Times New Roman"/>
                <w:b/>
                <w:color w:val="FFFFFF"/>
                <w:sz w:val="24"/>
                <w:szCs w:val="24"/>
              </w:rPr>
              <w:t xml:space="preserve"> </w:t>
            </w:r>
            <w:r w:rsidR="00115DC8" w:rsidRPr="00115DC8">
              <w:rPr>
                <w:rFonts w:ascii="Times New Roman" w:hAnsi="Times New Roman" w:cs="Times New Roman"/>
                <w:b/>
                <w:color w:val="FFFFFF"/>
                <w:sz w:val="24"/>
                <w:szCs w:val="24"/>
              </w:rPr>
              <w:t>(L/t)</w:t>
            </w:r>
          </w:p>
        </w:tc>
        <w:tc>
          <w:tcPr>
            <w:tcW w:w="1330" w:type="dxa"/>
            <w:shd w:val="clear" w:color="auto" w:fill="1F4E79"/>
            <w:vAlign w:val="center"/>
          </w:tcPr>
          <w:p w14:paraId="049B8882" w14:textId="77777777" w:rsidR="00606437" w:rsidRPr="00BC5EE9" w:rsidRDefault="00606437"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Comments</w:t>
            </w:r>
          </w:p>
        </w:tc>
      </w:tr>
      <w:tr w:rsidR="00606437" w:rsidRPr="00BC5EE9" w14:paraId="25A3373C" w14:textId="77777777" w:rsidTr="005631E7">
        <w:trPr>
          <w:jc w:val="center"/>
        </w:trPr>
        <w:tc>
          <w:tcPr>
            <w:tcW w:w="715" w:type="dxa"/>
            <w:vAlign w:val="center"/>
          </w:tcPr>
          <w:p w14:paraId="238627D8"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1</w:t>
            </w:r>
          </w:p>
        </w:tc>
        <w:tc>
          <w:tcPr>
            <w:tcW w:w="1279" w:type="dxa"/>
            <w:vAlign w:val="center"/>
          </w:tcPr>
          <w:p w14:paraId="6CB35239" w14:textId="77777777" w:rsidR="00606437" w:rsidRPr="00BC5EE9" w:rsidRDefault="00606437" w:rsidP="00D049F6">
            <w:pPr>
              <w:rPr>
                <w:rFonts w:ascii="Times New Roman" w:hAnsi="Times New Roman" w:cs="Times New Roman"/>
                <w:sz w:val="24"/>
                <w:szCs w:val="24"/>
              </w:rPr>
            </w:pPr>
          </w:p>
        </w:tc>
        <w:tc>
          <w:tcPr>
            <w:tcW w:w="1274" w:type="dxa"/>
            <w:vAlign w:val="center"/>
          </w:tcPr>
          <w:p w14:paraId="36663CDC" w14:textId="77777777" w:rsidR="00606437" w:rsidRPr="00BC5EE9" w:rsidRDefault="00606437" w:rsidP="00D049F6">
            <w:pPr>
              <w:rPr>
                <w:rFonts w:ascii="Times New Roman" w:hAnsi="Times New Roman" w:cs="Times New Roman"/>
                <w:sz w:val="24"/>
                <w:szCs w:val="24"/>
              </w:rPr>
            </w:pPr>
          </w:p>
        </w:tc>
        <w:tc>
          <w:tcPr>
            <w:tcW w:w="1315" w:type="dxa"/>
            <w:vAlign w:val="center"/>
          </w:tcPr>
          <w:p w14:paraId="0B3989FC" w14:textId="77777777" w:rsidR="00606437" w:rsidRPr="00BC5EE9" w:rsidRDefault="00606437" w:rsidP="00D049F6">
            <w:pPr>
              <w:rPr>
                <w:rFonts w:ascii="Times New Roman" w:hAnsi="Times New Roman" w:cs="Times New Roman"/>
                <w:sz w:val="24"/>
                <w:szCs w:val="24"/>
              </w:rPr>
            </w:pPr>
          </w:p>
        </w:tc>
        <w:tc>
          <w:tcPr>
            <w:tcW w:w="1276" w:type="dxa"/>
            <w:vAlign w:val="center"/>
          </w:tcPr>
          <w:p w14:paraId="396F35A8" w14:textId="77777777" w:rsidR="00606437" w:rsidRPr="00BC5EE9" w:rsidRDefault="00606437" w:rsidP="00D049F6">
            <w:pPr>
              <w:rPr>
                <w:rFonts w:ascii="Times New Roman" w:hAnsi="Times New Roman" w:cs="Times New Roman"/>
                <w:sz w:val="24"/>
                <w:szCs w:val="24"/>
              </w:rPr>
            </w:pPr>
          </w:p>
        </w:tc>
        <w:tc>
          <w:tcPr>
            <w:tcW w:w="1274" w:type="dxa"/>
            <w:vAlign w:val="center"/>
          </w:tcPr>
          <w:p w14:paraId="7A6A2ED7" w14:textId="77777777" w:rsidR="00606437" w:rsidRPr="00BC5EE9" w:rsidRDefault="00606437" w:rsidP="00D049F6">
            <w:pPr>
              <w:rPr>
                <w:rFonts w:ascii="Times New Roman" w:hAnsi="Times New Roman" w:cs="Times New Roman"/>
                <w:sz w:val="24"/>
                <w:szCs w:val="24"/>
              </w:rPr>
            </w:pPr>
          </w:p>
        </w:tc>
        <w:tc>
          <w:tcPr>
            <w:tcW w:w="1604" w:type="dxa"/>
            <w:vAlign w:val="center"/>
          </w:tcPr>
          <w:p w14:paraId="5693F2E1" w14:textId="77777777" w:rsidR="00606437" w:rsidRPr="00BC5EE9" w:rsidRDefault="00606437" w:rsidP="00D049F6">
            <w:pPr>
              <w:rPr>
                <w:rFonts w:ascii="Times New Roman" w:hAnsi="Times New Roman" w:cs="Times New Roman"/>
                <w:sz w:val="24"/>
                <w:szCs w:val="24"/>
              </w:rPr>
            </w:pPr>
          </w:p>
        </w:tc>
        <w:tc>
          <w:tcPr>
            <w:tcW w:w="1330" w:type="dxa"/>
            <w:vAlign w:val="center"/>
          </w:tcPr>
          <w:p w14:paraId="04D9767C" w14:textId="77777777" w:rsidR="00606437" w:rsidRPr="00BC5EE9" w:rsidRDefault="00606437" w:rsidP="00D049F6">
            <w:pPr>
              <w:rPr>
                <w:rFonts w:ascii="Times New Roman" w:hAnsi="Times New Roman" w:cs="Times New Roman"/>
                <w:sz w:val="24"/>
                <w:szCs w:val="24"/>
              </w:rPr>
            </w:pPr>
          </w:p>
        </w:tc>
      </w:tr>
      <w:tr w:rsidR="00606437" w:rsidRPr="00BC5EE9" w14:paraId="581FA62D" w14:textId="77777777" w:rsidTr="005631E7">
        <w:trPr>
          <w:jc w:val="center"/>
        </w:trPr>
        <w:tc>
          <w:tcPr>
            <w:tcW w:w="715" w:type="dxa"/>
            <w:vAlign w:val="center"/>
          </w:tcPr>
          <w:p w14:paraId="018AB784"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2</w:t>
            </w:r>
          </w:p>
        </w:tc>
        <w:tc>
          <w:tcPr>
            <w:tcW w:w="1279" w:type="dxa"/>
            <w:vAlign w:val="center"/>
          </w:tcPr>
          <w:p w14:paraId="41AEF7B4" w14:textId="77777777" w:rsidR="00606437" w:rsidRPr="00BC5EE9" w:rsidRDefault="00606437" w:rsidP="00D049F6">
            <w:pPr>
              <w:rPr>
                <w:rFonts w:ascii="Times New Roman" w:hAnsi="Times New Roman" w:cs="Times New Roman"/>
                <w:sz w:val="24"/>
                <w:szCs w:val="24"/>
              </w:rPr>
            </w:pPr>
          </w:p>
        </w:tc>
        <w:tc>
          <w:tcPr>
            <w:tcW w:w="1274" w:type="dxa"/>
            <w:vAlign w:val="center"/>
          </w:tcPr>
          <w:p w14:paraId="7061896F" w14:textId="77777777" w:rsidR="00606437" w:rsidRPr="00BC5EE9" w:rsidRDefault="00606437" w:rsidP="00D049F6">
            <w:pPr>
              <w:rPr>
                <w:rFonts w:ascii="Times New Roman" w:hAnsi="Times New Roman" w:cs="Times New Roman"/>
                <w:sz w:val="24"/>
                <w:szCs w:val="24"/>
              </w:rPr>
            </w:pPr>
          </w:p>
        </w:tc>
        <w:tc>
          <w:tcPr>
            <w:tcW w:w="1315" w:type="dxa"/>
            <w:vAlign w:val="center"/>
          </w:tcPr>
          <w:p w14:paraId="68E252D8" w14:textId="77777777" w:rsidR="00606437" w:rsidRPr="00BC5EE9" w:rsidRDefault="00606437" w:rsidP="00D049F6">
            <w:pPr>
              <w:rPr>
                <w:rFonts w:ascii="Times New Roman" w:hAnsi="Times New Roman" w:cs="Times New Roman"/>
                <w:sz w:val="24"/>
                <w:szCs w:val="24"/>
              </w:rPr>
            </w:pPr>
          </w:p>
        </w:tc>
        <w:tc>
          <w:tcPr>
            <w:tcW w:w="1276" w:type="dxa"/>
            <w:vAlign w:val="center"/>
          </w:tcPr>
          <w:p w14:paraId="4D911B7C" w14:textId="77777777" w:rsidR="00606437" w:rsidRPr="00BC5EE9" w:rsidRDefault="00606437" w:rsidP="00D049F6">
            <w:pPr>
              <w:rPr>
                <w:rFonts w:ascii="Times New Roman" w:hAnsi="Times New Roman" w:cs="Times New Roman"/>
                <w:sz w:val="24"/>
                <w:szCs w:val="24"/>
              </w:rPr>
            </w:pPr>
          </w:p>
        </w:tc>
        <w:tc>
          <w:tcPr>
            <w:tcW w:w="1274" w:type="dxa"/>
            <w:vAlign w:val="center"/>
          </w:tcPr>
          <w:p w14:paraId="52D836EB" w14:textId="77777777" w:rsidR="00606437" w:rsidRPr="00BC5EE9" w:rsidRDefault="00606437" w:rsidP="00D049F6">
            <w:pPr>
              <w:rPr>
                <w:rFonts w:ascii="Times New Roman" w:hAnsi="Times New Roman" w:cs="Times New Roman"/>
                <w:sz w:val="24"/>
                <w:szCs w:val="24"/>
              </w:rPr>
            </w:pPr>
          </w:p>
        </w:tc>
        <w:tc>
          <w:tcPr>
            <w:tcW w:w="1604" w:type="dxa"/>
            <w:vAlign w:val="center"/>
          </w:tcPr>
          <w:p w14:paraId="4BBFAB2A" w14:textId="77777777" w:rsidR="00606437" w:rsidRPr="00BC5EE9" w:rsidRDefault="00606437" w:rsidP="00D049F6">
            <w:pPr>
              <w:rPr>
                <w:rFonts w:ascii="Times New Roman" w:hAnsi="Times New Roman" w:cs="Times New Roman"/>
                <w:sz w:val="24"/>
                <w:szCs w:val="24"/>
              </w:rPr>
            </w:pPr>
          </w:p>
        </w:tc>
        <w:tc>
          <w:tcPr>
            <w:tcW w:w="1330" w:type="dxa"/>
            <w:vAlign w:val="center"/>
          </w:tcPr>
          <w:p w14:paraId="13164347" w14:textId="77777777" w:rsidR="00606437" w:rsidRPr="00BC5EE9" w:rsidRDefault="00606437" w:rsidP="00D049F6">
            <w:pPr>
              <w:rPr>
                <w:rFonts w:ascii="Times New Roman" w:hAnsi="Times New Roman" w:cs="Times New Roman"/>
                <w:sz w:val="24"/>
                <w:szCs w:val="24"/>
              </w:rPr>
            </w:pPr>
          </w:p>
        </w:tc>
      </w:tr>
      <w:tr w:rsidR="00606437" w:rsidRPr="00BC5EE9" w14:paraId="720C2105" w14:textId="77777777" w:rsidTr="005631E7">
        <w:trPr>
          <w:jc w:val="center"/>
        </w:trPr>
        <w:tc>
          <w:tcPr>
            <w:tcW w:w="715" w:type="dxa"/>
            <w:vAlign w:val="center"/>
          </w:tcPr>
          <w:p w14:paraId="5136ECB4"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3</w:t>
            </w:r>
          </w:p>
        </w:tc>
        <w:tc>
          <w:tcPr>
            <w:tcW w:w="1279" w:type="dxa"/>
            <w:vAlign w:val="center"/>
          </w:tcPr>
          <w:p w14:paraId="4323A5DC" w14:textId="77777777" w:rsidR="00606437" w:rsidRPr="00BC5EE9" w:rsidRDefault="00606437" w:rsidP="00D049F6">
            <w:pPr>
              <w:rPr>
                <w:rFonts w:ascii="Times New Roman" w:hAnsi="Times New Roman" w:cs="Times New Roman"/>
                <w:sz w:val="24"/>
                <w:szCs w:val="24"/>
              </w:rPr>
            </w:pPr>
          </w:p>
        </w:tc>
        <w:tc>
          <w:tcPr>
            <w:tcW w:w="1274" w:type="dxa"/>
            <w:vAlign w:val="center"/>
          </w:tcPr>
          <w:p w14:paraId="499EB50C" w14:textId="77777777" w:rsidR="00606437" w:rsidRPr="00BC5EE9" w:rsidRDefault="00606437" w:rsidP="00D049F6">
            <w:pPr>
              <w:rPr>
                <w:rFonts w:ascii="Times New Roman" w:hAnsi="Times New Roman" w:cs="Times New Roman"/>
                <w:sz w:val="24"/>
                <w:szCs w:val="24"/>
              </w:rPr>
            </w:pPr>
          </w:p>
        </w:tc>
        <w:tc>
          <w:tcPr>
            <w:tcW w:w="1315" w:type="dxa"/>
            <w:vAlign w:val="center"/>
          </w:tcPr>
          <w:p w14:paraId="68947C2D" w14:textId="77777777" w:rsidR="00606437" w:rsidRPr="00BC5EE9" w:rsidRDefault="00606437" w:rsidP="00D049F6">
            <w:pPr>
              <w:rPr>
                <w:rFonts w:ascii="Times New Roman" w:hAnsi="Times New Roman" w:cs="Times New Roman"/>
                <w:sz w:val="24"/>
                <w:szCs w:val="24"/>
              </w:rPr>
            </w:pPr>
          </w:p>
        </w:tc>
        <w:tc>
          <w:tcPr>
            <w:tcW w:w="1276" w:type="dxa"/>
            <w:vAlign w:val="center"/>
          </w:tcPr>
          <w:p w14:paraId="236CBCFD" w14:textId="77777777" w:rsidR="00606437" w:rsidRPr="00BC5EE9" w:rsidRDefault="00606437" w:rsidP="00D049F6">
            <w:pPr>
              <w:rPr>
                <w:rFonts w:ascii="Times New Roman" w:hAnsi="Times New Roman" w:cs="Times New Roman"/>
                <w:sz w:val="24"/>
                <w:szCs w:val="24"/>
              </w:rPr>
            </w:pPr>
          </w:p>
        </w:tc>
        <w:tc>
          <w:tcPr>
            <w:tcW w:w="1274" w:type="dxa"/>
            <w:vAlign w:val="center"/>
          </w:tcPr>
          <w:p w14:paraId="1D9B0C4E" w14:textId="77777777" w:rsidR="00606437" w:rsidRPr="00BC5EE9" w:rsidRDefault="00606437" w:rsidP="00D049F6">
            <w:pPr>
              <w:rPr>
                <w:rFonts w:ascii="Times New Roman" w:hAnsi="Times New Roman" w:cs="Times New Roman"/>
                <w:sz w:val="24"/>
                <w:szCs w:val="24"/>
              </w:rPr>
            </w:pPr>
          </w:p>
        </w:tc>
        <w:tc>
          <w:tcPr>
            <w:tcW w:w="1604" w:type="dxa"/>
            <w:vAlign w:val="center"/>
          </w:tcPr>
          <w:p w14:paraId="6033D05F" w14:textId="77777777" w:rsidR="00606437" w:rsidRPr="00BC5EE9" w:rsidRDefault="00606437" w:rsidP="00D049F6">
            <w:pPr>
              <w:rPr>
                <w:rFonts w:ascii="Times New Roman" w:hAnsi="Times New Roman" w:cs="Times New Roman"/>
                <w:sz w:val="24"/>
                <w:szCs w:val="24"/>
              </w:rPr>
            </w:pPr>
          </w:p>
        </w:tc>
        <w:tc>
          <w:tcPr>
            <w:tcW w:w="1330" w:type="dxa"/>
            <w:vAlign w:val="center"/>
          </w:tcPr>
          <w:p w14:paraId="3ECDA3A7" w14:textId="77777777" w:rsidR="00606437" w:rsidRPr="00BC5EE9" w:rsidRDefault="00606437" w:rsidP="00D049F6">
            <w:pPr>
              <w:rPr>
                <w:rFonts w:ascii="Times New Roman" w:hAnsi="Times New Roman" w:cs="Times New Roman"/>
                <w:sz w:val="24"/>
                <w:szCs w:val="24"/>
              </w:rPr>
            </w:pPr>
          </w:p>
        </w:tc>
      </w:tr>
      <w:tr w:rsidR="00606437" w:rsidRPr="00BC5EE9" w14:paraId="372B1C74" w14:textId="77777777" w:rsidTr="005631E7">
        <w:trPr>
          <w:jc w:val="center"/>
        </w:trPr>
        <w:tc>
          <w:tcPr>
            <w:tcW w:w="715" w:type="dxa"/>
            <w:vAlign w:val="center"/>
          </w:tcPr>
          <w:p w14:paraId="565BB779"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4</w:t>
            </w:r>
          </w:p>
        </w:tc>
        <w:tc>
          <w:tcPr>
            <w:tcW w:w="1279" w:type="dxa"/>
            <w:vAlign w:val="center"/>
          </w:tcPr>
          <w:p w14:paraId="179A8423" w14:textId="77777777" w:rsidR="00606437" w:rsidRPr="00BC5EE9" w:rsidRDefault="00606437" w:rsidP="00D049F6">
            <w:pPr>
              <w:rPr>
                <w:rFonts w:ascii="Times New Roman" w:hAnsi="Times New Roman" w:cs="Times New Roman"/>
                <w:sz w:val="24"/>
                <w:szCs w:val="24"/>
              </w:rPr>
            </w:pPr>
          </w:p>
        </w:tc>
        <w:tc>
          <w:tcPr>
            <w:tcW w:w="1274" w:type="dxa"/>
            <w:vAlign w:val="center"/>
          </w:tcPr>
          <w:p w14:paraId="1DCBEAC3" w14:textId="77777777" w:rsidR="00606437" w:rsidRPr="00BC5EE9" w:rsidRDefault="00606437" w:rsidP="00D049F6">
            <w:pPr>
              <w:rPr>
                <w:rFonts w:ascii="Times New Roman" w:hAnsi="Times New Roman" w:cs="Times New Roman"/>
                <w:sz w:val="24"/>
                <w:szCs w:val="24"/>
              </w:rPr>
            </w:pPr>
          </w:p>
        </w:tc>
        <w:tc>
          <w:tcPr>
            <w:tcW w:w="1315" w:type="dxa"/>
            <w:vAlign w:val="center"/>
          </w:tcPr>
          <w:p w14:paraId="32FA0F96" w14:textId="77777777" w:rsidR="00606437" w:rsidRPr="00BC5EE9" w:rsidRDefault="00606437" w:rsidP="00D049F6">
            <w:pPr>
              <w:rPr>
                <w:rFonts w:ascii="Times New Roman" w:hAnsi="Times New Roman" w:cs="Times New Roman"/>
                <w:sz w:val="24"/>
                <w:szCs w:val="24"/>
              </w:rPr>
            </w:pPr>
          </w:p>
        </w:tc>
        <w:tc>
          <w:tcPr>
            <w:tcW w:w="1276" w:type="dxa"/>
            <w:vAlign w:val="center"/>
          </w:tcPr>
          <w:p w14:paraId="3E34B1AD" w14:textId="77777777" w:rsidR="00606437" w:rsidRPr="00BC5EE9" w:rsidRDefault="00606437" w:rsidP="00D049F6">
            <w:pPr>
              <w:rPr>
                <w:rFonts w:ascii="Times New Roman" w:hAnsi="Times New Roman" w:cs="Times New Roman"/>
                <w:sz w:val="24"/>
                <w:szCs w:val="24"/>
              </w:rPr>
            </w:pPr>
          </w:p>
        </w:tc>
        <w:tc>
          <w:tcPr>
            <w:tcW w:w="1274" w:type="dxa"/>
            <w:vAlign w:val="center"/>
          </w:tcPr>
          <w:p w14:paraId="06911EEE" w14:textId="77777777" w:rsidR="00606437" w:rsidRPr="00BC5EE9" w:rsidRDefault="00606437" w:rsidP="00D049F6">
            <w:pPr>
              <w:rPr>
                <w:rFonts w:ascii="Times New Roman" w:hAnsi="Times New Roman" w:cs="Times New Roman"/>
                <w:sz w:val="24"/>
                <w:szCs w:val="24"/>
              </w:rPr>
            </w:pPr>
          </w:p>
        </w:tc>
        <w:tc>
          <w:tcPr>
            <w:tcW w:w="1604" w:type="dxa"/>
            <w:vAlign w:val="center"/>
          </w:tcPr>
          <w:p w14:paraId="085C4537" w14:textId="77777777" w:rsidR="00606437" w:rsidRPr="00BC5EE9" w:rsidRDefault="00606437" w:rsidP="00D049F6">
            <w:pPr>
              <w:rPr>
                <w:rFonts w:ascii="Times New Roman" w:hAnsi="Times New Roman" w:cs="Times New Roman"/>
                <w:sz w:val="24"/>
                <w:szCs w:val="24"/>
              </w:rPr>
            </w:pPr>
          </w:p>
        </w:tc>
        <w:tc>
          <w:tcPr>
            <w:tcW w:w="1330" w:type="dxa"/>
            <w:vAlign w:val="center"/>
          </w:tcPr>
          <w:p w14:paraId="56D7FDA9" w14:textId="77777777" w:rsidR="00606437" w:rsidRPr="00BC5EE9" w:rsidRDefault="00606437" w:rsidP="00D049F6">
            <w:pPr>
              <w:rPr>
                <w:rFonts w:ascii="Times New Roman" w:hAnsi="Times New Roman" w:cs="Times New Roman"/>
                <w:sz w:val="24"/>
                <w:szCs w:val="24"/>
              </w:rPr>
            </w:pPr>
          </w:p>
        </w:tc>
      </w:tr>
      <w:tr w:rsidR="00606437" w:rsidRPr="00BC5EE9" w14:paraId="19995E57" w14:textId="77777777" w:rsidTr="005631E7">
        <w:trPr>
          <w:jc w:val="center"/>
        </w:trPr>
        <w:tc>
          <w:tcPr>
            <w:tcW w:w="715" w:type="dxa"/>
            <w:vAlign w:val="center"/>
          </w:tcPr>
          <w:p w14:paraId="0BEF62BD"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5</w:t>
            </w:r>
          </w:p>
        </w:tc>
        <w:tc>
          <w:tcPr>
            <w:tcW w:w="1279" w:type="dxa"/>
            <w:vAlign w:val="center"/>
          </w:tcPr>
          <w:p w14:paraId="79ABA2E8" w14:textId="77777777" w:rsidR="00606437" w:rsidRPr="00BC5EE9" w:rsidRDefault="00606437" w:rsidP="00D049F6">
            <w:pPr>
              <w:rPr>
                <w:rFonts w:ascii="Times New Roman" w:hAnsi="Times New Roman" w:cs="Times New Roman"/>
                <w:sz w:val="24"/>
                <w:szCs w:val="24"/>
              </w:rPr>
            </w:pPr>
          </w:p>
        </w:tc>
        <w:tc>
          <w:tcPr>
            <w:tcW w:w="1274" w:type="dxa"/>
            <w:vAlign w:val="center"/>
          </w:tcPr>
          <w:p w14:paraId="48958B9A" w14:textId="77777777" w:rsidR="00606437" w:rsidRPr="00BC5EE9" w:rsidRDefault="00606437" w:rsidP="00D049F6">
            <w:pPr>
              <w:rPr>
                <w:rFonts w:ascii="Times New Roman" w:hAnsi="Times New Roman" w:cs="Times New Roman"/>
                <w:sz w:val="24"/>
                <w:szCs w:val="24"/>
              </w:rPr>
            </w:pPr>
          </w:p>
        </w:tc>
        <w:tc>
          <w:tcPr>
            <w:tcW w:w="1315" w:type="dxa"/>
            <w:vAlign w:val="center"/>
          </w:tcPr>
          <w:p w14:paraId="2C196D63" w14:textId="77777777" w:rsidR="00606437" w:rsidRPr="00BC5EE9" w:rsidRDefault="00606437" w:rsidP="00D049F6">
            <w:pPr>
              <w:rPr>
                <w:rFonts w:ascii="Times New Roman" w:hAnsi="Times New Roman" w:cs="Times New Roman"/>
                <w:sz w:val="24"/>
                <w:szCs w:val="24"/>
              </w:rPr>
            </w:pPr>
          </w:p>
        </w:tc>
        <w:tc>
          <w:tcPr>
            <w:tcW w:w="1276" w:type="dxa"/>
            <w:vAlign w:val="center"/>
          </w:tcPr>
          <w:p w14:paraId="66862BA8" w14:textId="77777777" w:rsidR="00606437" w:rsidRPr="00BC5EE9" w:rsidRDefault="00606437" w:rsidP="00D049F6">
            <w:pPr>
              <w:rPr>
                <w:rFonts w:ascii="Times New Roman" w:hAnsi="Times New Roman" w:cs="Times New Roman"/>
                <w:sz w:val="24"/>
                <w:szCs w:val="24"/>
              </w:rPr>
            </w:pPr>
          </w:p>
        </w:tc>
        <w:tc>
          <w:tcPr>
            <w:tcW w:w="1274" w:type="dxa"/>
            <w:vAlign w:val="center"/>
          </w:tcPr>
          <w:p w14:paraId="4445AAD1" w14:textId="77777777" w:rsidR="00606437" w:rsidRPr="00BC5EE9" w:rsidRDefault="00606437" w:rsidP="00D049F6">
            <w:pPr>
              <w:rPr>
                <w:rFonts w:ascii="Times New Roman" w:hAnsi="Times New Roman" w:cs="Times New Roman"/>
                <w:sz w:val="24"/>
                <w:szCs w:val="24"/>
              </w:rPr>
            </w:pPr>
          </w:p>
        </w:tc>
        <w:tc>
          <w:tcPr>
            <w:tcW w:w="1604" w:type="dxa"/>
            <w:vAlign w:val="center"/>
          </w:tcPr>
          <w:p w14:paraId="3FB6E526" w14:textId="77777777" w:rsidR="00606437" w:rsidRPr="00BC5EE9" w:rsidRDefault="00606437" w:rsidP="00D049F6">
            <w:pPr>
              <w:rPr>
                <w:rFonts w:ascii="Times New Roman" w:hAnsi="Times New Roman" w:cs="Times New Roman"/>
                <w:sz w:val="24"/>
                <w:szCs w:val="24"/>
              </w:rPr>
            </w:pPr>
          </w:p>
        </w:tc>
        <w:tc>
          <w:tcPr>
            <w:tcW w:w="1330" w:type="dxa"/>
            <w:vAlign w:val="center"/>
          </w:tcPr>
          <w:p w14:paraId="6681B8BF" w14:textId="77777777" w:rsidR="00606437" w:rsidRPr="00BC5EE9" w:rsidRDefault="00606437" w:rsidP="00D049F6">
            <w:pPr>
              <w:rPr>
                <w:rFonts w:ascii="Times New Roman" w:hAnsi="Times New Roman" w:cs="Times New Roman"/>
                <w:sz w:val="24"/>
                <w:szCs w:val="24"/>
              </w:rPr>
            </w:pPr>
          </w:p>
        </w:tc>
      </w:tr>
      <w:tr w:rsidR="00606437" w:rsidRPr="00BC5EE9" w14:paraId="0FC08579" w14:textId="77777777" w:rsidTr="005631E7">
        <w:trPr>
          <w:jc w:val="center"/>
        </w:trPr>
        <w:tc>
          <w:tcPr>
            <w:tcW w:w="715" w:type="dxa"/>
            <w:vAlign w:val="center"/>
          </w:tcPr>
          <w:p w14:paraId="2BC4F91D"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6</w:t>
            </w:r>
          </w:p>
        </w:tc>
        <w:tc>
          <w:tcPr>
            <w:tcW w:w="1279" w:type="dxa"/>
            <w:vAlign w:val="center"/>
          </w:tcPr>
          <w:p w14:paraId="3E958848" w14:textId="77777777" w:rsidR="00606437" w:rsidRPr="00BC5EE9" w:rsidRDefault="00606437" w:rsidP="00D049F6">
            <w:pPr>
              <w:rPr>
                <w:rFonts w:ascii="Times New Roman" w:hAnsi="Times New Roman" w:cs="Times New Roman"/>
                <w:sz w:val="24"/>
                <w:szCs w:val="24"/>
              </w:rPr>
            </w:pPr>
          </w:p>
        </w:tc>
        <w:tc>
          <w:tcPr>
            <w:tcW w:w="1274" w:type="dxa"/>
            <w:vAlign w:val="center"/>
          </w:tcPr>
          <w:p w14:paraId="0999F539" w14:textId="77777777" w:rsidR="00606437" w:rsidRPr="00BC5EE9" w:rsidRDefault="00606437" w:rsidP="00D049F6">
            <w:pPr>
              <w:rPr>
                <w:rFonts w:ascii="Times New Roman" w:hAnsi="Times New Roman" w:cs="Times New Roman"/>
                <w:sz w:val="24"/>
                <w:szCs w:val="24"/>
              </w:rPr>
            </w:pPr>
          </w:p>
        </w:tc>
        <w:tc>
          <w:tcPr>
            <w:tcW w:w="1315" w:type="dxa"/>
            <w:vAlign w:val="center"/>
          </w:tcPr>
          <w:p w14:paraId="72612E9F" w14:textId="77777777" w:rsidR="00606437" w:rsidRPr="00BC5EE9" w:rsidRDefault="00606437" w:rsidP="00D049F6">
            <w:pPr>
              <w:rPr>
                <w:rFonts w:ascii="Times New Roman" w:hAnsi="Times New Roman" w:cs="Times New Roman"/>
                <w:sz w:val="24"/>
                <w:szCs w:val="24"/>
              </w:rPr>
            </w:pPr>
          </w:p>
        </w:tc>
        <w:tc>
          <w:tcPr>
            <w:tcW w:w="1276" w:type="dxa"/>
            <w:vAlign w:val="center"/>
          </w:tcPr>
          <w:p w14:paraId="15467C54" w14:textId="77777777" w:rsidR="00606437" w:rsidRPr="00BC5EE9" w:rsidRDefault="00606437" w:rsidP="00D049F6">
            <w:pPr>
              <w:rPr>
                <w:rFonts w:ascii="Times New Roman" w:hAnsi="Times New Roman" w:cs="Times New Roman"/>
                <w:sz w:val="24"/>
                <w:szCs w:val="24"/>
              </w:rPr>
            </w:pPr>
          </w:p>
        </w:tc>
        <w:tc>
          <w:tcPr>
            <w:tcW w:w="1274" w:type="dxa"/>
            <w:vAlign w:val="center"/>
          </w:tcPr>
          <w:p w14:paraId="4C1C7204" w14:textId="77777777" w:rsidR="00606437" w:rsidRPr="00BC5EE9" w:rsidRDefault="00606437" w:rsidP="00D049F6">
            <w:pPr>
              <w:rPr>
                <w:rFonts w:ascii="Times New Roman" w:hAnsi="Times New Roman" w:cs="Times New Roman"/>
                <w:sz w:val="24"/>
                <w:szCs w:val="24"/>
              </w:rPr>
            </w:pPr>
          </w:p>
        </w:tc>
        <w:tc>
          <w:tcPr>
            <w:tcW w:w="1604" w:type="dxa"/>
            <w:vAlign w:val="center"/>
          </w:tcPr>
          <w:p w14:paraId="7A4ED293" w14:textId="77777777" w:rsidR="00606437" w:rsidRPr="00BC5EE9" w:rsidRDefault="00606437" w:rsidP="00D049F6">
            <w:pPr>
              <w:rPr>
                <w:rFonts w:ascii="Times New Roman" w:hAnsi="Times New Roman" w:cs="Times New Roman"/>
                <w:sz w:val="24"/>
                <w:szCs w:val="24"/>
              </w:rPr>
            </w:pPr>
          </w:p>
        </w:tc>
        <w:tc>
          <w:tcPr>
            <w:tcW w:w="1330" w:type="dxa"/>
            <w:vAlign w:val="center"/>
          </w:tcPr>
          <w:p w14:paraId="3CF14A69" w14:textId="77777777" w:rsidR="00606437" w:rsidRPr="00BC5EE9" w:rsidRDefault="00606437" w:rsidP="00D049F6">
            <w:pPr>
              <w:rPr>
                <w:rFonts w:ascii="Times New Roman" w:hAnsi="Times New Roman" w:cs="Times New Roman"/>
                <w:sz w:val="24"/>
                <w:szCs w:val="24"/>
              </w:rPr>
            </w:pPr>
          </w:p>
        </w:tc>
      </w:tr>
      <w:tr w:rsidR="00606437" w:rsidRPr="00BC5EE9" w14:paraId="1DB6504D" w14:textId="77777777" w:rsidTr="005631E7">
        <w:trPr>
          <w:jc w:val="center"/>
        </w:trPr>
        <w:tc>
          <w:tcPr>
            <w:tcW w:w="715" w:type="dxa"/>
            <w:vAlign w:val="center"/>
          </w:tcPr>
          <w:p w14:paraId="67CD38F0"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7</w:t>
            </w:r>
          </w:p>
        </w:tc>
        <w:tc>
          <w:tcPr>
            <w:tcW w:w="1279" w:type="dxa"/>
            <w:vAlign w:val="center"/>
          </w:tcPr>
          <w:p w14:paraId="470E420D" w14:textId="77777777" w:rsidR="00606437" w:rsidRPr="00BC5EE9" w:rsidRDefault="00606437" w:rsidP="00D049F6">
            <w:pPr>
              <w:rPr>
                <w:rFonts w:ascii="Times New Roman" w:hAnsi="Times New Roman" w:cs="Times New Roman"/>
                <w:sz w:val="24"/>
                <w:szCs w:val="24"/>
              </w:rPr>
            </w:pPr>
          </w:p>
        </w:tc>
        <w:tc>
          <w:tcPr>
            <w:tcW w:w="1274" w:type="dxa"/>
            <w:vAlign w:val="center"/>
          </w:tcPr>
          <w:p w14:paraId="0908D806" w14:textId="77777777" w:rsidR="00606437" w:rsidRPr="00BC5EE9" w:rsidRDefault="00606437" w:rsidP="00D049F6">
            <w:pPr>
              <w:rPr>
                <w:rFonts w:ascii="Times New Roman" w:hAnsi="Times New Roman" w:cs="Times New Roman"/>
                <w:sz w:val="24"/>
                <w:szCs w:val="24"/>
              </w:rPr>
            </w:pPr>
          </w:p>
        </w:tc>
        <w:tc>
          <w:tcPr>
            <w:tcW w:w="1315" w:type="dxa"/>
            <w:vAlign w:val="center"/>
          </w:tcPr>
          <w:p w14:paraId="335415DA" w14:textId="77777777" w:rsidR="00606437" w:rsidRPr="00BC5EE9" w:rsidRDefault="00606437" w:rsidP="00D049F6">
            <w:pPr>
              <w:rPr>
                <w:rFonts w:ascii="Times New Roman" w:hAnsi="Times New Roman" w:cs="Times New Roman"/>
                <w:sz w:val="24"/>
                <w:szCs w:val="24"/>
              </w:rPr>
            </w:pPr>
          </w:p>
        </w:tc>
        <w:tc>
          <w:tcPr>
            <w:tcW w:w="1276" w:type="dxa"/>
            <w:vAlign w:val="center"/>
          </w:tcPr>
          <w:p w14:paraId="3BD72476" w14:textId="77777777" w:rsidR="00606437" w:rsidRPr="00BC5EE9" w:rsidRDefault="00606437" w:rsidP="00D049F6">
            <w:pPr>
              <w:rPr>
                <w:rFonts w:ascii="Times New Roman" w:hAnsi="Times New Roman" w:cs="Times New Roman"/>
                <w:sz w:val="24"/>
                <w:szCs w:val="24"/>
              </w:rPr>
            </w:pPr>
          </w:p>
        </w:tc>
        <w:tc>
          <w:tcPr>
            <w:tcW w:w="1274" w:type="dxa"/>
            <w:vAlign w:val="center"/>
          </w:tcPr>
          <w:p w14:paraId="479E9BA8" w14:textId="77777777" w:rsidR="00606437" w:rsidRPr="00BC5EE9" w:rsidRDefault="00606437" w:rsidP="00D049F6">
            <w:pPr>
              <w:rPr>
                <w:rFonts w:ascii="Times New Roman" w:hAnsi="Times New Roman" w:cs="Times New Roman"/>
                <w:sz w:val="24"/>
                <w:szCs w:val="24"/>
              </w:rPr>
            </w:pPr>
          </w:p>
        </w:tc>
        <w:tc>
          <w:tcPr>
            <w:tcW w:w="1604" w:type="dxa"/>
            <w:vAlign w:val="center"/>
          </w:tcPr>
          <w:p w14:paraId="2AC65F3D" w14:textId="77777777" w:rsidR="00606437" w:rsidRPr="00BC5EE9" w:rsidRDefault="00606437" w:rsidP="00D049F6">
            <w:pPr>
              <w:rPr>
                <w:rFonts w:ascii="Times New Roman" w:hAnsi="Times New Roman" w:cs="Times New Roman"/>
                <w:sz w:val="24"/>
                <w:szCs w:val="24"/>
              </w:rPr>
            </w:pPr>
          </w:p>
        </w:tc>
        <w:tc>
          <w:tcPr>
            <w:tcW w:w="1330" w:type="dxa"/>
            <w:vAlign w:val="center"/>
          </w:tcPr>
          <w:p w14:paraId="17406D85" w14:textId="77777777" w:rsidR="00606437" w:rsidRPr="00BC5EE9" w:rsidRDefault="00606437" w:rsidP="00D049F6">
            <w:pPr>
              <w:rPr>
                <w:rFonts w:ascii="Times New Roman" w:hAnsi="Times New Roman" w:cs="Times New Roman"/>
                <w:sz w:val="24"/>
                <w:szCs w:val="24"/>
              </w:rPr>
            </w:pPr>
          </w:p>
        </w:tc>
      </w:tr>
      <w:tr w:rsidR="00606437" w:rsidRPr="00BC5EE9" w14:paraId="75A95CEC" w14:textId="77777777" w:rsidTr="005631E7">
        <w:trPr>
          <w:jc w:val="center"/>
        </w:trPr>
        <w:tc>
          <w:tcPr>
            <w:tcW w:w="715" w:type="dxa"/>
            <w:vAlign w:val="center"/>
          </w:tcPr>
          <w:p w14:paraId="76334A4C"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8</w:t>
            </w:r>
          </w:p>
        </w:tc>
        <w:tc>
          <w:tcPr>
            <w:tcW w:w="1279" w:type="dxa"/>
            <w:vAlign w:val="center"/>
          </w:tcPr>
          <w:p w14:paraId="28B64BE2" w14:textId="77777777" w:rsidR="00606437" w:rsidRPr="00BC5EE9" w:rsidRDefault="00606437" w:rsidP="00D049F6">
            <w:pPr>
              <w:rPr>
                <w:rFonts w:ascii="Times New Roman" w:hAnsi="Times New Roman" w:cs="Times New Roman"/>
                <w:sz w:val="24"/>
                <w:szCs w:val="24"/>
              </w:rPr>
            </w:pPr>
          </w:p>
        </w:tc>
        <w:tc>
          <w:tcPr>
            <w:tcW w:w="1274" w:type="dxa"/>
            <w:vAlign w:val="center"/>
          </w:tcPr>
          <w:p w14:paraId="7489E3C2" w14:textId="77777777" w:rsidR="00606437" w:rsidRPr="00BC5EE9" w:rsidRDefault="00606437" w:rsidP="00D049F6">
            <w:pPr>
              <w:rPr>
                <w:rFonts w:ascii="Times New Roman" w:hAnsi="Times New Roman" w:cs="Times New Roman"/>
                <w:sz w:val="24"/>
                <w:szCs w:val="24"/>
              </w:rPr>
            </w:pPr>
          </w:p>
        </w:tc>
        <w:tc>
          <w:tcPr>
            <w:tcW w:w="1315" w:type="dxa"/>
            <w:vAlign w:val="center"/>
          </w:tcPr>
          <w:p w14:paraId="68F36E54" w14:textId="77777777" w:rsidR="00606437" w:rsidRPr="00BC5EE9" w:rsidRDefault="00606437" w:rsidP="00D049F6">
            <w:pPr>
              <w:rPr>
                <w:rFonts w:ascii="Times New Roman" w:hAnsi="Times New Roman" w:cs="Times New Roman"/>
                <w:sz w:val="24"/>
                <w:szCs w:val="24"/>
              </w:rPr>
            </w:pPr>
          </w:p>
        </w:tc>
        <w:tc>
          <w:tcPr>
            <w:tcW w:w="1276" w:type="dxa"/>
            <w:vAlign w:val="center"/>
          </w:tcPr>
          <w:p w14:paraId="5DDC793C" w14:textId="77777777" w:rsidR="00606437" w:rsidRPr="00BC5EE9" w:rsidRDefault="00606437" w:rsidP="00D049F6">
            <w:pPr>
              <w:rPr>
                <w:rFonts w:ascii="Times New Roman" w:hAnsi="Times New Roman" w:cs="Times New Roman"/>
                <w:sz w:val="24"/>
                <w:szCs w:val="24"/>
              </w:rPr>
            </w:pPr>
          </w:p>
        </w:tc>
        <w:tc>
          <w:tcPr>
            <w:tcW w:w="1274" w:type="dxa"/>
            <w:vAlign w:val="center"/>
          </w:tcPr>
          <w:p w14:paraId="6E23E223" w14:textId="77777777" w:rsidR="00606437" w:rsidRPr="00BC5EE9" w:rsidRDefault="00606437" w:rsidP="00D049F6">
            <w:pPr>
              <w:rPr>
                <w:rFonts w:ascii="Times New Roman" w:hAnsi="Times New Roman" w:cs="Times New Roman"/>
                <w:sz w:val="24"/>
                <w:szCs w:val="24"/>
              </w:rPr>
            </w:pPr>
          </w:p>
        </w:tc>
        <w:tc>
          <w:tcPr>
            <w:tcW w:w="1604" w:type="dxa"/>
            <w:vAlign w:val="center"/>
          </w:tcPr>
          <w:p w14:paraId="71A755C4" w14:textId="77777777" w:rsidR="00606437" w:rsidRPr="00BC5EE9" w:rsidRDefault="00606437" w:rsidP="00D049F6">
            <w:pPr>
              <w:rPr>
                <w:rFonts w:ascii="Times New Roman" w:hAnsi="Times New Roman" w:cs="Times New Roman"/>
                <w:sz w:val="24"/>
                <w:szCs w:val="24"/>
              </w:rPr>
            </w:pPr>
          </w:p>
        </w:tc>
        <w:tc>
          <w:tcPr>
            <w:tcW w:w="1330" w:type="dxa"/>
            <w:vAlign w:val="center"/>
          </w:tcPr>
          <w:p w14:paraId="3B92468D" w14:textId="77777777" w:rsidR="00606437" w:rsidRPr="00BC5EE9" w:rsidRDefault="00606437" w:rsidP="00D049F6">
            <w:pPr>
              <w:rPr>
                <w:rFonts w:ascii="Times New Roman" w:hAnsi="Times New Roman" w:cs="Times New Roman"/>
                <w:sz w:val="24"/>
                <w:szCs w:val="24"/>
              </w:rPr>
            </w:pPr>
          </w:p>
        </w:tc>
      </w:tr>
      <w:tr w:rsidR="00606437" w:rsidRPr="00BC5EE9" w14:paraId="61E57CA0" w14:textId="77777777" w:rsidTr="005631E7">
        <w:trPr>
          <w:jc w:val="center"/>
        </w:trPr>
        <w:tc>
          <w:tcPr>
            <w:tcW w:w="715" w:type="dxa"/>
            <w:vAlign w:val="center"/>
          </w:tcPr>
          <w:p w14:paraId="7D5EB16F"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9</w:t>
            </w:r>
          </w:p>
        </w:tc>
        <w:tc>
          <w:tcPr>
            <w:tcW w:w="1279" w:type="dxa"/>
            <w:vAlign w:val="center"/>
          </w:tcPr>
          <w:p w14:paraId="34C9D826" w14:textId="77777777" w:rsidR="00606437" w:rsidRPr="00BC5EE9" w:rsidRDefault="00606437" w:rsidP="00D049F6">
            <w:pPr>
              <w:rPr>
                <w:rFonts w:ascii="Times New Roman" w:hAnsi="Times New Roman" w:cs="Times New Roman"/>
                <w:sz w:val="24"/>
                <w:szCs w:val="24"/>
              </w:rPr>
            </w:pPr>
          </w:p>
        </w:tc>
        <w:tc>
          <w:tcPr>
            <w:tcW w:w="1274" w:type="dxa"/>
            <w:vAlign w:val="center"/>
          </w:tcPr>
          <w:p w14:paraId="3E760824" w14:textId="77777777" w:rsidR="00606437" w:rsidRPr="00BC5EE9" w:rsidRDefault="00606437" w:rsidP="00D049F6">
            <w:pPr>
              <w:rPr>
                <w:rFonts w:ascii="Times New Roman" w:hAnsi="Times New Roman" w:cs="Times New Roman"/>
                <w:sz w:val="24"/>
                <w:szCs w:val="24"/>
              </w:rPr>
            </w:pPr>
          </w:p>
        </w:tc>
        <w:tc>
          <w:tcPr>
            <w:tcW w:w="1315" w:type="dxa"/>
            <w:vAlign w:val="center"/>
          </w:tcPr>
          <w:p w14:paraId="51231ADA" w14:textId="77777777" w:rsidR="00606437" w:rsidRPr="00BC5EE9" w:rsidRDefault="00606437" w:rsidP="00D049F6">
            <w:pPr>
              <w:rPr>
                <w:rFonts w:ascii="Times New Roman" w:hAnsi="Times New Roman" w:cs="Times New Roman"/>
                <w:sz w:val="24"/>
                <w:szCs w:val="24"/>
              </w:rPr>
            </w:pPr>
          </w:p>
        </w:tc>
        <w:tc>
          <w:tcPr>
            <w:tcW w:w="1276" w:type="dxa"/>
            <w:vAlign w:val="center"/>
          </w:tcPr>
          <w:p w14:paraId="4ACA0BDD" w14:textId="77777777" w:rsidR="00606437" w:rsidRPr="00BC5EE9" w:rsidRDefault="00606437" w:rsidP="00D049F6">
            <w:pPr>
              <w:rPr>
                <w:rFonts w:ascii="Times New Roman" w:hAnsi="Times New Roman" w:cs="Times New Roman"/>
                <w:sz w:val="24"/>
                <w:szCs w:val="24"/>
              </w:rPr>
            </w:pPr>
          </w:p>
        </w:tc>
        <w:tc>
          <w:tcPr>
            <w:tcW w:w="1274" w:type="dxa"/>
            <w:vAlign w:val="center"/>
          </w:tcPr>
          <w:p w14:paraId="443601FD" w14:textId="77777777" w:rsidR="00606437" w:rsidRPr="00BC5EE9" w:rsidRDefault="00606437" w:rsidP="00D049F6">
            <w:pPr>
              <w:rPr>
                <w:rFonts w:ascii="Times New Roman" w:hAnsi="Times New Roman" w:cs="Times New Roman"/>
                <w:sz w:val="24"/>
                <w:szCs w:val="24"/>
              </w:rPr>
            </w:pPr>
          </w:p>
        </w:tc>
        <w:tc>
          <w:tcPr>
            <w:tcW w:w="1604" w:type="dxa"/>
            <w:vAlign w:val="center"/>
          </w:tcPr>
          <w:p w14:paraId="66F7258B" w14:textId="77777777" w:rsidR="00606437" w:rsidRPr="00BC5EE9" w:rsidRDefault="00606437" w:rsidP="00D049F6">
            <w:pPr>
              <w:rPr>
                <w:rFonts w:ascii="Times New Roman" w:hAnsi="Times New Roman" w:cs="Times New Roman"/>
                <w:sz w:val="24"/>
                <w:szCs w:val="24"/>
              </w:rPr>
            </w:pPr>
          </w:p>
        </w:tc>
        <w:tc>
          <w:tcPr>
            <w:tcW w:w="1330" w:type="dxa"/>
            <w:vAlign w:val="center"/>
          </w:tcPr>
          <w:p w14:paraId="32682F25" w14:textId="77777777" w:rsidR="00606437" w:rsidRPr="00BC5EE9" w:rsidRDefault="00606437" w:rsidP="00D049F6">
            <w:pPr>
              <w:rPr>
                <w:rFonts w:ascii="Times New Roman" w:hAnsi="Times New Roman" w:cs="Times New Roman"/>
                <w:sz w:val="24"/>
                <w:szCs w:val="24"/>
              </w:rPr>
            </w:pPr>
          </w:p>
        </w:tc>
      </w:tr>
      <w:tr w:rsidR="00606437" w:rsidRPr="00BC5EE9" w14:paraId="31C26D2B" w14:textId="77777777" w:rsidTr="005631E7">
        <w:trPr>
          <w:jc w:val="center"/>
        </w:trPr>
        <w:tc>
          <w:tcPr>
            <w:tcW w:w="715" w:type="dxa"/>
            <w:vAlign w:val="center"/>
          </w:tcPr>
          <w:p w14:paraId="3BEAEC54" w14:textId="77777777" w:rsidR="00606437" w:rsidRPr="00BC5EE9" w:rsidRDefault="00606437" w:rsidP="008C076F">
            <w:pPr>
              <w:jc w:val="center"/>
              <w:rPr>
                <w:rFonts w:ascii="Times New Roman" w:hAnsi="Times New Roman" w:cs="Times New Roman"/>
                <w:sz w:val="24"/>
                <w:szCs w:val="24"/>
              </w:rPr>
            </w:pPr>
            <w:r w:rsidRPr="00BC5EE9">
              <w:rPr>
                <w:rFonts w:ascii="Times New Roman" w:hAnsi="Times New Roman" w:cs="Times New Roman"/>
                <w:sz w:val="24"/>
                <w:szCs w:val="24"/>
              </w:rPr>
              <w:t>10</w:t>
            </w:r>
          </w:p>
        </w:tc>
        <w:tc>
          <w:tcPr>
            <w:tcW w:w="1279" w:type="dxa"/>
            <w:vAlign w:val="center"/>
          </w:tcPr>
          <w:p w14:paraId="3E792310" w14:textId="77777777" w:rsidR="00606437" w:rsidRPr="00BC5EE9" w:rsidRDefault="00606437" w:rsidP="00D049F6">
            <w:pPr>
              <w:rPr>
                <w:rFonts w:ascii="Times New Roman" w:hAnsi="Times New Roman" w:cs="Times New Roman"/>
                <w:sz w:val="24"/>
                <w:szCs w:val="24"/>
              </w:rPr>
            </w:pPr>
          </w:p>
        </w:tc>
        <w:tc>
          <w:tcPr>
            <w:tcW w:w="1274" w:type="dxa"/>
            <w:vAlign w:val="center"/>
          </w:tcPr>
          <w:p w14:paraId="484300C4" w14:textId="77777777" w:rsidR="00606437" w:rsidRPr="00BC5EE9" w:rsidRDefault="00606437" w:rsidP="00D049F6">
            <w:pPr>
              <w:rPr>
                <w:rFonts w:ascii="Times New Roman" w:hAnsi="Times New Roman" w:cs="Times New Roman"/>
                <w:sz w:val="24"/>
                <w:szCs w:val="24"/>
              </w:rPr>
            </w:pPr>
          </w:p>
        </w:tc>
        <w:tc>
          <w:tcPr>
            <w:tcW w:w="1315" w:type="dxa"/>
            <w:vAlign w:val="center"/>
          </w:tcPr>
          <w:p w14:paraId="4D8144E1" w14:textId="77777777" w:rsidR="00606437" w:rsidRPr="00BC5EE9" w:rsidRDefault="00606437" w:rsidP="00D049F6">
            <w:pPr>
              <w:rPr>
                <w:rFonts w:ascii="Times New Roman" w:hAnsi="Times New Roman" w:cs="Times New Roman"/>
                <w:sz w:val="24"/>
                <w:szCs w:val="24"/>
              </w:rPr>
            </w:pPr>
          </w:p>
        </w:tc>
        <w:tc>
          <w:tcPr>
            <w:tcW w:w="1276" w:type="dxa"/>
            <w:vAlign w:val="center"/>
          </w:tcPr>
          <w:p w14:paraId="733C583B" w14:textId="77777777" w:rsidR="00606437" w:rsidRPr="00BC5EE9" w:rsidRDefault="00606437" w:rsidP="00D049F6">
            <w:pPr>
              <w:rPr>
                <w:rFonts w:ascii="Times New Roman" w:hAnsi="Times New Roman" w:cs="Times New Roman"/>
                <w:sz w:val="24"/>
                <w:szCs w:val="24"/>
              </w:rPr>
            </w:pPr>
          </w:p>
        </w:tc>
        <w:tc>
          <w:tcPr>
            <w:tcW w:w="1274" w:type="dxa"/>
            <w:vAlign w:val="center"/>
          </w:tcPr>
          <w:p w14:paraId="6D11D03C" w14:textId="77777777" w:rsidR="00606437" w:rsidRPr="00BC5EE9" w:rsidRDefault="00606437" w:rsidP="00D049F6">
            <w:pPr>
              <w:rPr>
                <w:rFonts w:ascii="Times New Roman" w:hAnsi="Times New Roman" w:cs="Times New Roman"/>
                <w:sz w:val="24"/>
                <w:szCs w:val="24"/>
              </w:rPr>
            </w:pPr>
          </w:p>
        </w:tc>
        <w:tc>
          <w:tcPr>
            <w:tcW w:w="1604" w:type="dxa"/>
            <w:vAlign w:val="center"/>
          </w:tcPr>
          <w:p w14:paraId="5F6E70ED" w14:textId="77777777" w:rsidR="00606437" w:rsidRPr="00BC5EE9" w:rsidRDefault="00606437" w:rsidP="00D049F6">
            <w:pPr>
              <w:rPr>
                <w:rFonts w:ascii="Times New Roman" w:hAnsi="Times New Roman" w:cs="Times New Roman"/>
                <w:sz w:val="24"/>
                <w:szCs w:val="24"/>
              </w:rPr>
            </w:pPr>
          </w:p>
        </w:tc>
        <w:tc>
          <w:tcPr>
            <w:tcW w:w="1330" w:type="dxa"/>
            <w:vAlign w:val="center"/>
          </w:tcPr>
          <w:p w14:paraId="2AEF19ED" w14:textId="77777777" w:rsidR="00606437" w:rsidRPr="00BC5EE9" w:rsidRDefault="00606437" w:rsidP="00D049F6">
            <w:pPr>
              <w:rPr>
                <w:rFonts w:ascii="Times New Roman" w:hAnsi="Times New Roman" w:cs="Times New Roman"/>
                <w:sz w:val="24"/>
                <w:szCs w:val="24"/>
              </w:rPr>
            </w:pPr>
          </w:p>
        </w:tc>
      </w:tr>
    </w:tbl>
    <w:p w14:paraId="073BEB1B" w14:textId="77777777" w:rsidR="00FF1025" w:rsidRDefault="00FF1025" w:rsidP="00AB50E8">
      <w:pPr>
        <w:rPr>
          <w:rFonts w:ascii="Times New Roman" w:hAnsi="Times New Roman" w:cs="Times New Roman"/>
          <w:b/>
          <w:bCs/>
          <w:sz w:val="24"/>
          <w:szCs w:val="24"/>
        </w:rPr>
      </w:pPr>
    </w:p>
    <w:p w14:paraId="0AEE76C2" w14:textId="77777777" w:rsidR="00AD20A5" w:rsidRPr="00AB50E8" w:rsidRDefault="00AD20A5" w:rsidP="00AB50E8">
      <w:pPr>
        <w:rPr>
          <w:rFonts w:ascii="Times New Roman" w:hAnsi="Times New Roman" w:cs="Times New Roman"/>
          <w:b/>
          <w:bCs/>
          <w:sz w:val="24"/>
          <w:szCs w:val="24"/>
        </w:rPr>
      </w:pPr>
    </w:p>
    <w:p w14:paraId="4317BB29" w14:textId="5B1E4B52" w:rsidR="00AB50E8" w:rsidRPr="00A66F9B" w:rsidRDefault="00AB50E8" w:rsidP="00AB50E8">
      <w:pPr>
        <w:rPr>
          <w:rFonts w:ascii="Times New Roman" w:eastAsiaTheme="majorEastAsia" w:hAnsi="Times New Roman" w:cs="Times New Roman"/>
          <w:b/>
          <w:bCs/>
          <w:color w:val="1F4E79"/>
          <w:sz w:val="28"/>
          <w:szCs w:val="28"/>
        </w:rPr>
      </w:pPr>
      <w:r w:rsidRPr="00A66F9B">
        <w:rPr>
          <w:rFonts w:ascii="Times New Roman" w:eastAsiaTheme="majorEastAsia" w:hAnsi="Times New Roman" w:cs="Times New Roman"/>
          <w:b/>
          <w:bCs/>
          <w:color w:val="1F4E79"/>
          <w:sz w:val="28"/>
          <w:szCs w:val="28"/>
        </w:rPr>
        <w:lastRenderedPageBreak/>
        <w:t>1</w:t>
      </w:r>
      <w:r w:rsidR="004217A8">
        <w:rPr>
          <w:rFonts w:ascii="Times New Roman" w:eastAsiaTheme="majorEastAsia" w:hAnsi="Times New Roman" w:cs="Times New Roman"/>
          <w:b/>
          <w:bCs/>
          <w:color w:val="1F4E79"/>
          <w:sz w:val="28"/>
          <w:szCs w:val="28"/>
        </w:rPr>
        <w:t>1</w:t>
      </w:r>
      <w:r w:rsidRPr="00A66F9B">
        <w:rPr>
          <w:rFonts w:ascii="Times New Roman" w:eastAsiaTheme="majorEastAsia" w:hAnsi="Times New Roman" w:cs="Times New Roman"/>
          <w:b/>
          <w:bCs/>
          <w:color w:val="1F4E79"/>
          <w:sz w:val="28"/>
          <w:szCs w:val="28"/>
        </w:rPr>
        <w:t>.6 Output Granulation Analysis</w:t>
      </w:r>
    </w:p>
    <w:tbl>
      <w:tblPr>
        <w:tblStyle w:val="TableGrid"/>
        <w:tblW w:w="94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82"/>
        <w:gridCol w:w="1171"/>
        <w:gridCol w:w="1135"/>
        <w:gridCol w:w="754"/>
        <w:gridCol w:w="811"/>
        <w:gridCol w:w="808"/>
        <w:gridCol w:w="632"/>
        <w:gridCol w:w="722"/>
        <w:gridCol w:w="810"/>
        <w:gridCol w:w="1597"/>
        <w:gridCol w:w="23"/>
      </w:tblGrid>
      <w:tr w:rsidR="0074052F" w:rsidRPr="00E97ACD" w14:paraId="75462532" w14:textId="77777777" w:rsidTr="0074052F">
        <w:trPr>
          <w:jc w:val="center"/>
        </w:trPr>
        <w:tc>
          <w:tcPr>
            <w:tcW w:w="982" w:type="dxa"/>
            <w:vMerge w:val="restart"/>
            <w:shd w:val="clear" w:color="auto" w:fill="1F4E79"/>
          </w:tcPr>
          <w:p w14:paraId="62FA76FF" w14:textId="6A9DD131" w:rsidR="0074052F" w:rsidRPr="00814402" w:rsidRDefault="0074052F" w:rsidP="008C076F">
            <w:pPr>
              <w:jc w:val="cente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Sample</w:t>
            </w:r>
          </w:p>
        </w:tc>
        <w:tc>
          <w:tcPr>
            <w:tcW w:w="1171" w:type="dxa"/>
            <w:vMerge w:val="restart"/>
            <w:shd w:val="clear" w:color="auto" w:fill="1F4E79"/>
          </w:tcPr>
          <w:p w14:paraId="3DB40A0D" w14:textId="73C8B54F" w:rsidR="0074052F" w:rsidRPr="00814402" w:rsidRDefault="0074052F" w:rsidP="00B81BAC">
            <w:pP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Location</w:t>
            </w:r>
          </w:p>
        </w:tc>
        <w:tc>
          <w:tcPr>
            <w:tcW w:w="1135" w:type="dxa"/>
            <w:vMerge w:val="restart"/>
            <w:shd w:val="clear" w:color="auto" w:fill="1F4E79"/>
          </w:tcPr>
          <w:p w14:paraId="3EF26067" w14:textId="682A853F" w:rsidR="0074052F" w:rsidRPr="00814402" w:rsidRDefault="0074052F" w:rsidP="00B81BAC">
            <w:pP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Target</w:t>
            </w:r>
            <w:r>
              <w:rPr>
                <w:rFonts w:ascii="Times New Roman" w:hAnsi="Times New Roman" w:cs="Times New Roman"/>
                <w:b/>
                <w:bCs/>
                <w:color w:val="FFFFFF" w:themeColor="background1"/>
                <w:sz w:val="24"/>
                <w:szCs w:val="24"/>
              </w:rPr>
              <w:t xml:space="preserve"> </w:t>
            </w:r>
            <w:r w:rsidRPr="00D84AD3">
              <w:rPr>
                <w:rFonts w:ascii="Times New Roman" w:hAnsi="Times New Roman" w:cs="Times New Roman"/>
                <w:b/>
                <w:bCs/>
                <w:color w:val="FFFFFF" w:themeColor="background1"/>
                <w:sz w:val="24"/>
                <w:szCs w:val="24"/>
              </w:rPr>
              <w:t>Fraction</w:t>
            </w:r>
          </w:p>
        </w:tc>
        <w:tc>
          <w:tcPr>
            <w:tcW w:w="3005" w:type="dxa"/>
            <w:gridSpan w:val="4"/>
            <w:shd w:val="clear" w:color="auto" w:fill="1F4E79"/>
          </w:tcPr>
          <w:p w14:paraId="43FD8185" w14:textId="3A71A376" w:rsidR="0074052F" w:rsidRPr="00814402" w:rsidRDefault="0074052F" w:rsidP="002076C6">
            <w:pPr>
              <w:jc w:val="cente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Measured</w:t>
            </w:r>
            <w:r>
              <w:rPr>
                <w:rFonts w:ascii="Times New Roman" w:hAnsi="Times New Roman" w:cs="Times New Roman"/>
                <w:b/>
                <w:bCs/>
                <w:color w:val="FFFFFF" w:themeColor="background1"/>
                <w:sz w:val="24"/>
                <w:szCs w:val="24"/>
              </w:rPr>
              <w:t xml:space="preserve"> </w:t>
            </w:r>
            <w:r w:rsidRPr="00847172">
              <w:rPr>
                <w:rFonts w:ascii="Times New Roman" w:hAnsi="Times New Roman" w:cs="Times New Roman"/>
                <w:b/>
                <w:bCs/>
                <w:color w:val="FFFFFF" w:themeColor="background1"/>
                <w:sz w:val="24"/>
                <w:szCs w:val="24"/>
              </w:rPr>
              <w:t>Fraction</w:t>
            </w:r>
          </w:p>
        </w:tc>
        <w:tc>
          <w:tcPr>
            <w:tcW w:w="722" w:type="dxa"/>
            <w:vMerge w:val="restart"/>
            <w:shd w:val="clear" w:color="auto" w:fill="1F4E79"/>
          </w:tcPr>
          <w:p w14:paraId="19DD02EC" w14:textId="07895899" w:rsidR="0074052F" w:rsidRPr="00814402" w:rsidRDefault="0074052F" w:rsidP="002076C6">
            <w:pPr>
              <w:jc w:val="cente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Pass</w:t>
            </w:r>
          </w:p>
        </w:tc>
        <w:tc>
          <w:tcPr>
            <w:tcW w:w="810" w:type="dxa"/>
            <w:vMerge w:val="restart"/>
            <w:shd w:val="clear" w:color="auto" w:fill="1F4E79"/>
          </w:tcPr>
          <w:p w14:paraId="4EC5D8FD" w14:textId="0B5C0E53" w:rsidR="0074052F" w:rsidRPr="00814402" w:rsidRDefault="0074052F" w:rsidP="002076C6">
            <w:pPr>
              <w:jc w:val="cente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Fail</w:t>
            </w:r>
          </w:p>
        </w:tc>
        <w:tc>
          <w:tcPr>
            <w:tcW w:w="1620" w:type="dxa"/>
            <w:gridSpan w:val="2"/>
            <w:vMerge w:val="restart"/>
            <w:shd w:val="clear" w:color="auto" w:fill="1F4E79"/>
          </w:tcPr>
          <w:p w14:paraId="415F04C1" w14:textId="0042F060" w:rsidR="0074052F" w:rsidRPr="00814402" w:rsidRDefault="0074052F" w:rsidP="00B81BAC">
            <w:pPr>
              <w:rPr>
                <w:rFonts w:ascii="Times New Roman" w:hAnsi="Times New Roman" w:cs="Times New Roman"/>
                <w:b/>
                <w:bCs/>
                <w:color w:val="FFFFFF" w:themeColor="background1"/>
                <w:sz w:val="24"/>
                <w:szCs w:val="24"/>
              </w:rPr>
            </w:pPr>
            <w:r w:rsidRPr="00814402">
              <w:rPr>
                <w:rFonts w:ascii="Times New Roman" w:hAnsi="Times New Roman" w:cs="Times New Roman"/>
                <w:b/>
                <w:bCs/>
                <w:color w:val="FFFFFF" w:themeColor="background1"/>
                <w:sz w:val="24"/>
                <w:szCs w:val="24"/>
              </w:rPr>
              <w:t>Comments</w:t>
            </w:r>
          </w:p>
        </w:tc>
      </w:tr>
      <w:tr w:rsidR="0074052F" w:rsidRPr="00E97ACD" w14:paraId="5C2CB994" w14:textId="77777777" w:rsidTr="0074052F">
        <w:trPr>
          <w:jc w:val="center"/>
        </w:trPr>
        <w:tc>
          <w:tcPr>
            <w:tcW w:w="982" w:type="dxa"/>
            <w:vMerge/>
            <w:shd w:val="clear" w:color="auto" w:fill="1F4E79"/>
          </w:tcPr>
          <w:p w14:paraId="1C2AAA7B" w14:textId="292087FF" w:rsidR="0074052F" w:rsidRPr="00814402" w:rsidRDefault="0074052F" w:rsidP="008C076F">
            <w:pPr>
              <w:jc w:val="center"/>
              <w:rPr>
                <w:rFonts w:ascii="Times New Roman" w:hAnsi="Times New Roman" w:cs="Times New Roman"/>
                <w:b/>
                <w:bCs/>
                <w:color w:val="FFFFFF" w:themeColor="background1"/>
                <w:sz w:val="24"/>
                <w:szCs w:val="24"/>
              </w:rPr>
            </w:pPr>
          </w:p>
        </w:tc>
        <w:tc>
          <w:tcPr>
            <w:tcW w:w="1171" w:type="dxa"/>
            <w:vMerge/>
            <w:shd w:val="clear" w:color="auto" w:fill="1F4E79"/>
          </w:tcPr>
          <w:p w14:paraId="2BDAF073" w14:textId="34E554C5" w:rsidR="0074052F" w:rsidRPr="00814402" w:rsidRDefault="0074052F" w:rsidP="00B81BAC">
            <w:pPr>
              <w:rPr>
                <w:rFonts w:ascii="Times New Roman" w:hAnsi="Times New Roman" w:cs="Times New Roman"/>
                <w:b/>
                <w:bCs/>
                <w:color w:val="FFFFFF" w:themeColor="background1"/>
                <w:sz w:val="24"/>
                <w:szCs w:val="24"/>
              </w:rPr>
            </w:pPr>
          </w:p>
        </w:tc>
        <w:tc>
          <w:tcPr>
            <w:tcW w:w="1135" w:type="dxa"/>
            <w:vMerge/>
            <w:shd w:val="clear" w:color="auto" w:fill="1F4E79"/>
          </w:tcPr>
          <w:p w14:paraId="0947355C" w14:textId="6B8EB71F" w:rsidR="0074052F" w:rsidRPr="00814402" w:rsidRDefault="0074052F" w:rsidP="00B81BAC">
            <w:pPr>
              <w:rPr>
                <w:rFonts w:ascii="Times New Roman" w:hAnsi="Times New Roman" w:cs="Times New Roman"/>
                <w:b/>
                <w:bCs/>
                <w:color w:val="FFFFFF" w:themeColor="background1"/>
                <w:sz w:val="24"/>
                <w:szCs w:val="24"/>
              </w:rPr>
            </w:pPr>
          </w:p>
        </w:tc>
        <w:tc>
          <w:tcPr>
            <w:tcW w:w="754" w:type="dxa"/>
            <w:shd w:val="clear" w:color="auto" w:fill="1F4E79"/>
          </w:tcPr>
          <w:p w14:paraId="3588B424" w14:textId="65630772" w:rsidR="0074052F" w:rsidRPr="00814402" w:rsidRDefault="0074052F" w:rsidP="00B81BAC">
            <w:pPr>
              <w:rPr>
                <w:rFonts w:ascii="Times New Roman" w:hAnsi="Times New Roman" w:cs="Times New Roman"/>
                <w:b/>
                <w:bCs/>
                <w:color w:val="FFFFFF" w:themeColor="background1"/>
                <w:sz w:val="24"/>
                <w:szCs w:val="24"/>
              </w:rPr>
            </w:pPr>
            <w:r w:rsidRPr="005A71CD">
              <w:rPr>
                <w:rFonts w:ascii="Times New Roman" w:hAnsi="Times New Roman" w:cs="Times New Roman"/>
                <w:sz w:val="22"/>
              </w:rPr>
              <w:t>|</w:t>
            </w:r>
            <w:r w:rsidRPr="00D40D1B">
              <w:rPr>
                <w:rFonts w:ascii="Times New Roman" w:hAnsi="Times New Roman" w:cs="Times New Roman"/>
                <w:b/>
                <w:bCs/>
                <w:color w:val="FFFFFF" w:themeColor="background1"/>
                <w:sz w:val="24"/>
                <w:szCs w:val="24"/>
              </w:rPr>
              <w:t>&lt;10</w:t>
            </w:r>
          </w:p>
        </w:tc>
        <w:tc>
          <w:tcPr>
            <w:tcW w:w="811" w:type="dxa"/>
            <w:shd w:val="clear" w:color="auto" w:fill="1F4E79"/>
          </w:tcPr>
          <w:p w14:paraId="7E91BEBF" w14:textId="7D6124A1" w:rsidR="0074052F" w:rsidRPr="00814402" w:rsidRDefault="0074052F" w:rsidP="00B81BAC">
            <w:pPr>
              <w:ind w:right="-108"/>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10-20</w:t>
            </w:r>
          </w:p>
        </w:tc>
        <w:tc>
          <w:tcPr>
            <w:tcW w:w="808" w:type="dxa"/>
            <w:shd w:val="clear" w:color="auto" w:fill="1F4E79"/>
          </w:tcPr>
          <w:p w14:paraId="040F7EAC" w14:textId="4839BCFD" w:rsidR="0074052F" w:rsidRPr="00814402" w:rsidRDefault="0074052F" w:rsidP="00B81BAC">
            <w:pP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20-40</w:t>
            </w:r>
          </w:p>
        </w:tc>
        <w:tc>
          <w:tcPr>
            <w:tcW w:w="632" w:type="dxa"/>
            <w:shd w:val="clear" w:color="auto" w:fill="1F4E79"/>
          </w:tcPr>
          <w:p w14:paraId="0BD6CC23" w14:textId="335F823B" w:rsidR="0074052F" w:rsidRPr="00814402" w:rsidRDefault="0074052F" w:rsidP="002076C6">
            <w:pPr>
              <w:jc w:val="center"/>
              <w:rPr>
                <w:rFonts w:ascii="Times New Roman" w:hAnsi="Times New Roman" w:cs="Times New Roman"/>
                <w:b/>
                <w:bCs/>
                <w:color w:val="FFFFFF" w:themeColor="background1"/>
                <w:sz w:val="24"/>
                <w:szCs w:val="24"/>
              </w:rPr>
            </w:pPr>
            <w:r>
              <w:rPr>
                <w:rFonts w:ascii="Times New Roman" w:hAnsi="Times New Roman" w:cs="Times New Roman"/>
                <w:b/>
                <w:bCs/>
                <w:color w:val="FFFFFF" w:themeColor="background1"/>
                <w:sz w:val="24"/>
                <w:szCs w:val="24"/>
              </w:rPr>
              <w:t>&gt;40</w:t>
            </w:r>
          </w:p>
        </w:tc>
        <w:tc>
          <w:tcPr>
            <w:tcW w:w="722" w:type="dxa"/>
            <w:vMerge/>
            <w:shd w:val="clear" w:color="auto" w:fill="1F4E79"/>
          </w:tcPr>
          <w:p w14:paraId="4A6219A8" w14:textId="31E160AC" w:rsidR="0074052F" w:rsidRPr="00814402" w:rsidRDefault="0074052F" w:rsidP="002076C6">
            <w:pPr>
              <w:jc w:val="center"/>
              <w:rPr>
                <w:rFonts w:ascii="Times New Roman" w:hAnsi="Times New Roman" w:cs="Times New Roman"/>
                <w:b/>
                <w:bCs/>
                <w:color w:val="FFFFFF" w:themeColor="background1"/>
                <w:sz w:val="24"/>
                <w:szCs w:val="24"/>
              </w:rPr>
            </w:pPr>
          </w:p>
        </w:tc>
        <w:tc>
          <w:tcPr>
            <w:tcW w:w="810" w:type="dxa"/>
            <w:vMerge/>
            <w:shd w:val="clear" w:color="auto" w:fill="1F4E79"/>
          </w:tcPr>
          <w:p w14:paraId="307F0BB0" w14:textId="0FE38B02" w:rsidR="0074052F" w:rsidRPr="00814402" w:rsidRDefault="0074052F" w:rsidP="002076C6">
            <w:pPr>
              <w:jc w:val="center"/>
              <w:rPr>
                <w:rFonts w:ascii="Times New Roman" w:hAnsi="Times New Roman" w:cs="Times New Roman"/>
                <w:b/>
                <w:bCs/>
                <w:color w:val="FFFFFF" w:themeColor="background1"/>
                <w:sz w:val="24"/>
                <w:szCs w:val="24"/>
              </w:rPr>
            </w:pPr>
          </w:p>
        </w:tc>
        <w:tc>
          <w:tcPr>
            <w:tcW w:w="1620" w:type="dxa"/>
            <w:gridSpan w:val="2"/>
            <w:vMerge/>
            <w:shd w:val="clear" w:color="auto" w:fill="1F4E79"/>
          </w:tcPr>
          <w:p w14:paraId="14F0279F" w14:textId="1942075A" w:rsidR="0074052F" w:rsidRPr="00814402" w:rsidRDefault="0074052F" w:rsidP="00B81BAC">
            <w:pPr>
              <w:rPr>
                <w:rFonts w:ascii="Times New Roman" w:hAnsi="Times New Roman" w:cs="Times New Roman"/>
                <w:b/>
                <w:bCs/>
                <w:color w:val="FFFFFF" w:themeColor="background1"/>
                <w:sz w:val="24"/>
                <w:szCs w:val="24"/>
              </w:rPr>
            </w:pPr>
          </w:p>
        </w:tc>
      </w:tr>
      <w:tr w:rsidR="00B81BAC" w:rsidRPr="00BC5EE9" w14:paraId="4A4F4CF9" w14:textId="77777777" w:rsidTr="0074052F">
        <w:trPr>
          <w:gridAfter w:val="1"/>
          <w:wAfter w:w="23" w:type="dxa"/>
          <w:jc w:val="center"/>
        </w:trPr>
        <w:tc>
          <w:tcPr>
            <w:tcW w:w="982" w:type="dxa"/>
            <w:vAlign w:val="center"/>
          </w:tcPr>
          <w:p w14:paraId="3AD85329"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1</w:t>
            </w:r>
          </w:p>
        </w:tc>
        <w:tc>
          <w:tcPr>
            <w:tcW w:w="1171" w:type="dxa"/>
          </w:tcPr>
          <w:p w14:paraId="17FB110E" w14:textId="3F6397F9" w:rsidR="00B81BAC" w:rsidRPr="00946407" w:rsidRDefault="00B81BAC" w:rsidP="00B81BAC">
            <w:pPr>
              <w:rPr>
                <w:rFonts w:ascii="Times New Roman" w:hAnsi="Times New Roman" w:cs="Times New Roman"/>
                <w:sz w:val="24"/>
                <w:szCs w:val="24"/>
              </w:rPr>
            </w:pPr>
          </w:p>
        </w:tc>
        <w:tc>
          <w:tcPr>
            <w:tcW w:w="1135" w:type="dxa"/>
            <w:vAlign w:val="center"/>
          </w:tcPr>
          <w:p w14:paraId="15CA12AA" w14:textId="77777777" w:rsidR="00B81BAC" w:rsidRPr="00BC5EE9" w:rsidRDefault="00B81BAC" w:rsidP="00B81BAC">
            <w:pPr>
              <w:rPr>
                <w:rFonts w:ascii="Times New Roman" w:hAnsi="Times New Roman" w:cs="Times New Roman"/>
                <w:sz w:val="24"/>
                <w:szCs w:val="24"/>
              </w:rPr>
            </w:pPr>
          </w:p>
        </w:tc>
        <w:tc>
          <w:tcPr>
            <w:tcW w:w="754" w:type="dxa"/>
          </w:tcPr>
          <w:p w14:paraId="2135021E" w14:textId="77777777" w:rsidR="00B81BAC" w:rsidRPr="005A71CD" w:rsidRDefault="00B81BAC" w:rsidP="00B81BAC">
            <w:pPr>
              <w:rPr>
                <w:rFonts w:ascii="Times New Roman" w:hAnsi="Times New Roman" w:cs="Times New Roman"/>
                <w:sz w:val="22"/>
              </w:rPr>
            </w:pPr>
          </w:p>
        </w:tc>
        <w:tc>
          <w:tcPr>
            <w:tcW w:w="811" w:type="dxa"/>
          </w:tcPr>
          <w:p w14:paraId="231389FF" w14:textId="77777777" w:rsidR="00B81BAC" w:rsidRPr="005A71CD" w:rsidRDefault="00B81BAC" w:rsidP="00B81BAC">
            <w:pPr>
              <w:ind w:right="1011"/>
              <w:rPr>
                <w:rFonts w:ascii="Times New Roman" w:hAnsi="Times New Roman" w:cs="Times New Roman"/>
                <w:sz w:val="22"/>
              </w:rPr>
            </w:pPr>
          </w:p>
        </w:tc>
        <w:tc>
          <w:tcPr>
            <w:tcW w:w="808" w:type="dxa"/>
          </w:tcPr>
          <w:p w14:paraId="761C4626" w14:textId="77777777" w:rsidR="00B81BAC" w:rsidRPr="005A71CD" w:rsidRDefault="00B81BAC" w:rsidP="00B81BAC">
            <w:pPr>
              <w:rPr>
                <w:rFonts w:ascii="Times New Roman" w:hAnsi="Times New Roman" w:cs="Times New Roman"/>
                <w:sz w:val="22"/>
              </w:rPr>
            </w:pPr>
          </w:p>
        </w:tc>
        <w:tc>
          <w:tcPr>
            <w:tcW w:w="632" w:type="dxa"/>
            <w:vAlign w:val="center"/>
          </w:tcPr>
          <w:p w14:paraId="043ACFAA" w14:textId="7213EFD7" w:rsidR="00B81BAC" w:rsidRPr="005A71CD" w:rsidRDefault="00B81BAC" w:rsidP="00B81BAC">
            <w:pPr>
              <w:rPr>
                <w:rFonts w:ascii="Times New Roman" w:hAnsi="Times New Roman" w:cs="Times New Roman"/>
                <w:sz w:val="22"/>
              </w:rPr>
            </w:pPr>
          </w:p>
        </w:tc>
        <w:tc>
          <w:tcPr>
            <w:tcW w:w="722" w:type="dxa"/>
            <w:vAlign w:val="center"/>
          </w:tcPr>
          <w:p w14:paraId="5F3D604F"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50A48F57" w14:textId="77777777" w:rsidR="00B81BAC" w:rsidRPr="00BC5EE9" w:rsidRDefault="00B81BAC" w:rsidP="0074052F">
            <w:pPr>
              <w:ind w:right="-13"/>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541BD1DF" w14:textId="77777777" w:rsidR="00B81BAC" w:rsidRPr="00BC5EE9" w:rsidRDefault="00B81BAC" w:rsidP="00B81BAC">
            <w:pPr>
              <w:rPr>
                <w:rFonts w:ascii="Times New Roman" w:hAnsi="Times New Roman" w:cs="Times New Roman"/>
                <w:sz w:val="24"/>
                <w:szCs w:val="24"/>
              </w:rPr>
            </w:pPr>
          </w:p>
        </w:tc>
      </w:tr>
      <w:tr w:rsidR="00B81BAC" w:rsidRPr="00BC5EE9" w14:paraId="2A12E149" w14:textId="77777777" w:rsidTr="0074052F">
        <w:trPr>
          <w:gridAfter w:val="1"/>
          <w:wAfter w:w="23" w:type="dxa"/>
          <w:jc w:val="center"/>
        </w:trPr>
        <w:tc>
          <w:tcPr>
            <w:tcW w:w="982" w:type="dxa"/>
            <w:vAlign w:val="center"/>
          </w:tcPr>
          <w:p w14:paraId="5F48DB0D"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2</w:t>
            </w:r>
          </w:p>
        </w:tc>
        <w:tc>
          <w:tcPr>
            <w:tcW w:w="1171" w:type="dxa"/>
          </w:tcPr>
          <w:p w14:paraId="09085F76" w14:textId="6AC9F629" w:rsidR="00B81BAC" w:rsidRPr="00946407" w:rsidRDefault="00B81BAC" w:rsidP="00B81BAC">
            <w:pPr>
              <w:rPr>
                <w:rFonts w:ascii="Times New Roman" w:hAnsi="Times New Roman" w:cs="Times New Roman"/>
                <w:sz w:val="24"/>
                <w:szCs w:val="24"/>
              </w:rPr>
            </w:pPr>
          </w:p>
        </w:tc>
        <w:tc>
          <w:tcPr>
            <w:tcW w:w="1135" w:type="dxa"/>
            <w:vAlign w:val="center"/>
          </w:tcPr>
          <w:p w14:paraId="2142EE43" w14:textId="77777777" w:rsidR="00B81BAC" w:rsidRPr="00BC5EE9" w:rsidRDefault="00B81BAC" w:rsidP="00B81BAC">
            <w:pPr>
              <w:rPr>
                <w:rFonts w:ascii="Times New Roman" w:hAnsi="Times New Roman" w:cs="Times New Roman"/>
                <w:sz w:val="24"/>
                <w:szCs w:val="24"/>
              </w:rPr>
            </w:pPr>
          </w:p>
        </w:tc>
        <w:tc>
          <w:tcPr>
            <w:tcW w:w="754" w:type="dxa"/>
          </w:tcPr>
          <w:p w14:paraId="3BD99BFC" w14:textId="77777777" w:rsidR="00B81BAC" w:rsidRPr="005A71CD" w:rsidRDefault="00B81BAC" w:rsidP="00B81BAC">
            <w:pPr>
              <w:rPr>
                <w:rFonts w:ascii="Times New Roman" w:hAnsi="Times New Roman" w:cs="Times New Roman"/>
                <w:sz w:val="22"/>
              </w:rPr>
            </w:pPr>
          </w:p>
        </w:tc>
        <w:tc>
          <w:tcPr>
            <w:tcW w:w="811" w:type="dxa"/>
          </w:tcPr>
          <w:p w14:paraId="65D30BF0" w14:textId="77777777" w:rsidR="00B81BAC" w:rsidRPr="005A71CD" w:rsidRDefault="00B81BAC" w:rsidP="00B81BAC">
            <w:pPr>
              <w:ind w:right="1011"/>
              <w:rPr>
                <w:rFonts w:ascii="Times New Roman" w:hAnsi="Times New Roman" w:cs="Times New Roman"/>
                <w:sz w:val="22"/>
              </w:rPr>
            </w:pPr>
          </w:p>
        </w:tc>
        <w:tc>
          <w:tcPr>
            <w:tcW w:w="808" w:type="dxa"/>
          </w:tcPr>
          <w:p w14:paraId="4D082382" w14:textId="77777777" w:rsidR="00B81BAC" w:rsidRPr="005A71CD" w:rsidRDefault="00B81BAC" w:rsidP="00B81BAC">
            <w:pPr>
              <w:rPr>
                <w:rFonts w:ascii="Times New Roman" w:hAnsi="Times New Roman" w:cs="Times New Roman"/>
                <w:sz w:val="22"/>
              </w:rPr>
            </w:pPr>
          </w:p>
        </w:tc>
        <w:tc>
          <w:tcPr>
            <w:tcW w:w="632" w:type="dxa"/>
            <w:vAlign w:val="center"/>
          </w:tcPr>
          <w:p w14:paraId="1FBB4341" w14:textId="01E50637" w:rsidR="00B81BAC" w:rsidRPr="00BC5EE9" w:rsidRDefault="00B81BAC" w:rsidP="00B81BAC">
            <w:pPr>
              <w:rPr>
                <w:rFonts w:ascii="Segoe UI Symbol" w:hAnsi="Segoe UI Symbol" w:cs="Segoe UI Symbol"/>
                <w:sz w:val="24"/>
                <w:szCs w:val="24"/>
              </w:rPr>
            </w:pPr>
          </w:p>
        </w:tc>
        <w:tc>
          <w:tcPr>
            <w:tcW w:w="722" w:type="dxa"/>
            <w:vAlign w:val="center"/>
          </w:tcPr>
          <w:p w14:paraId="6E0FCFF4"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6FA9BE72"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5DFC1087" w14:textId="77777777" w:rsidR="00B81BAC" w:rsidRPr="00BC5EE9" w:rsidRDefault="00B81BAC" w:rsidP="00B81BAC">
            <w:pPr>
              <w:rPr>
                <w:rFonts w:ascii="Times New Roman" w:hAnsi="Times New Roman" w:cs="Times New Roman"/>
                <w:sz w:val="24"/>
                <w:szCs w:val="24"/>
              </w:rPr>
            </w:pPr>
          </w:p>
        </w:tc>
      </w:tr>
      <w:tr w:rsidR="00B81BAC" w:rsidRPr="00BC5EE9" w14:paraId="34325043" w14:textId="77777777" w:rsidTr="0074052F">
        <w:trPr>
          <w:gridAfter w:val="1"/>
          <w:wAfter w:w="23" w:type="dxa"/>
          <w:jc w:val="center"/>
        </w:trPr>
        <w:tc>
          <w:tcPr>
            <w:tcW w:w="982" w:type="dxa"/>
            <w:vAlign w:val="center"/>
          </w:tcPr>
          <w:p w14:paraId="315989FB"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3</w:t>
            </w:r>
          </w:p>
        </w:tc>
        <w:tc>
          <w:tcPr>
            <w:tcW w:w="1171" w:type="dxa"/>
          </w:tcPr>
          <w:p w14:paraId="530F4191" w14:textId="60F56067" w:rsidR="00B81BAC" w:rsidRPr="00946407" w:rsidRDefault="00B81BAC" w:rsidP="00B81BAC">
            <w:pPr>
              <w:rPr>
                <w:rFonts w:ascii="Times New Roman" w:hAnsi="Times New Roman" w:cs="Times New Roman"/>
                <w:sz w:val="24"/>
                <w:szCs w:val="24"/>
              </w:rPr>
            </w:pPr>
          </w:p>
        </w:tc>
        <w:tc>
          <w:tcPr>
            <w:tcW w:w="1135" w:type="dxa"/>
            <w:vAlign w:val="center"/>
          </w:tcPr>
          <w:p w14:paraId="0B533A49" w14:textId="77777777" w:rsidR="00B81BAC" w:rsidRPr="00BC5EE9" w:rsidRDefault="00B81BAC" w:rsidP="00B81BAC">
            <w:pPr>
              <w:rPr>
                <w:rFonts w:ascii="Times New Roman" w:hAnsi="Times New Roman" w:cs="Times New Roman"/>
                <w:sz w:val="24"/>
                <w:szCs w:val="24"/>
              </w:rPr>
            </w:pPr>
          </w:p>
        </w:tc>
        <w:tc>
          <w:tcPr>
            <w:tcW w:w="754" w:type="dxa"/>
          </w:tcPr>
          <w:p w14:paraId="6B00C00E" w14:textId="77777777" w:rsidR="00B81BAC" w:rsidRPr="005A71CD" w:rsidRDefault="00B81BAC" w:rsidP="00B81BAC">
            <w:pPr>
              <w:rPr>
                <w:rFonts w:ascii="Times New Roman" w:hAnsi="Times New Roman" w:cs="Times New Roman"/>
                <w:sz w:val="22"/>
              </w:rPr>
            </w:pPr>
          </w:p>
        </w:tc>
        <w:tc>
          <w:tcPr>
            <w:tcW w:w="811" w:type="dxa"/>
          </w:tcPr>
          <w:p w14:paraId="239BEBD0" w14:textId="77777777" w:rsidR="00B81BAC" w:rsidRPr="005A71CD" w:rsidRDefault="00B81BAC" w:rsidP="00B81BAC">
            <w:pPr>
              <w:ind w:right="1011"/>
              <w:rPr>
                <w:rFonts w:ascii="Times New Roman" w:hAnsi="Times New Roman" w:cs="Times New Roman"/>
                <w:sz w:val="22"/>
              </w:rPr>
            </w:pPr>
          </w:p>
        </w:tc>
        <w:tc>
          <w:tcPr>
            <w:tcW w:w="808" w:type="dxa"/>
          </w:tcPr>
          <w:p w14:paraId="3EF609B9" w14:textId="77777777" w:rsidR="00B81BAC" w:rsidRPr="005A71CD" w:rsidRDefault="00B81BAC" w:rsidP="00B81BAC">
            <w:pPr>
              <w:rPr>
                <w:rFonts w:ascii="Times New Roman" w:hAnsi="Times New Roman" w:cs="Times New Roman"/>
                <w:sz w:val="22"/>
              </w:rPr>
            </w:pPr>
          </w:p>
        </w:tc>
        <w:tc>
          <w:tcPr>
            <w:tcW w:w="632" w:type="dxa"/>
            <w:vAlign w:val="center"/>
          </w:tcPr>
          <w:p w14:paraId="12EFB77F" w14:textId="4A2C303D" w:rsidR="00B81BAC" w:rsidRPr="00BC5EE9" w:rsidRDefault="00B81BAC" w:rsidP="00B81BAC">
            <w:pPr>
              <w:rPr>
                <w:rFonts w:ascii="Segoe UI Symbol" w:hAnsi="Segoe UI Symbol" w:cs="Segoe UI Symbol"/>
                <w:sz w:val="24"/>
                <w:szCs w:val="24"/>
              </w:rPr>
            </w:pPr>
          </w:p>
        </w:tc>
        <w:tc>
          <w:tcPr>
            <w:tcW w:w="722" w:type="dxa"/>
            <w:vAlign w:val="center"/>
          </w:tcPr>
          <w:p w14:paraId="115F46BA"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0F28FAE8"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322E45A3" w14:textId="77777777" w:rsidR="00B81BAC" w:rsidRPr="00BC5EE9" w:rsidRDefault="00B81BAC" w:rsidP="00B81BAC">
            <w:pPr>
              <w:rPr>
                <w:rFonts w:ascii="Times New Roman" w:hAnsi="Times New Roman" w:cs="Times New Roman"/>
                <w:sz w:val="24"/>
                <w:szCs w:val="24"/>
              </w:rPr>
            </w:pPr>
          </w:p>
        </w:tc>
      </w:tr>
      <w:tr w:rsidR="00B81BAC" w:rsidRPr="00BC5EE9" w14:paraId="25209A42" w14:textId="77777777" w:rsidTr="0074052F">
        <w:trPr>
          <w:gridAfter w:val="1"/>
          <w:wAfter w:w="23" w:type="dxa"/>
          <w:jc w:val="center"/>
        </w:trPr>
        <w:tc>
          <w:tcPr>
            <w:tcW w:w="982" w:type="dxa"/>
            <w:vAlign w:val="center"/>
          </w:tcPr>
          <w:p w14:paraId="093DF036"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4</w:t>
            </w:r>
          </w:p>
        </w:tc>
        <w:tc>
          <w:tcPr>
            <w:tcW w:w="1171" w:type="dxa"/>
          </w:tcPr>
          <w:p w14:paraId="2835013D" w14:textId="408043A2" w:rsidR="00B81BAC" w:rsidRPr="00946407" w:rsidRDefault="00B81BAC" w:rsidP="00B81BAC">
            <w:pPr>
              <w:rPr>
                <w:rFonts w:ascii="Times New Roman" w:hAnsi="Times New Roman" w:cs="Times New Roman"/>
                <w:sz w:val="24"/>
                <w:szCs w:val="24"/>
              </w:rPr>
            </w:pPr>
          </w:p>
        </w:tc>
        <w:tc>
          <w:tcPr>
            <w:tcW w:w="1135" w:type="dxa"/>
            <w:vAlign w:val="center"/>
          </w:tcPr>
          <w:p w14:paraId="147D4ECA" w14:textId="77777777" w:rsidR="00B81BAC" w:rsidRPr="00BC5EE9" w:rsidRDefault="00B81BAC" w:rsidP="00B81BAC">
            <w:pPr>
              <w:rPr>
                <w:rFonts w:ascii="Times New Roman" w:hAnsi="Times New Roman" w:cs="Times New Roman"/>
                <w:sz w:val="24"/>
                <w:szCs w:val="24"/>
              </w:rPr>
            </w:pPr>
          </w:p>
        </w:tc>
        <w:tc>
          <w:tcPr>
            <w:tcW w:w="754" w:type="dxa"/>
          </w:tcPr>
          <w:p w14:paraId="4520B755" w14:textId="77777777" w:rsidR="00B81BAC" w:rsidRPr="005A71CD" w:rsidRDefault="00B81BAC" w:rsidP="00B81BAC">
            <w:pPr>
              <w:rPr>
                <w:rFonts w:ascii="Times New Roman" w:hAnsi="Times New Roman" w:cs="Times New Roman"/>
                <w:sz w:val="22"/>
              </w:rPr>
            </w:pPr>
          </w:p>
        </w:tc>
        <w:tc>
          <w:tcPr>
            <w:tcW w:w="811" w:type="dxa"/>
          </w:tcPr>
          <w:p w14:paraId="09FD7F71" w14:textId="77777777" w:rsidR="00B81BAC" w:rsidRPr="005A71CD" w:rsidRDefault="00B81BAC" w:rsidP="00B81BAC">
            <w:pPr>
              <w:ind w:right="1011"/>
              <w:rPr>
                <w:rFonts w:ascii="Times New Roman" w:hAnsi="Times New Roman" w:cs="Times New Roman"/>
                <w:sz w:val="22"/>
              </w:rPr>
            </w:pPr>
          </w:p>
        </w:tc>
        <w:tc>
          <w:tcPr>
            <w:tcW w:w="808" w:type="dxa"/>
          </w:tcPr>
          <w:p w14:paraId="5A73CCC1" w14:textId="77777777" w:rsidR="00B81BAC" w:rsidRPr="005A71CD" w:rsidRDefault="00B81BAC" w:rsidP="00B81BAC">
            <w:pPr>
              <w:rPr>
                <w:rFonts w:ascii="Times New Roman" w:hAnsi="Times New Roman" w:cs="Times New Roman"/>
                <w:sz w:val="22"/>
              </w:rPr>
            </w:pPr>
          </w:p>
        </w:tc>
        <w:tc>
          <w:tcPr>
            <w:tcW w:w="632" w:type="dxa"/>
            <w:vAlign w:val="center"/>
          </w:tcPr>
          <w:p w14:paraId="264455C1" w14:textId="1C438036" w:rsidR="00B81BAC" w:rsidRPr="00BC5EE9" w:rsidRDefault="00B81BAC" w:rsidP="00B81BAC">
            <w:pPr>
              <w:rPr>
                <w:rFonts w:ascii="Segoe UI Symbol" w:hAnsi="Segoe UI Symbol" w:cs="Segoe UI Symbol"/>
                <w:sz w:val="24"/>
                <w:szCs w:val="24"/>
              </w:rPr>
            </w:pPr>
          </w:p>
        </w:tc>
        <w:tc>
          <w:tcPr>
            <w:tcW w:w="722" w:type="dxa"/>
            <w:vAlign w:val="center"/>
          </w:tcPr>
          <w:p w14:paraId="269A93B3"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1320F18D"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71DF788C" w14:textId="77777777" w:rsidR="00B81BAC" w:rsidRPr="00BC5EE9" w:rsidRDefault="00B81BAC" w:rsidP="00B81BAC">
            <w:pPr>
              <w:rPr>
                <w:rFonts w:ascii="Times New Roman" w:hAnsi="Times New Roman" w:cs="Times New Roman"/>
                <w:sz w:val="24"/>
                <w:szCs w:val="24"/>
              </w:rPr>
            </w:pPr>
          </w:p>
        </w:tc>
      </w:tr>
      <w:tr w:rsidR="00B81BAC" w:rsidRPr="00BC5EE9" w14:paraId="360CCBF7" w14:textId="77777777" w:rsidTr="0074052F">
        <w:trPr>
          <w:gridAfter w:val="1"/>
          <w:wAfter w:w="23" w:type="dxa"/>
          <w:jc w:val="center"/>
        </w:trPr>
        <w:tc>
          <w:tcPr>
            <w:tcW w:w="982" w:type="dxa"/>
            <w:vAlign w:val="center"/>
          </w:tcPr>
          <w:p w14:paraId="6ECA9224"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5</w:t>
            </w:r>
          </w:p>
        </w:tc>
        <w:tc>
          <w:tcPr>
            <w:tcW w:w="1171" w:type="dxa"/>
          </w:tcPr>
          <w:p w14:paraId="6C5569CF" w14:textId="13AF6D21" w:rsidR="00B81BAC" w:rsidRPr="00946407" w:rsidRDefault="00B81BAC" w:rsidP="00B81BAC">
            <w:pPr>
              <w:rPr>
                <w:rFonts w:ascii="Times New Roman" w:hAnsi="Times New Roman" w:cs="Times New Roman"/>
                <w:sz w:val="24"/>
                <w:szCs w:val="24"/>
              </w:rPr>
            </w:pPr>
          </w:p>
        </w:tc>
        <w:tc>
          <w:tcPr>
            <w:tcW w:w="1135" w:type="dxa"/>
            <w:vAlign w:val="center"/>
          </w:tcPr>
          <w:p w14:paraId="23C9186C" w14:textId="77777777" w:rsidR="00B81BAC" w:rsidRPr="00BC5EE9" w:rsidRDefault="00B81BAC" w:rsidP="00B81BAC">
            <w:pPr>
              <w:rPr>
                <w:rFonts w:ascii="Times New Roman" w:hAnsi="Times New Roman" w:cs="Times New Roman"/>
                <w:sz w:val="24"/>
                <w:szCs w:val="24"/>
              </w:rPr>
            </w:pPr>
          </w:p>
        </w:tc>
        <w:tc>
          <w:tcPr>
            <w:tcW w:w="754" w:type="dxa"/>
          </w:tcPr>
          <w:p w14:paraId="20C51424" w14:textId="77777777" w:rsidR="00B81BAC" w:rsidRPr="005A71CD" w:rsidRDefault="00B81BAC" w:rsidP="00B81BAC">
            <w:pPr>
              <w:rPr>
                <w:rFonts w:ascii="Times New Roman" w:hAnsi="Times New Roman" w:cs="Times New Roman"/>
                <w:sz w:val="22"/>
              </w:rPr>
            </w:pPr>
          </w:p>
        </w:tc>
        <w:tc>
          <w:tcPr>
            <w:tcW w:w="811" w:type="dxa"/>
          </w:tcPr>
          <w:p w14:paraId="0651B2DA" w14:textId="77777777" w:rsidR="00B81BAC" w:rsidRPr="005A71CD" w:rsidRDefault="00B81BAC" w:rsidP="00B81BAC">
            <w:pPr>
              <w:ind w:right="1011"/>
              <w:rPr>
                <w:rFonts w:ascii="Times New Roman" w:hAnsi="Times New Roman" w:cs="Times New Roman"/>
                <w:sz w:val="22"/>
              </w:rPr>
            </w:pPr>
          </w:p>
        </w:tc>
        <w:tc>
          <w:tcPr>
            <w:tcW w:w="808" w:type="dxa"/>
          </w:tcPr>
          <w:p w14:paraId="2FC6CF23" w14:textId="77777777" w:rsidR="00B81BAC" w:rsidRPr="005A71CD" w:rsidRDefault="00B81BAC" w:rsidP="00B81BAC">
            <w:pPr>
              <w:rPr>
                <w:rFonts w:ascii="Times New Roman" w:hAnsi="Times New Roman" w:cs="Times New Roman"/>
                <w:sz w:val="22"/>
              </w:rPr>
            </w:pPr>
          </w:p>
        </w:tc>
        <w:tc>
          <w:tcPr>
            <w:tcW w:w="632" w:type="dxa"/>
            <w:vAlign w:val="center"/>
          </w:tcPr>
          <w:p w14:paraId="74BAA233" w14:textId="649A5F3F" w:rsidR="00B81BAC" w:rsidRPr="00BC5EE9" w:rsidRDefault="00B81BAC" w:rsidP="00B81BAC">
            <w:pPr>
              <w:rPr>
                <w:rFonts w:ascii="Segoe UI Symbol" w:hAnsi="Segoe UI Symbol" w:cs="Segoe UI Symbol"/>
                <w:sz w:val="24"/>
                <w:szCs w:val="24"/>
              </w:rPr>
            </w:pPr>
          </w:p>
        </w:tc>
        <w:tc>
          <w:tcPr>
            <w:tcW w:w="722" w:type="dxa"/>
            <w:vAlign w:val="center"/>
          </w:tcPr>
          <w:p w14:paraId="36ED7CDB"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4FDBC0FD"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3C87852C" w14:textId="77777777" w:rsidR="00B81BAC" w:rsidRPr="00BC5EE9" w:rsidRDefault="00B81BAC" w:rsidP="00B81BAC">
            <w:pPr>
              <w:rPr>
                <w:rFonts w:ascii="Times New Roman" w:hAnsi="Times New Roman" w:cs="Times New Roman"/>
                <w:sz w:val="24"/>
                <w:szCs w:val="24"/>
              </w:rPr>
            </w:pPr>
          </w:p>
        </w:tc>
      </w:tr>
      <w:tr w:rsidR="00B81BAC" w:rsidRPr="00BC5EE9" w14:paraId="1513D676" w14:textId="77777777" w:rsidTr="0074052F">
        <w:trPr>
          <w:gridAfter w:val="1"/>
          <w:wAfter w:w="23" w:type="dxa"/>
          <w:jc w:val="center"/>
        </w:trPr>
        <w:tc>
          <w:tcPr>
            <w:tcW w:w="982" w:type="dxa"/>
            <w:vAlign w:val="center"/>
          </w:tcPr>
          <w:p w14:paraId="23F99A8C"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6</w:t>
            </w:r>
          </w:p>
        </w:tc>
        <w:tc>
          <w:tcPr>
            <w:tcW w:w="1171" w:type="dxa"/>
          </w:tcPr>
          <w:p w14:paraId="39AAC234" w14:textId="4BFA4535" w:rsidR="00B81BAC" w:rsidRPr="00946407" w:rsidRDefault="00B81BAC" w:rsidP="00B81BAC">
            <w:pPr>
              <w:rPr>
                <w:rFonts w:ascii="Times New Roman" w:hAnsi="Times New Roman" w:cs="Times New Roman"/>
                <w:sz w:val="24"/>
                <w:szCs w:val="24"/>
              </w:rPr>
            </w:pPr>
          </w:p>
        </w:tc>
        <w:tc>
          <w:tcPr>
            <w:tcW w:w="1135" w:type="dxa"/>
            <w:vAlign w:val="center"/>
          </w:tcPr>
          <w:p w14:paraId="66E91A75" w14:textId="77777777" w:rsidR="00B81BAC" w:rsidRPr="00BC5EE9" w:rsidRDefault="00B81BAC" w:rsidP="00B81BAC">
            <w:pPr>
              <w:rPr>
                <w:rFonts w:ascii="Times New Roman" w:hAnsi="Times New Roman" w:cs="Times New Roman"/>
                <w:sz w:val="24"/>
                <w:szCs w:val="24"/>
              </w:rPr>
            </w:pPr>
          </w:p>
        </w:tc>
        <w:tc>
          <w:tcPr>
            <w:tcW w:w="754" w:type="dxa"/>
          </w:tcPr>
          <w:p w14:paraId="020452BA" w14:textId="77777777" w:rsidR="00B81BAC" w:rsidRPr="005A71CD" w:rsidRDefault="00B81BAC" w:rsidP="00B81BAC">
            <w:pPr>
              <w:rPr>
                <w:rFonts w:ascii="Times New Roman" w:hAnsi="Times New Roman" w:cs="Times New Roman"/>
                <w:sz w:val="22"/>
              </w:rPr>
            </w:pPr>
          </w:p>
        </w:tc>
        <w:tc>
          <w:tcPr>
            <w:tcW w:w="811" w:type="dxa"/>
          </w:tcPr>
          <w:p w14:paraId="11B0A875" w14:textId="77777777" w:rsidR="00B81BAC" w:rsidRPr="005A71CD" w:rsidRDefault="00B81BAC" w:rsidP="00B81BAC">
            <w:pPr>
              <w:ind w:right="1011"/>
              <w:rPr>
                <w:rFonts w:ascii="Times New Roman" w:hAnsi="Times New Roman" w:cs="Times New Roman"/>
                <w:sz w:val="22"/>
              </w:rPr>
            </w:pPr>
          </w:p>
        </w:tc>
        <w:tc>
          <w:tcPr>
            <w:tcW w:w="808" w:type="dxa"/>
          </w:tcPr>
          <w:p w14:paraId="70042894" w14:textId="77777777" w:rsidR="00B81BAC" w:rsidRPr="005A71CD" w:rsidRDefault="00B81BAC" w:rsidP="00B81BAC">
            <w:pPr>
              <w:rPr>
                <w:rFonts w:ascii="Times New Roman" w:hAnsi="Times New Roman" w:cs="Times New Roman"/>
                <w:sz w:val="22"/>
              </w:rPr>
            </w:pPr>
          </w:p>
        </w:tc>
        <w:tc>
          <w:tcPr>
            <w:tcW w:w="632" w:type="dxa"/>
            <w:vAlign w:val="center"/>
          </w:tcPr>
          <w:p w14:paraId="17A8E4FB" w14:textId="1144E69B" w:rsidR="00B81BAC" w:rsidRPr="00BC5EE9" w:rsidRDefault="00B81BAC" w:rsidP="00B81BAC">
            <w:pPr>
              <w:rPr>
                <w:rFonts w:ascii="Segoe UI Symbol" w:hAnsi="Segoe UI Symbol" w:cs="Segoe UI Symbol"/>
                <w:sz w:val="24"/>
                <w:szCs w:val="24"/>
              </w:rPr>
            </w:pPr>
          </w:p>
        </w:tc>
        <w:tc>
          <w:tcPr>
            <w:tcW w:w="722" w:type="dxa"/>
            <w:vAlign w:val="center"/>
          </w:tcPr>
          <w:p w14:paraId="456528EE"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54E011B2"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3313AE56" w14:textId="77777777" w:rsidR="00B81BAC" w:rsidRPr="00BC5EE9" w:rsidRDefault="00B81BAC" w:rsidP="00B81BAC">
            <w:pPr>
              <w:rPr>
                <w:rFonts w:ascii="Times New Roman" w:hAnsi="Times New Roman" w:cs="Times New Roman"/>
                <w:sz w:val="24"/>
                <w:szCs w:val="24"/>
              </w:rPr>
            </w:pPr>
          </w:p>
        </w:tc>
      </w:tr>
      <w:tr w:rsidR="00B81BAC" w:rsidRPr="00BC5EE9" w14:paraId="375E75DD" w14:textId="77777777" w:rsidTr="0074052F">
        <w:trPr>
          <w:gridAfter w:val="1"/>
          <w:wAfter w:w="23" w:type="dxa"/>
          <w:jc w:val="center"/>
        </w:trPr>
        <w:tc>
          <w:tcPr>
            <w:tcW w:w="982" w:type="dxa"/>
            <w:vAlign w:val="center"/>
          </w:tcPr>
          <w:p w14:paraId="35172FB4"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7</w:t>
            </w:r>
          </w:p>
        </w:tc>
        <w:tc>
          <w:tcPr>
            <w:tcW w:w="1171" w:type="dxa"/>
          </w:tcPr>
          <w:p w14:paraId="558DE721" w14:textId="5B3DE143" w:rsidR="00B81BAC" w:rsidRPr="00946407" w:rsidRDefault="00B81BAC" w:rsidP="00B81BAC">
            <w:pPr>
              <w:rPr>
                <w:rFonts w:ascii="Times New Roman" w:hAnsi="Times New Roman" w:cs="Times New Roman"/>
                <w:sz w:val="24"/>
                <w:szCs w:val="24"/>
              </w:rPr>
            </w:pPr>
          </w:p>
        </w:tc>
        <w:tc>
          <w:tcPr>
            <w:tcW w:w="1135" w:type="dxa"/>
            <w:vAlign w:val="center"/>
          </w:tcPr>
          <w:p w14:paraId="3FE8B58E" w14:textId="77777777" w:rsidR="00B81BAC" w:rsidRPr="00BC5EE9" w:rsidRDefault="00B81BAC" w:rsidP="00B81BAC">
            <w:pPr>
              <w:rPr>
                <w:rFonts w:ascii="Times New Roman" w:hAnsi="Times New Roman" w:cs="Times New Roman"/>
                <w:sz w:val="24"/>
                <w:szCs w:val="24"/>
              </w:rPr>
            </w:pPr>
          </w:p>
        </w:tc>
        <w:tc>
          <w:tcPr>
            <w:tcW w:w="754" w:type="dxa"/>
          </w:tcPr>
          <w:p w14:paraId="62737B1F" w14:textId="77777777" w:rsidR="00B81BAC" w:rsidRPr="005A71CD" w:rsidRDefault="00B81BAC" w:rsidP="00B81BAC">
            <w:pPr>
              <w:rPr>
                <w:rFonts w:ascii="Times New Roman" w:hAnsi="Times New Roman" w:cs="Times New Roman"/>
                <w:sz w:val="22"/>
              </w:rPr>
            </w:pPr>
          </w:p>
        </w:tc>
        <w:tc>
          <w:tcPr>
            <w:tcW w:w="811" w:type="dxa"/>
          </w:tcPr>
          <w:p w14:paraId="22F46EC4" w14:textId="77777777" w:rsidR="00B81BAC" w:rsidRPr="005A71CD" w:rsidRDefault="00B81BAC" w:rsidP="00B81BAC">
            <w:pPr>
              <w:ind w:right="1011"/>
              <w:rPr>
                <w:rFonts w:ascii="Times New Roman" w:hAnsi="Times New Roman" w:cs="Times New Roman"/>
                <w:sz w:val="22"/>
              </w:rPr>
            </w:pPr>
          </w:p>
        </w:tc>
        <w:tc>
          <w:tcPr>
            <w:tcW w:w="808" w:type="dxa"/>
          </w:tcPr>
          <w:p w14:paraId="3A44B0DD" w14:textId="77777777" w:rsidR="00B81BAC" w:rsidRPr="005A71CD" w:rsidRDefault="00B81BAC" w:rsidP="00B81BAC">
            <w:pPr>
              <w:rPr>
                <w:rFonts w:ascii="Times New Roman" w:hAnsi="Times New Roman" w:cs="Times New Roman"/>
                <w:sz w:val="22"/>
              </w:rPr>
            </w:pPr>
          </w:p>
        </w:tc>
        <w:tc>
          <w:tcPr>
            <w:tcW w:w="632" w:type="dxa"/>
            <w:vAlign w:val="center"/>
          </w:tcPr>
          <w:p w14:paraId="5D89D6E2" w14:textId="1B4F7F4F" w:rsidR="00B81BAC" w:rsidRPr="00BC5EE9" w:rsidRDefault="00B81BAC" w:rsidP="00B81BAC">
            <w:pPr>
              <w:rPr>
                <w:rFonts w:ascii="Segoe UI Symbol" w:hAnsi="Segoe UI Symbol" w:cs="Segoe UI Symbol"/>
                <w:sz w:val="24"/>
                <w:szCs w:val="24"/>
              </w:rPr>
            </w:pPr>
          </w:p>
        </w:tc>
        <w:tc>
          <w:tcPr>
            <w:tcW w:w="722" w:type="dxa"/>
            <w:vAlign w:val="center"/>
          </w:tcPr>
          <w:p w14:paraId="0C059530"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4D391A4B"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22B29081" w14:textId="77777777" w:rsidR="00B81BAC" w:rsidRPr="00BC5EE9" w:rsidRDefault="00B81BAC" w:rsidP="00B81BAC">
            <w:pPr>
              <w:rPr>
                <w:rFonts w:ascii="Times New Roman" w:hAnsi="Times New Roman" w:cs="Times New Roman"/>
                <w:sz w:val="24"/>
                <w:szCs w:val="24"/>
              </w:rPr>
            </w:pPr>
          </w:p>
        </w:tc>
      </w:tr>
      <w:tr w:rsidR="00B81BAC" w:rsidRPr="00BC5EE9" w14:paraId="1925475B" w14:textId="77777777" w:rsidTr="0074052F">
        <w:trPr>
          <w:gridAfter w:val="1"/>
          <w:wAfter w:w="23" w:type="dxa"/>
          <w:jc w:val="center"/>
        </w:trPr>
        <w:tc>
          <w:tcPr>
            <w:tcW w:w="982" w:type="dxa"/>
            <w:vAlign w:val="center"/>
          </w:tcPr>
          <w:p w14:paraId="3DDC6053"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8</w:t>
            </w:r>
          </w:p>
        </w:tc>
        <w:tc>
          <w:tcPr>
            <w:tcW w:w="1171" w:type="dxa"/>
          </w:tcPr>
          <w:p w14:paraId="4A681D1A" w14:textId="6FF7AD77" w:rsidR="00B81BAC" w:rsidRPr="00946407" w:rsidRDefault="00B81BAC" w:rsidP="00B81BAC">
            <w:pPr>
              <w:rPr>
                <w:rFonts w:ascii="Times New Roman" w:hAnsi="Times New Roman" w:cs="Times New Roman"/>
                <w:sz w:val="24"/>
                <w:szCs w:val="24"/>
              </w:rPr>
            </w:pPr>
          </w:p>
        </w:tc>
        <w:tc>
          <w:tcPr>
            <w:tcW w:w="1135" w:type="dxa"/>
            <w:vAlign w:val="center"/>
          </w:tcPr>
          <w:p w14:paraId="17315D31" w14:textId="77777777" w:rsidR="00B81BAC" w:rsidRPr="00BC5EE9" w:rsidRDefault="00B81BAC" w:rsidP="00B81BAC">
            <w:pPr>
              <w:rPr>
                <w:rFonts w:ascii="Times New Roman" w:hAnsi="Times New Roman" w:cs="Times New Roman"/>
                <w:sz w:val="24"/>
                <w:szCs w:val="24"/>
              </w:rPr>
            </w:pPr>
          </w:p>
        </w:tc>
        <w:tc>
          <w:tcPr>
            <w:tcW w:w="754" w:type="dxa"/>
          </w:tcPr>
          <w:p w14:paraId="2542FEA9" w14:textId="77777777" w:rsidR="00B81BAC" w:rsidRPr="005A71CD" w:rsidRDefault="00B81BAC" w:rsidP="00B81BAC">
            <w:pPr>
              <w:rPr>
                <w:rFonts w:ascii="Times New Roman" w:hAnsi="Times New Roman" w:cs="Times New Roman"/>
                <w:sz w:val="22"/>
              </w:rPr>
            </w:pPr>
          </w:p>
        </w:tc>
        <w:tc>
          <w:tcPr>
            <w:tcW w:w="811" w:type="dxa"/>
          </w:tcPr>
          <w:p w14:paraId="68CECD60" w14:textId="77777777" w:rsidR="00B81BAC" w:rsidRPr="005A71CD" w:rsidRDefault="00B81BAC" w:rsidP="00B81BAC">
            <w:pPr>
              <w:ind w:right="1011"/>
              <w:rPr>
                <w:rFonts w:ascii="Times New Roman" w:hAnsi="Times New Roman" w:cs="Times New Roman"/>
                <w:sz w:val="22"/>
              </w:rPr>
            </w:pPr>
          </w:p>
        </w:tc>
        <w:tc>
          <w:tcPr>
            <w:tcW w:w="808" w:type="dxa"/>
          </w:tcPr>
          <w:p w14:paraId="255D9DEC" w14:textId="77777777" w:rsidR="00B81BAC" w:rsidRPr="005A71CD" w:rsidRDefault="00B81BAC" w:rsidP="00B81BAC">
            <w:pPr>
              <w:rPr>
                <w:rFonts w:ascii="Times New Roman" w:hAnsi="Times New Roman" w:cs="Times New Roman"/>
                <w:sz w:val="22"/>
              </w:rPr>
            </w:pPr>
          </w:p>
        </w:tc>
        <w:tc>
          <w:tcPr>
            <w:tcW w:w="632" w:type="dxa"/>
            <w:vAlign w:val="center"/>
          </w:tcPr>
          <w:p w14:paraId="5BD0E61C" w14:textId="53D3B99D" w:rsidR="00B81BAC" w:rsidRPr="00BC5EE9" w:rsidRDefault="00B81BAC" w:rsidP="00B81BAC">
            <w:pPr>
              <w:rPr>
                <w:rFonts w:ascii="Segoe UI Symbol" w:hAnsi="Segoe UI Symbol" w:cs="Segoe UI Symbol"/>
                <w:sz w:val="24"/>
                <w:szCs w:val="24"/>
              </w:rPr>
            </w:pPr>
          </w:p>
        </w:tc>
        <w:tc>
          <w:tcPr>
            <w:tcW w:w="722" w:type="dxa"/>
            <w:vAlign w:val="center"/>
          </w:tcPr>
          <w:p w14:paraId="78189AAF"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62F31599"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22906953" w14:textId="77777777" w:rsidR="00B81BAC" w:rsidRPr="00BC5EE9" w:rsidRDefault="00B81BAC" w:rsidP="00B81BAC">
            <w:pPr>
              <w:rPr>
                <w:rFonts w:ascii="Times New Roman" w:hAnsi="Times New Roman" w:cs="Times New Roman"/>
                <w:sz w:val="24"/>
                <w:szCs w:val="24"/>
              </w:rPr>
            </w:pPr>
          </w:p>
        </w:tc>
      </w:tr>
      <w:tr w:rsidR="00B81BAC" w:rsidRPr="00BC5EE9" w14:paraId="5493071D" w14:textId="77777777" w:rsidTr="0074052F">
        <w:trPr>
          <w:gridAfter w:val="1"/>
          <w:wAfter w:w="23" w:type="dxa"/>
          <w:jc w:val="center"/>
        </w:trPr>
        <w:tc>
          <w:tcPr>
            <w:tcW w:w="982" w:type="dxa"/>
            <w:vAlign w:val="center"/>
          </w:tcPr>
          <w:p w14:paraId="462F3C5C"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9</w:t>
            </w:r>
          </w:p>
        </w:tc>
        <w:tc>
          <w:tcPr>
            <w:tcW w:w="1171" w:type="dxa"/>
          </w:tcPr>
          <w:p w14:paraId="1D2B6825" w14:textId="0BC69E2D" w:rsidR="00B81BAC" w:rsidRPr="00946407" w:rsidRDefault="00B81BAC" w:rsidP="00B81BAC">
            <w:pPr>
              <w:rPr>
                <w:rFonts w:ascii="Times New Roman" w:hAnsi="Times New Roman" w:cs="Times New Roman"/>
                <w:sz w:val="24"/>
                <w:szCs w:val="24"/>
              </w:rPr>
            </w:pPr>
          </w:p>
        </w:tc>
        <w:tc>
          <w:tcPr>
            <w:tcW w:w="1135" w:type="dxa"/>
            <w:vAlign w:val="center"/>
          </w:tcPr>
          <w:p w14:paraId="25471B4D" w14:textId="77777777" w:rsidR="00B81BAC" w:rsidRPr="00BC5EE9" w:rsidRDefault="00B81BAC" w:rsidP="00B81BAC">
            <w:pPr>
              <w:rPr>
                <w:rFonts w:ascii="Times New Roman" w:hAnsi="Times New Roman" w:cs="Times New Roman"/>
                <w:sz w:val="24"/>
                <w:szCs w:val="24"/>
              </w:rPr>
            </w:pPr>
          </w:p>
        </w:tc>
        <w:tc>
          <w:tcPr>
            <w:tcW w:w="754" w:type="dxa"/>
          </w:tcPr>
          <w:p w14:paraId="51E3F272" w14:textId="77777777" w:rsidR="00B81BAC" w:rsidRPr="005A71CD" w:rsidRDefault="00B81BAC" w:rsidP="00B81BAC">
            <w:pPr>
              <w:rPr>
                <w:rFonts w:ascii="Times New Roman" w:hAnsi="Times New Roman" w:cs="Times New Roman"/>
                <w:sz w:val="22"/>
              </w:rPr>
            </w:pPr>
          </w:p>
        </w:tc>
        <w:tc>
          <w:tcPr>
            <w:tcW w:w="811" w:type="dxa"/>
          </w:tcPr>
          <w:p w14:paraId="23C65700" w14:textId="77777777" w:rsidR="00B81BAC" w:rsidRPr="005A71CD" w:rsidRDefault="00B81BAC" w:rsidP="00B81BAC">
            <w:pPr>
              <w:ind w:right="1011"/>
              <w:rPr>
                <w:rFonts w:ascii="Times New Roman" w:hAnsi="Times New Roman" w:cs="Times New Roman"/>
                <w:sz w:val="22"/>
              </w:rPr>
            </w:pPr>
          </w:p>
        </w:tc>
        <w:tc>
          <w:tcPr>
            <w:tcW w:w="808" w:type="dxa"/>
          </w:tcPr>
          <w:p w14:paraId="569D1400" w14:textId="77777777" w:rsidR="00B81BAC" w:rsidRPr="005A71CD" w:rsidRDefault="00B81BAC" w:rsidP="00B81BAC">
            <w:pPr>
              <w:rPr>
                <w:rFonts w:ascii="Times New Roman" w:hAnsi="Times New Roman" w:cs="Times New Roman"/>
                <w:sz w:val="22"/>
              </w:rPr>
            </w:pPr>
          </w:p>
        </w:tc>
        <w:tc>
          <w:tcPr>
            <w:tcW w:w="632" w:type="dxa"/>
            <w:vAlign w:val="center"/>
          </w:tcPr>
          <w:p w14:paraId="33EF13DE" w14:textId="7C84938C" w:rsidR="00B81BAC" w:rsidRPr="00BC5EE9" w:rsidRDefault="00B81BAC" w:rsidP="00B81BAC">
            <w:pPr>
              <w:rPr>
                <w:rFonts w:ascii="Segoe UI Symbol" w:hAnsi="Segoe UI Symbol" w:cs="Segoe UI Symbol"/>
                <w:sz w:val="24"/>
                <w:szCs w:val="24"/>
              </w:rPr>
            </w:pPr>
          </w:p>
        </w:tc>
        <w:tc>
          <w:tcPr>
            <w:tcW w:w="722" w:type="dxa"/>
            <w:vAlign w:val="center"/>
          </w:tcPr>
          <w:p w14:paraId="75D9FCA5"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46BE2D58"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08DE55EC" w14:textId="77777777" w:rsidR="00B81BAC" w:rsidRPr="00BC5EE9" w:rsidRDefault="00B81BAC" w:rsidP="00B81BAC">
            <w:pPr>
              <w:rPr>
                <w:rFonts w:ascii="Times New Roman" w:hAnsi="Times New Roman" w:cs="Times New Roman"/>
                <w:sz w:val="24"/>
                <w:szCs w:val="24"/>
              </w:rPr>
            </w:pPr>
          </w:p>
        </w:tc>
      </w:tr>
      <w:tr w:rsidR="00B81BAC" w:rsidRPr="00BC5EE9" w14:paraId="551D83DE" w14:textId="77777777" w:rsidTr="0074052F">
        <w:trPr>
          <w:gridAfter w:val="1"/>
          <w:wAfter w:w="23" w:type="dxa"/>
          <w:jc w:val="center"/>
        </w:trPr>
        <w:tc>
          <w:tcPr>
            <w:tcW w:w="982" w:type="dxa"/>
            <w:vAlign w:val="center"/>
          </w:tcPr>
          <w:p w14:paraId="2784CF35" w14:textId="77777777" w:rsidR="00B81BAC" w:rsidRPr="00BC5EE9" w:rsidRDefault="00B81BAC" w:rsidP="008C076F">
            <w:pPr>
              <w:jc w:val="center"/>
              <w:rPr>
                <w:rFonts w:ascii="Times New Roman" w:hAnsi="Times New Roman" w:cs="Times New Roman"/>
                <w:sz w:val="24"/>
                <w:szCs w:val="24"/>
              </w:rPr>
            </w:pPr>
            <w:r w:rsidRPr="00BC5EE9">
              <w:rPr>
                <w:rFonts w:ascii="Times New Roman" w:hAnsi="Times New Roman" w:cs="Times New Roman"/>
                <w:sz w:val="24"/>
                <w:szCs w:val="24"/>
              </w:rPr>
              <w:t>10</w:t>
            </w:r>
          </w:p>
        </w:tc>
        <w:tc>
          <w:tcPr>
            <w:tcW w:w="1171" w:type="dxa"/>
          </w:tcPr>
          <w:p w14:paraId="2D0DFEC5" w14:textId="5DAEE635" w:rsidR="00B81BAC" w:rsidRPr="00946407" w:rsidRDefault="00B81BAC" w:rsidP="00B81BAC">
            <w:pPr>
              <w:rPr>
                <w:rFonts w:ascii="Times New Roman" w:hAnsi="Times New Roman" w:cs="Times New Roman"/>
                <w:sz w:val="24"/>
                <w:szCs w:val="24"/>
              </w:rPr>
            </w:pPr>
          </w:p>
        </w:tc>
        <w:tc>
          <w:tcPr>
            <w:tcW w:w="1135" w:type="dxa"/>
            <w:vAlign w:val="center"/>
          </w:tcPr>
          <w:p w14:paraId="0CF38F3B" w14:textId="77777777" w:rsidR="00B81BAC" w:rsidRPr="00BC5EE9" w:rsidRDefault="00B81BAC" w:rsidP="00B81BAC">
            <w:pPr>
              <w:rPr>
                <w:rFonts w:ascii="Times New Roman" w:hAnsi="Times New Roman" w:cs="Times New Roman"/>
                <w:sz w:val="24"/>
                <w:szCs w:val="24"/>
              </w:rPr>
            </w:pPr>
          </w:p>
        </w:tc>
        <w:tc>
          <w:tcPr>
            <w:tcW w:w="754" w:type="dxa"/>
          </w:tcPr>
          <w:p w14:paraId="5CA812DD" w14:textId="77777777" w:rsidR="00B81BAC" w:rsidRPr="005A71CD" w:rsidRDefault="00B81BAC" w:rsidP="00B81BAC">
            <w:pPr>
              <w:rPr>
                <w:rFonts w:ascii="Times New Roman" w:hAnsi="Times New Roman" w:cs="Times New Roman"/>
                <w:sz w:val="22"/>
              </w:rPr>
            </w:pPr>
          </w:p>
        </w:tc>
        <w:tc>
          <w:tcPr>
            <w:tcW w:w="811" w:type="dxa"/>
          </w:tcPr>
          <w:p w14:paraId="05E5173B" w14:textId="77777777" w:rsidR="00B81BAC" w:rsidRPr="005A71CD" w:rsidRDefault="00B81BAC" w:rsidP="00B81BAC">
            <w:pPr>
              <w:ind w:right="1011"/>
              <w:rPr>
                <w:rFonts w:ascii="Times New Roman" w:hAnsi="Times New Roman" w:cs="Times New Roman"/>
                <w:sz w:val="22"/>
              </w:rPr>
            </w:pPr>
          </w:p>
        </w:tc>
        <w:tc>
          <w:tcPr>
            <w:tcW w:w="808" w:type="dxa"/>
          </w:tcPr>
          <w:p w14:paraId="037A018A" w14:textId="77777777" w:rsidR="00B81BAC" w:rsidRPr="005A71CD" w:rsidRDefault="00B81BAC" w:rsidP="00B81BAC">
            <w:pPr>
              <w:rPr>
                <w:rFonts w:ascii="Times New Roman" w:hAnsi="Times New Roman" w:cs="Times New Roman"/>
                <w:sz w:val="22"/>
              </w:rPr>
            </w:pPr>
          </w:p>
        </w:tc>
        <w:tc>
          <w:tcPr>
            <w:tcW w:w="632" w:type="dxa"/>
            <w:vAlign w:val="center"/>
          </w:tcPr>
          <w:p w14:paraId="76CA7EBB" w14:textId="051D680F" w:rsidR="00B81BAC" w:rsidRPr="00BC5EE9" w:rsidRDefault="00B81BAC" w:rsidP="00B81BAC">
            <w:pPr>
              <w:rPr>
                <w:rFonts w:ascii="Segoe UI Symbol" w:hAnsi="Segoe UI Symbol" w:cs="Segoe UI Symbol"/>
                <w:sz w:val="24"/>
                <w:szCs w:val="24"/>
              </w:rPr>
            </w:pPr>
          </w:p>
        </w:tc>
        <w:tc>
          <w:tcPr>
            <w:tcW w:w="722" w:type="dxa"/>
            <w:vAlign w:val="center"/>
          </w:tcPr>
          <w:p w14:paraId="516CC3E5" w14:textId="77777777" w:rsidR="00B81BAC" w:rsidRPr="00BC5EE9" w:rsidRDefault="00B81BAC" w:rsidP="002076C6">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810" w:type="dxa"/>
            <w:vAlign w:val="center"/>
          </w:tcPr>
          <w:p w14:paraId="54A3FAB0" w14:textId="77777777" w:rsidR="00B81BAC" w:rsidRPr="00BC5EE9" w:rsidRDefault="00B81BAC" w:rsidP="002076C6">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597" w:type="dxa"/>
            <w:vAlign w:val="center"/>
          </w:tcPr>
          <w:p w14:paraId="31D50B41" w14:textId="77777777" w:rsidR="00B81BAC" w:rsidRPr="00BC5EE9" w:rsidRDefault="00B81BAC" w:rsidP="00B81BAC">
            <w:pPr>
              <w:rPr>
                <w:rFonts w:ascii="Times New Roman" w:hAnsi="Times New Roman" w:cs="Times New Roman"/>
                <w:sz w:val="24"/>
                <w:szCs w:val="24"/>
              </w:rPr>
            </w:pPr>
          </w:p>
        </w:tc>
      </w:tr>
    </w:tbl>
    <w:p w14:paraId="06A251D9" w14:textId="77777777" w:rsidR="00FF1025" w:rsidRDefault="00FF1025" w:rsidP="00AB50E8">
      <w:pPr>
        <w:rPr>
          <w:rFonts w:ascii="Times New Roman" w:hAnsi="Times New Roman" w:cs="Times New Roman"/>
          <w:b/>
          <w:bCs/>
          <w:sz w:val="24"/>
          <w:szCs w:val="24"/>
        </w:rPr>
      </w:pPr>
    </w:p>
    <w:p w14:paraId="2FF120F2" w14:textId="0CFF3C63" w:rsidR="00AB50E8" w:rsidRDefault="00AB50E8" w:rsidP="00AB50E8">
      <w:pPr>
        <w:rPr>
          <w:rFonts w:ascii="Times New Roman" w:eastAsiaTheme="majorEastAsia" w:hAnsi="Times New Roman" w:cs="Times New Roman"/>
          <w:b/>
          <w:bCs/>
          <w:color w:val="1F4E79"/>
          <w:sz w:val="28"/>
          <w:szCs w:val="28"/>
        </w:rPr>
      </w:pPr>
      <w:r w:rsidRPr="00A66F9B">
        <w:rPr>
          <w:rFonts w:ascii="Times New Roman" w:eastAsiaTheme="majorEastAsia" w:hAnsi="Times New Roman" w:cs="Times New Roman"/>
          <w:b/>
          <w:bCs/>
          <w:color w:val="1F4E79"/>
          <w:sz w:val="28"/>
          <w:szCs w:val="28"/>
        </w:rPr>
        <w:t>1</w:t>
      </w:r>
      <w:r w:rsidR="004217A8">
        <w:rPr>
          <w:rFonts w:ascii="Times New Roman" w:eastAsiaTheme="majorEastAsia" w:hAnsi="Times New Roman" w:cs="Times New Roman"/>
          <w:b/>
          <w:bCs/>
          <w:color w:val="1F4E79"/>
          <w:sz w:val="28"/>
          <w:szCs w:val="28"/>
        </w:rPr>
        <w:t>1</w:t>
      </w:r>
      <w:r w:rsidRPr="00A66F9B">
        <w:rPr>
          <w:rFonts w:ascii="Times New Roman" w:eastAsiaTheme="majorEastAsia" w:hAnsi="Times New Roman" w:cs="Times New Roman"/>
          <w:b/>
          <w:bCs/>
          <w:color w:val="1F4E79"/>
          <w:sz w:val="28"/>
          <w:szCs w:val="28"/>
        </w:rPr>
        <w:t>.7 Operational Observations</w:t>
      </w:r>
    </w:p>
    <w:tbl>
      <w:tblPr>
        <w:tblStyle w:val="TableGrid"/>
        <w:tblW w:w="94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66"/>
        <w:gridCol w:w="3570"/>
        <w:gridCol w:w="670"/>
        <w:gridCol w:w="616"/>
        <w:gridCol w:w="1323"/>
      </w:tblGrid>
      <w:tr w:rsidR="00111119" w:rsidRPr="00BC5EE9" w14:paraId="2384D2E1" w14:textId="7609ECE9" w:rsidTr="00F0104C">
        <w:trPr>
          <w:jc w:val="center"/>
        </w:trPr>
        <w:tc>
          <w:tcPr>
            <w:tcW w:w="3266" w:type="dxa"/>
            <w:shd w:val="clear" w:color="auto" w:fill="1F4E79"/>
            <w:vAlign w:val="center"/>
          </w:tcPr>
          <w:p w14:paraId="2FF408C3"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b/>
                <w:color w:val="FFFFFF"/>
                <w:sz w:val="24"/>
                <w:szCs w:val="24"/>
              </w:rPr>
              <w:t>Parameter</w:t>
            </w:r>
          </w:p>
        </w:tc>
        <w:tc>
          <w:tcPr>
            <w:tcW w:w="3570" w:type="dxa"/>
            <w:shd w:val="clear" w:color="auto" w:fill="1F4E79"/>
            <w:vAlign w:val="center"/>
          </w:tcPr>
          <w:p w14:paraId="4000E1BA"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Contractual requirement</w:t>
            </w:r>
          </w:p>
        </w:tc>
        <w:tc>
          <w:tcPr>
            <w:tcW w:w="670" w:type="dxa"/>
            <w:shd w:val="clear" w:color="auto" w:fill="1F4E79"/>
            <w:vAlign w:val="center"/>
          </w:tcPr>
          <w:p w14:paraId="4BE617E6" w14:textId="77777777" w:rsidR="00111119" w:rsidRPr="00BC5EE9" w:rsidRDefault="00111119" w:rsidP="00490CC0">
            <w:pPr>
              <w:jc w:val="center"/>
              <w:rPr>
                <w:rFonts w:ascii="Times New Roman" w:hAnsi="Times New Roman" w:cs="Times New Roman"/>
                <w:sz w:val="24"/>
                <w:szCs w:val="24"/>
              </w:rPr>
            </w:pPr>
            <w:r w:rsidRPr="00BC5EE9">
              <w:rPr>
                <w:rFonts w:ascii="Times New Roman" w:hAnsi="Times New Roman" w:cs="Times New Roman"/>
                <w:b/>
                <w:color w:val="FFFFFF"/>
                <w:sz w:val="24"/>
                <w:szCs w:val="24"/>
              </w:rPr>
              <w:t>Pass</w:t>
            </w:r>
          </w:p>
        </w:tc>
        <w:tc>
          <w:tcPr>
            <w:tcW w:w="616" w:type="dxa"/>
            <w:shd w:val="clear" w:color="auto" w:fill="1F4E79"/>
            <w:vAlign w:val="center"/>
          </w:tcPr>
          <w:p w14:paraId="552FBD7A" w14:textId="77777777" w:rsidR="00111119" w:rsidRPr="00BC5EE9" w:rsidRDefault="00111119" w:rsidP="00490CC0">
            <w:pPr>
              <w:jc w:val="center"/>
              <w:rPr>
                <w:rFonts w:ascii="Times New Roman" w:hAnsi="Times New Roman" w:cs="Times New Roman"/>
                <w:b/>
                <w:color w:val="FFFFFF"/>
                <w:sz w:val="24"/>
                <w:szCs w:val="24"/>
              </w:rPr>
            </w:pPr>
            <w:r w:rsidRPr="00BC5EE9">
              <w:rPr>
                <w:rFonts w:ascii="Times New Roman" w:hAnsi="Times New Roman" w:cs="Times New Roman"/>
                <w:b/>
                <w:color w:val="FFFFFF"/>
                <w:sz w:val="24"/>
                <w:szCs w:val="24"/>
              </w:rPr>
              <w:t>Fail</w:t>
            </w:r>
          </w:p>
        </w:tc>
        <w:tc>
          <w:tcPr>
            <w:tcW w:w="1323" w:type="dxa"/>
            <w:shd w:val="clear" w:color="auto" w:fill="1F4E79"/>
          </w:tcPr>
          <w:p w14:paraId="75D2AC63" w14:textId="63A9B1AE" w:rsidR="00111119" w:rsidRPr="00BC5EE9" w:rsidRDefault="00111119" w:rsidP="00D049F6">
            <w:pPr>
              <w:rPr>
                <w:rFonts w:ascii="Times New Roman" w:hAnsi="Times New Roman" w:cs="Times New Roman"/>
                <w:b/>
                <w:color w:val="FFFFFF"/>
                <w:sz w:val="24"/>
                <w:szCs w:val="24"/>
              </w:rPr>
            </w:pPr>
            <w:r w:rsidRPr="00814402">
              <w:rPr>
                <w:rFonts w:ascii="Times New Roman" w:hAnsi="Times New Roman" w:cs="Times New Roman"/>
                <w:b/>
                <w:bCs/>
                <w:color w:val="FFFFFF" w:themeColor="background1"/>
                <w:sz w:val="24"/>
                <w:szCs w:val="24"/>
              </w:rPr>
              <w:t>Comments</w:t>
            </w:r>
          </w:p>
        </w:tc>
      </w:tr>
      <w:tr w:rsidR="00111119" w:rsidRPr="00BC5EE9" w14:paraId="4C032AC3" w14:textId="48D77E9B" w:rsidTr="00F0104C">
        <w:trPr>
          <w:jc w:val="center"/>
        </w:trPr>
        <w:tc>
          <w:tcPr>
            <w:tcW w:w="3266" w:type="dxa"/>
            <w:vAlign w:val="center"/>
          </w:tcPr>
          <w:p w14:paraId="59D8950D"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Processing capacity</w:t>
            </w:r>
          </w:p>
        </w:tc>
        <w:tc>
          <w:tcPr>
            <w:tcW w:w="3570" w:type="dxa"/>
            <w:vAlign w:val="center"/>
          </w:tcPr>
          <w:p w14:paraId="64DB0CBB"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As specified in Annex II</w:t>
            </w:r>
          </w:p>
        </w:tc>
        <w:tc>
          <w:tcPr>
            <w:tcW w:w="670" w:type="dxa"/>
            <w:vAlign w:val="center"/>
          </w:tcPr>
          <w:p w14:paraId="67F87573"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41BEB3C4"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0E20D043" w14:textId="77777777" w:rsidR="00111119" w:rsidRPr="00BC5EE9" w:rsidRDefault="00111119" w:rsidP="00D049F6">
            <w:pPr>
              <w:rPr>
                <w:rFonts w:ascii="Segoe UI Symbol" w:hAnsi="Segoe UI Symbol" w:cs="Segoe UI Symbol"/>
                <w:sz w:val="24"/>
                <w:szCs w:val="24"/>
              </w:rPr>
            </w:pPr>
          </w:p>
        </w:tc>
      </w:tr>
      <w:tr w:rsidR="00111119" w:rsidRPr="00BC5EE9" w14:paraId="3ADF18F5" w14:textId="2937D394" w:rsidTr="00F0104C">
        <w:trPr>
          <w:jc w:val="center"/>
        </w:trPr>
        <w:tc>
          <w:tcPr>
            <w:tcW w:w="3266" w:type="dxa"/>
            <w:vAlign w:val="center"/>
          </w:tcPr>
          <w:p w14:paraId="308C5C66"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Output granulation</w:t>
            </w:r>
          </w:p>
        </w:tc>
        <w:tc>
          <w:tcPr>
            <w:tcW w:w="3570" w:type="dxa"/>
            <w:vAlign w:val="center"/>
          </w:tcPr>
          <w:p w14:paraId="13C17B91"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As specified in Annex II</w:t>
            </w:r>
          </w:p>
        </w:tc>
        <w:tc>
          <w:tcPr>
            <w:tcW w:w="670" w:type="dxa"/>
            <w:vAlign w:val="center"/>
          </w:tcPr>
          <w:p w14:paraId="323117E2"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206E19C3"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5DBCA503" w14:textId="77777777" w:rsidR="00111119" w:rsidRPr="00BC5EE9" w:rsidRDefault="00111119" w:rsidP="00D049F6">
            <w:pPr>
              <w:rPr>
                <w:rFonts w:ascii="Segoe UI Symbol" w:hAnsi="Segoe UI Symbol" w:cs="Segoe UI Symbol"/>
                <w:sz w:val="24"/>
                <w:szCs w:val="24"/>
              </w:rPr>
            </w:pPr>
          </w:p>
        </w:tc>
      </w:tr>
      <w:tr w:rsidR="00111119" w:rsidRPr="00BC5EE9" w14:paraId="04835E35" w14:textId="1ADEA2AD" w:rsidTr="00F0104C">
        <w:trPr>
          <w:jc w:val="center"/>
        </w:trPr>
        <w:tc>
          <w:tcPr>
            <w:tcW w:w="3266" w:type="dxa"/>
            <w:vAlign w:val="center"/>
          </w:tcPr>
          <w:p w14:paraId="1BCD394C"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Material flow</w:t>
            </w:r>
          </w:p>
        </w:tc>
        <w:tc>
          <w:tcPr>
            <w:tcW w:w="3570" w:type="dxa"/>
            <w:vAlign w:val="center"/>
          </w:tcPr>
          <w:p w14:paraId="2B1BE2F1"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Continuous and stable</w:t>
            </w:r>
          </w:p>
        </w:tc>
        <w:tc>
          <w:tcPr>
            <w:tcW w:w="670" w:type="dxa"/>
            <w:vAlign w:val="center"/>
          </w:tcPr>
          <w:p w14:paraId="48A230CD"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1136F5E0"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6A138902" w14:textId="77777777" w:rsidR="00111119" w:rsidRPr="00BC5EE9" w:rsidRDefault="00111119" w:rsidP="00D049F6">
            <w:pPr>
              <w:rPr>
                <w:rFonts w:ascii="Segoe UI Symbol" w:hAnsi="Segoe UI Symbol" w:cs="Segoe UI Symbol"/>
                <w:sz w:val="24"/>
                <w:szCs w:val="24"/>
              </w:rPr>
            </w:pPr>
          </w:p>
        </w:tc>
      </w:tr>
      <w:tr w:rsidR="00111119" w:rsidRPr="00BC5EE9" w14:paraId="08FFECBD" w14:textId="5CF5DEF6" w:rsidTr="00F0104C">
        <w:trPr>
          <w:jc w:val="center"/>
        </w:trPr>
        <w:tc>
          <w:tcPr>
            <w:tcW w:w="3266" w:type="dxa"/>
            <w:vAlign w:val="center"/>
          </w:tcPr>
          <w:p w14:paraId="3EC1C3D6"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Picking station operation</w:t>
            </w:r>
          </w:p>
        </w:tc>
        <w:tc>
          <w:tcPr>
            <w:tcW w:w="3570" w:type="dxa"/>
            <w:vAlign w:val="center"/>
          </w:tcPr>
          <w:p w14:paraId="2A82C581"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Operational and safe</w:t>
            </w:r>
          </w:p>
        </w:tc>
        <w:tc>
          <w:tcPr>
            <w:tcW w:w="670" w:type="dxa"/>
            <w:vAlign w:val="center"/>
          </w:tcPr>
          <w:p w14:paraId="230C769A"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302EA86B"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5F7775C8" w14:textId="77777777" w:rsidR="00111119" w:rsidRPr="00BC5EE9" w:rsidRDefault="00111119" w:rsidP="00D049F6">
            <w:pPr>
              <w:rPr>
                <w:rFonts w:ascii="Segoe UI Symbol" w:hAnsi="Segoe UI Symbol" w:cs="Segoe UI Symbol"/>
                <w:sz w:val="24"/>
                <w:szCs w:val="24"/>
              </w:rPr>
            </w:pPr>
          </w:p>
        </w:tc>
      </w:tr>
      <w:tr w:rsidR="00111119" w:rsidRPr="00BC5EE9" w14:paraId="6F431830" w14:textId="7CC93824" w:rsidTr="00F0104C">
        <w:trPr>
          <w:jc w:val="center"/>
        </w:trPr>
        <w:tc>
          <w:tcPr>
            <w:tcW w:w="3266" w:type="dxa"/>
            <w:vAlign w:val="center"/>
          </w:tcPr>
          <w:p w14:paraId="5D29B64C"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Magnetic separator operation</w:t>
            </w:r>
          </w:p>
        </w:tc>
        <w:tc>
          <w:tcPr>
            <w:tcW w:w="3570" w:type="dxa"/>
            <w:vAlign w:val="center"/>
          </w:tcPr>
          <w:p w14:paraId="24435ED2"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Operational and effective</w:t>
            </w:r>
          </w:p>
        </w:tc>
        <w:tc>
          <w:tcPr>
            <w:tcW w:w="670" w:type="dxa"/>
            <w:vAlign w:val="center"/>
          </w:tcPr>
          <w:p w14:paraId="6568DE3F"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0322F5FA"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4E7BAAFF" w14:textId="77777777" w:rsidR="00111119" w:rsidRPr="00BC5EE9" w:rsidRDefault="00111119" w:rsidP="00D049F6">
            <w:pPr>
              <w:rPr>
                <w:rFonts w:ascii="Segoe UI Symbol" w:hAnsi="Segoe UI Symbol" w:cs="Segoe UI Symbol"/>
                <w:sz w:val="24"/>
                <w:szCs w:val="24"/>
              </w:rPr>
            </w:pPr>
          </w:p>
        </w:tc>
      </w:tr>
      <w:tr w:rsidR="00111119" w:rsidRPr="00BC5EE9" w14:paraId="078F31C5" w14:textId="365A2693" w:rsidTr="00F0104C">
        <w:trPr>
          <w:jc w:val="center"/>
        </w:trPr>
        <w:tc>
          <w:tcPr>
            <w:tcW w:w="3266" w:type="dxa"/>
            <w:vAlign w:val="center"/>
          </w:tcPr>
          <w:p w14:paraId="7C03D542"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Dust suppression</w:t>
            </w:r>
          </w:p>
        </w:tc>
        <w:tc>
          <w:tcPr>
            <w:tcW w:w="3570" w:type="dxa"/>
            <w:vAlign w:val="center"/>
          </w:tcPr>
          <w:p w14:paraId="3A19446E"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505390F4"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30ECCD5D"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3B869864" w14:textId="77777777" w:rsidR="00111119" w:rsidRPr="00BC5EE9" w:rsidRDefault="00111119" w:rsidP="00D049F6">
            <w:pPr>
              <w:rPr>
                <w:rFonts w:ascii="Segoe UI Symbol" w:hAnsi="Segoe UI Symbol" w:cs="Segoe UI Symbol"/>
                <w:sz w:val="24"/>
                <w:szCs w:val="24"/>
              </w:rPr>
            </w:pPr>
          </w:p>
        </w:tc>
      </w:tr>
      <w:tr w:rsidR="00111119" w:rsidRPr="00BC5EE9" w14:paraId="2D1EF0E1" w14:textId="22E589F8" w:rsidTr="00F0104C">
        <w:trPr>
          <w:jc w:val="center"/>
        </w:trPr>
        <w:tc>
          <w:tcPr>
            <w:tcW w:w="3266" w:type="dxa"/>
            <w:vAlign w:val="center"/>
          </w:tcPr>
          <w:p w14:paraId="1B7502E6"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Conveyor operation</w:t>
            </w:r>
          </w:p>
        </w:tc>
        <w:tc>
          <w:tcPr>
            <w:tcW w:w="3570" w:type="dxa"/>
            <w:vAlign w:val="center"/>
          </w:tcPr>
          <w:p w14:paraId="72FCEB19"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Stable and aligned</w:t>
            </w:r>
          </w:p>
        </w:tc>
        <w:tc>
          <w:tcPr>
            <w:tcW w:w="670" w:type="dxa"/>
            <w:vAlign w:val="center"/>
          </w:tcPr>
          <w:p w14:paraId="40BAC960"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58CC3520"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5AEABAC5" w14:textId="77777777" w:rsidR="00111119" w:rsidRPr="00BC5EE9" w:rsidRDefault="00111119" w:rsidP="00D049F6">
            <w:pPr>
              <w:rPr>
                <w:rFonts w:ascii="Segoe UI Symbol" w:hAnsi="Segoe UI Symbol" w:cs="Segoe UI Symbol"/>
                <w:sz w:val="24"/>
                <w:szCs w:val="24"/>
              </w:rPr>
            </w:pPr>
          </w:p>
        </w:tc>
      </w:tr>
      <w:tr w:rsidR="00111119" w:rsidRPr="00BC5EE9" w14:paraId="132F8F57" w14:textId="6B63A9F1" w:rsidTr="00F0104C">
        <w:trPr>
          <w:jc w:val="center"/>
        </w:trPr>
        <w:tc>
          <w:tcPr>
            <w:tcW w:w="3266" w:type="dxa"/>
            <w:vAlign w:val="center"/>
          </w:tcPr>
          <w:p w14:paraId="170BC2EE" w14:textId="2B690A2D"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Overall stability</w:t>
            </w:r>
            <w:r w:rsidR="008538C9">
              <w:rPr>
                <w:rFonts w:ascii="Times New Roman" w:hAnsi="Times New Roman" w:cs="Times New Roman"/>
                <w:sz w:val="24"/>
                <w:szCs w:val="24"/>
              </w:rPr>
              <w:t xml:space="preserve"> </w:t>
            </w:r>
            <w:r w:rsidR="008538C9" w:rsidRPr="00AB50E8">
              <w:rPr>
                <w:rFonts w:ascii="Times New Roman" w:hAnsi="Times New Roman" w:cs="Times New Roman"/>
                <w:sz w:val="24"/>
                <w:szCs w:val="24"/>
              </w:rPr>
              <w:t>Noise/Vibration</w:t>
            </w:r>
          </w:p>
        </w:tc>
        <w:tc>
          <w:tcPr>
            <w:tcW w:w="3570" w:type="dxa"/>
            <w:vAlign w:val="center"/>
          </w:tcPr>
          <w:p w14:paraId="3941DA1C"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No abnormal vibration or unsafe condition</w:t>
            </w:r>
          </w:p>
        </w:tc>
        <w:tc>
          <w:tcPr>
            <w:tcW w:w="670" w:type="dxa"/>
            <w:vAlign w:val="center"/>
          </w:tcPr>
          <w:p w14:paraId="30FD4724"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F9F092A"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697B8214" w14:textId="77777777" w:rsidR="00111119" w:rsidRPr="00BC5EE9" w:rsidRDefault="00111119" w:rsidP="00D049F6">
            <w:pPr>
              <w:rPr>
                <w:rFonts w:ascii="Segoe UI Symbol" w:hAnsi="Segoe UI Symbol" w:cs="Segoe UI Symbol"/>
                <w:sz w:val="24"/>
                <w:szCs w:val="24"/>
              </w:rPr>
            </w:pPr>
          </w:p>
        </w:tc>
      </w:tr>
      <w:tr w:rsidR="00111119" w:rsidRPr="00BC5EE9" w14:paraId="0FEEC175" w14:textId="73AE9353" w:rsidTr="00F0104C">
        <w:trPr>
          <w:jc w:val="center"/>
        </w:trPr>
        <w:tc>
          <w:tcPr>
            <w:tcW w:w="3266" w:type="dxa"/>
            <w:vAlign w:val="center"/>
          </w:tcPr>
          <w:p w14:paraId="229AB27B"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Safety during operation</w:t>
            </w:r>
          </w:p>
        </w:tc>
        <w:tc>
          <w:tcPr>
            <w:tcW w:w="3570" w:type="dxa"/>
            <w:vAlign w:val="center"/>
          </w:tcPr>
          <w:p w14:paraId="23BDE32A"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No unsafe condition</w:t>
            </w:r>
          </w:p>
        </w:tc>
        <w:tc>
          <w:tcPr>
            <w:tcW w:w="670" w:type="dxa"/>
            <w:vAlign w:val="center"/>
          </w:tcPr>
          <w:p w14:paraId="639C1A7F"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76B16EA6"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0B56C35A" w14:textId="77777777" w:rsidR="00111119" w:rsidRPr="00BC5EE9" w:rsidRDefault="00111119" w:rsidP="00D049F6">
            <w:pPr>
              <w:rPr>
                <w:rFonts w:ascii="Segoe UI Symbol" w:hAnsi="Segoe UI Symbol" w:cs="Segoe UI Symbol"/>
                <w:sz w:val="24"/>
                <w:szCs w:val="24"/>
              </w:rPr>
            </w:pPr>
          </w:p>
        </w:tc>
      </w:tr>
      <w:tr w:rsidR="00111119" w:rsidRPr="00BC5EE9" w14:paraId="48FF355A" w14:textId="3A87E23D" w:rsidTr="00F0104C">
        <w:trPr>
          <w:jc w:val="center"/>
        </w:trPr>
        <w:tc>
          <w:tcPr>
            <w:tcW w:w="3266" w:type="dxa"/>
            <w:vAlign w:val="center"/>
          </w:tcPr>
          <w:p w14:paraId="55804F63"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Auxiliary systems</w:t>
            </w:r>
          </w:p>
        </w:tc>
        <w:tc>
          <w:tcPr>
            <w:tcW w:w="3570" w:type="dxa"/>
            <w:vAlign w:val="center"/>
          </w:tcPr>
          <w:p w14:paraId="36727769" w14:textId="77777777" w:rsidR="00111119" w:rsidRPr="00BC5EE9" w:rsidRDefault="00111119" w:rsidP="00D049F6">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3BEBF68D"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16" w:type="dxa"/>
            <w:vAlign w:val="center"/>
          </w:tcPr>
          <w:p w14:paraId="665E4162" w14:textId="77777777" w:rsidR="00111119" w:rsidRPr="00BC5EE9" w:rsidRDefault="00111119" w:rsidP="00490CC0">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1323" w:type="dxa"/>
          </w:tcPr>
          <w:p w14:paraId="09FF1D79" w14:textId="77777777" w:rsidR="00111119" w:rsidRPr="00BC5EE9" w:rsidRDefault="00111119" w:rsidP="00D049F6">
            <w:pPr>
              <w:rPr>
                <w:rFonts w:ascii="Segoe UI Symbol" w:hAnsi="Segoe UI Symbol" w:cs="Segoe UI Symbol"/>
                <w:sz w:val="24"/>
                <w:szCs w:val="24"/>
              </w:rPr>
            </w:pPr>
          </w:p>
        </w:tc>
      </w:tr>
      <w:tr w:rsidR="00500B83" w:rsidRPr="00BC5EE9" w14:paraId="001B9521" w14:textId="77777777" w:rsidTr="00F0104C">
        <w:trPr>
          <w:jc w:val="center"/>
        </w:trPr>
        <w:tc>
          <w:tcPr>
            <w:tcW w:w="3266" w:type="dxa"/>
            <w:vAlign w:val="center"/>
          </w:tcPr>
          <w:p w14:paraId="647E41B6" w14:textId="4E851B34" w:rsidR="00500B83" w:rsidRPr="00BC5EE9" w:rsidRDefault="00500B83" w:rsidP="00500B83">
            <w:pPr>
              <w:rPr>
                <w:rFonts w:ascii="Times New Roman" w:hAnsi="Times New Roman" w:cs="Times New Roman"/>
                <w:sz w:val="24"/>
                <w:szCs w:val="24"/>
              </w:rPr>
            </w:pPr>
            <w:r w:rsidRPr="00AB50E8">
              <w:rPr>
                <w:rFonts w:ascii="Times New Roman" w:hAnsi="Times New Roman" w:cs="Times New Roman"/>
                <w:sz w:val="24"/>
                <w:szCs w:val="24"/>
              </w:rPr>
              <w:t>Crusher</w:t>
            </w:r>
          </w:p>
        </w:tc>
        <w:tc>
          <w:tcPr>
            <w:tcW w:w="3570" w:type="dxa"/>
            <w:vAlign w:val="center"/>
          </w:tcPr>
          <w:p w14:paraId="5AABDD53" w14:textId="432B990E" w:rsidR="00500B83" w:rsidRPr="00BC5EE9" w:rsidRDefault="00500B83" w:rsidP="00500B83">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0E569CCF" w14:textId="7A9B946F"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16" w:type="dxa"/>
            <w:vAlign w:val="center"/>
          </w:tcPr>
          <w:p w14:paraId="2BCA7B01" w14:textId="3D9A6B2C"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1323" w:type="dxa"/>
          </w:tcPr>
          <w:p w14:paraId="11DDABFC" w14:textId="77777777" w:rsidR="00500B83" w:rsidRPr="00BC5EE9" w:rsidRDefault="00500B83" w:rsidP="00500B83">
            <w:pPr>
              <w:rPr>
                <w:rFonts w:ascii="Segoe UI Symbol" w:hAnsi="Segoe UI Symbol" w:cs="Segoe UI Symbol"/>
                <w:sz w:val="24"/>
                <w:szCs w:val="24"/>
              </w:rPr>
            </w:pPr>
          </w:p>
        </w:tc>
      </w:tr>
      <w:tr w:rsidR="00500B83" w:rsidRPr="00BC5EE9" w14:paraId="75AF1D97" w14:textId="77777777" w:rsidTr="00F0104C">
        <w:trPr>
          <w:jc w:val="center"/>
        </w:trPr>
        <w:tc>
          <w:tcPr>
            <w:tcW w:w="3266" w:type="dxa"/>
            <w:vAlign w:val="center"/>
          </w:tcPr>
          <w:p w14:paraId="05CAB3EA" w14:textId="24E86EC0" w:rsidR="00500B83" w:rsidRPr="00BC5EE9" w:rsidRDefault="00500B83" w:rsidP="00500B83">
            <w:pPr>
              <w:rPr>
                <w:rFonts w:ascii="Times New Roman" w:hAnsi="Times New Roman" w:cs="Times New Roman"/>
                <w:sz w:val="24"/>
                <w:szCs w:val="24"/>
              </w:rPr>
            </w:pPr>
            <w:r w:rsidRPr="00AB50E8">
              <w:rPr>
                <w:rFonts w:ascii="Times New Roman" w:hAnsi="Times New Roman" w:cs="Times New Roman"/>
                <w:sz w:val="24"/>
                <w:szCs w:val="24"/>
              </w:rPr>
              <w:t>Hydraulics</w:t>
            </w:r>
          </w:p>
        </w:tc>
        <w:tc>
          <w:tcPr>
            <w:tcW w:w="3570" w:type="dxa"/>
            <w:vAlign w:val="center"/>
          </w:tcPr>
          <w:p w14:paraId="4C64C1AB" w14:textId="70AC4D0A" w:rsidR="00500B83" w:rsidRPr="00BC5EE9" w:rsidRDefault="00500B83" w:rsidP="00500B83">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506696A9" w14:textId="1D1463EF"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16" w:type="dxa"/>
            <w:vAlign w:val="center"/>
          </w:tcPr>
          <w:p w14:paraId="0AAEAD8F" w14:textId="324A7F7F"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1323" w:type="dxa"/>
          </w:tcPr>
          <w:p w14:paraId="6A450A75" w14:textId="77777777" w:rsidR="00500B83" w:rsidRPr="00BC5EE9" w:rsidRDefault="00500B83" w:rsidP="00500B83">
            <w:pPr>
              <w:rPr>
                <w:rFonts w:ascii="Segoe UI Symbol" w:hAnsi="Segoe UI Symbol" w:cs="Segoe UI Symbol"/>
                <w:sz w:val="24"/>
                <w:szCs w:val="24"/>
              </w:rPr>
            </w:pPr>
          </w:p>
        </w:tc>
      </w:tr>
      <w:tr w:rsidR="00500B83" w:rsidRPr="00BC5EE9" w14:paraId="0E2C6BD6" w14:textId="77777777" w:rsidTr="00F0104C">
        <w:trPr>
          <w:jc w:val="center"/>
        </w:trPr>
        <w:tc>
          <w:tcPr>
            <w:tcW w:w="3266" w:type="dxa"/>
            <w:vAlign w:val="center"/>
          </w:tcPr>
          <w:p w14:paraId="4C1BC043" w14:textId="7A815F38" w:rsidR="00500B83" w:rsidRPr="00BC5EE9" w:rsidRDefault="00500B83" w:rsidP="00500B83">
            <w:pPr>
              <w:rPr>
                <w:rFonts w:ascii="Times New Roman" w:hAnsi="Times New Roman" w:cs="Times New Roman"/>
                <w:sz w:val="24"/>
                <w:szCs w:val="24"/>
              </w:rPr>
            </w:pPr>
            <w:r w:rsidRPr="00AB50E8">
              <w:rPr>
                <w:rFonts w:ascii="Times New Roman" w:hAnsi="Times New Roman" w:cs="Times New Roman"/>
                <w:sz w:val="24"/>
                <w:szCs w:val="24"/>
              </w:rPr>
              <w:t>Engine</w:t>
            </w:r>
          </w:p>
        </w:tc>
        <w:tc>
          <w:tcPr>
            <w:tcW w:w="3570" w:type="dxa"/>
            <w:vAlign w:val="center"/>
          </w:tcPr>
          <w:p w14:paraId="5FAB96B1" w14:textId="6E33E136" w:rsidR="00500B83" w:rsidRPr="00BC5EE9" w:rsidRDefault="00500B83" w:rsidP="00500B83">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54C0E1A9" w14:textId="5753C648"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16" w:type="dxa"/>
            <w:vAlign w:val="center"/>
          </w:tcPr>
          <w:p w14:paraId="069DF6AD" w14:textId="43EAA720" w:rsidR="00500B83" w:rsidRPr="00BC5EE9" w:rsidRDefault="00500B83"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1323" w:type="dxa"/>
          </w:tcPr>
          <w:p w14:paraId="750CFBFF" w14:textId="77777777" w:rsidR="00500B83" w:rsidRPr="00BC5EE9" w:rsidRDefault="00500B83" w:rsidP="00500B83">
            <w:pPr>
              <w:rPr>
                <w:rFonts w:ascii="Segoe UI Symbol" w:hAnsi="Segoe UI Symbol" w:cs="Segoe UI Symbol"/>
                <w:sz w:val="24"/>
                <w:szCs w:val="24"/>
              </w:rPr>
            </w:pPr>
          </w:p>
        </w:tc>
      </w:tr>
      <w:tr w:rsidR="008538C9" w:rsidRPr="00BC5EE9" w14:paraId="1A7937ED" w14:textId="77777777" w:rsidTr="00F0104C">
        <w:trPr>
          <w:jc w:val="center"/>
        </w:trPr>
        <w:tc>
          <w:tcPr>
            <w:tcW w:w="3266" w:type="dxa"/>
            <w:vAlign w:val="center"/>
          </w:tcPr>
          <w:p w14:paraId="60FA901D" w14:textId="76202E20" w:rsidR="008538C9" w:rsidRPr="00BC5EE9" w:rsidRDefault="008538C9" w:rsidP="008538C9">
            <w:pPr>
              <w:rPr>
                <w:rFonts w:ascii="Times New Roman" w:hAnsi="Times New Roman" w:cs="Times New Roman"/>
                <w:sz w:val="24"/>
                <w:szCs w:val="24"/>
              </w:rPr>
            </w:pPr>
            <w:r w:rsidRPr="00AB50E8">
              <w:rPr>
                <w:rFonts w:ascii="Times New Roman" w:hAnsi="Times New Roman" w:cs="Times New Roman"/>
                <w:sz w:val="24"/>
                <w:szCs w:val="24"/>
              </w:rPr>
              <w:t>Leaks</w:t>
            </w:r>
          </w:p>
        </w:tc>
        <w:tc>
          <w:tcPr>
            <w:tcW w:w="3570" w:type="dxa"/>
            <w:vAlign w:val="center"/>
          </w:tcPr>
          <w:p w14:paraId="07779EC7" w14:textId="6C9FE72C" w:rsidR="008538C9" w:rsidRPr="00BC5EE9" w:rsidRDefault="008538C9" w:rsidP="008538C9">
            <w:pPr>
              <w:rPr>
                <w:rFonts w:ascii="Times New Roman" w:hAnsi="Times New Roman" w:cs="Times New Roman"/>
                <w:sz w:val="24"/>
                <w:szCs w:val="24"/>
              </w:rPr>
            </w:pPr>
          </w:p>
        </w:tc>
        <w:tc>
          <w:tcPr>
            <w:tcW w:w="670" w:type="dxa"/>
            <w:vAlign w:val="center"/>
          </w:tcPr>
          <w:p w14:paraId="1312DD89" w14:textId="30D79426" w:rsidR="008538C9" w:rsidRPr="00BC5EE9" w:rsidRDefault="008538C9"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16" w:type="dxa"/>
            <w:vAlign w:val="center"/>
          </w:tcPr>
          <w:p w14:paraId="55C98ECF" w14:textId="595B381D" w:rsidR="008538C9" w:rsidRPr="00BC5EE9" w:rsidRDefault="008538C9"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1323" w:type="dxa"/>
          </w:tcPr>
          <w:p w14:paraId="30788453" w14:textId="77777777" w:rsidR="008538C9" w:rsidRPr="00BC5EE9" w:rsidRDefault="008538C9" w:rsidP="008538C9">
            <w:pPr>
              <w:rPr>
                <w:rFonts w:ascii="Segoe UI Symbol" w:hAnsi="Segoe UI Symbol" w:cs="Segoe UI Symbol"/>
                <w:sz w:val="24"/>
                <w:szCs w:val="24"/>
              </w:rPr>
            </w:pPr>
          </w:p>
        </w:tc>
      </w:tr>
      <w:tr w:rsidR="008538C9" w:rsidRPr="00BC5EE9" w14:paraId="0717FB1A" w14:textId="77777777" w:rsidTr="00F0104C">
        <w:trPr>
          <w:jc w:val="center"/>
        </w:trPr>
        <w:tc>
          <w:tcPr>
            <w:tcW w:w="3266" w:type="dxa"/>
            <w:vAlign w:val="center"/>
          </w:tcPr>
          <w:p w14:paraId="5DB41394" w14:textId="30474224" w:rsidR="008538C9" w:rsidRPr="00BC5EE9" w:rsidRDefault="008538C9" w:rsidP="008538C9">
            <w:pPr>
              <w:rPr>
                <w:rFonts w:ascii="Times New Roman" w:hAnsi="Times New Roman" w:cs="Times New Roman"/>
                <w:sz w:val="24"/>
                <w:szCs w:val="24"/>
              </w:rPr>
            </w:pPr>
            <w:r w:rsidRPr="00AB50E8">
              <w:rPr>
                <w:rFonts w:ascii="Times New Roman" w:hAnsi="Times New Roman" w:cs="Times New Roman"/>
                <w:sz w:val="24"/>
                <w:szCs w:val="24"/>
              </w:rPr>
              <w:t>Unexpected stoppages</w:t>
            </w:r>
          </w:p>
        </w:tc>
        <w:tc>
          <w:tcPr>
            <w:tcW w:w="3570" w:type="dxa"/>
            <w:vAlign w:val="center"/>
          </w:tcPr>
          <w:p w14:paraId="605FFE6A" w14:textId="4CD0B90F" w:rsidR="008538C9" w:rsidRPr="00BC5EE9" w:rsidRDefault="008538C9" w:rsidP="008538C9">
            <w:pPr>
              <w:rPr>
                <w:rFonts w:ascii="Times New Roman" w:hAnsi="Times New Roman" w:cs="Times New Roman"/>
                <w:sz w:val="24"/>
                <w:szCs w:val="24"/>
              </w:rPr>
            </w:pPr>
            <w:r w:rsidRPr="00BC5EE9">
              <w:rPr>
                <w:rFonts w:ascii="Times New Roman" w:hAnsi="Times New Roman" w:cs="Times New Roman"/>
                <w:sz w:val="24"/>
                <w:szCs w:val="24"/>
              </w:rPr>
              <w:t>Operational</w:t>
            </w:r>
          </w:p>
        </w:tc>
        <w:tc>
          <w:tcPr>
            <w:tcW w:w="670" w:type="dxa"/>
            <w:vAlign w:val="center"/>
          </w:tcPr>
          <w:p w14:paraId="5DB006B1" w14:textId="7E58527B" w:rsidR="008538C9" w:rsidRPr="00BC5EE9" w:rsidRDefault="008538C9"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16" w:type="dxa"/>
            <w:vAlign w:val="center"/>
          </w:tcPr>
          <w:p w14:paraId="44FD9A81" w14:textId="1D613751" w:rsidR="008538C9" w:rsidRPr="00BC5EE9" w:rsidRDefault="008538C9" w:rsidP="00490CC0">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1323" w:type="dxa"/>
          </w:tcPr>
          <w:p w14:paraId="501D1769" w14:textId="77777777" w:rsidR="008538C9" w:rsidRPr="00BC5EE9" w:rsidRDefault="008538C9" w:rsidP="008538C9">
            <w:pPr>
              <w:rPr>
                <w:rFonts w:ascii="Segoe UI Symbol" w:hAnsi="Segoe UI Symbol" w:cs="Segoe UI Symbol"/>
                <w:sz w:val="24"/>
                <w:szCs w:val="24"/>
              </w:rPr>
            </w:pPr>
          </w:p>
        </w:tc>
      </w:tr>
      <w:tr w:rsidR="008538C9" w:rsidRPr="00BC5EE9" w14:paraId="2DADCE79" w14:textId="77777777" w:rsidTr="00F0104C">
        <w:trPr>
          <w:jc w:val="center"/>
        </w:trPr>
        <w:tc>
          <w:tcPr>
            <w:tcW w:w="3266" w:type="dxa"/>
            <w:vAlign w:val="center"/>
          </w:tcPr>
          <w:p w14:paraId="3CD12881" w14:textId="093E612C" w:rsidR="008538C9" w:rsidRPr="00AB50E8" w:rsidRDefault="008538C9" w:rsidP="008538C9">
            <w:pPr>
              <w:rPr>
                <w:rFonts w:ascii="Times New Roman" w:hAnsi="Times New Roman" w:cs="Times New Roman"/>
                <w:sz w:val="24"/>
                <w:szCs w:val="24"/>
              </w:rPr>
            </w:pPr>
          </w:p>
        </w:tc>
        <w:tc>
          <w:tcPr>
            <w:tcW w:w="3570" w:type="dxa"/>
            <w:vAlign w:val="center"/>
          </w:tcPr>
          <w:p w14:paraId="3F0BA638" w14:textId="7A931245" w:rsidR="008538C9" w:rsidRPr="00BC5EE9" w:rsidRDefault="008538C9" w:rsidP="008538C9">
            <w:pPr>
              <w:rPr>
                <w:rFonts w:ascii="Times New Roman" w:hAnsi="Times New Roman" w:cs="Times New Roman"/>
                <w:sz w:val="24"/>
                <w:szCs w:val="24"/>
              </w:rPr>
            </w:pPr>
          </w:p>
        </w:tc>
        <w:tc>
          <w:tcPr>
            <w:tcW w:w="670" w:type="dxa"/>
            <w:vAlign w:val="center"/>
          </w:tcPr>
          <w:p w14:paraId="3CF48584" w14:textId="0950C49B" w:rsidR="008538C9" w:rsidRPr="00BC5EE9" w:rsidRDefault="008538C9" w:rsidP="008538C9">
            <w:pPr>
              <w:rPr>
                <w:rFonts w:ascii="Segoe UI Symbol" w:hAnsi="Segoe UI Symbol" w:cs="Segoe UI Symbol"/>
                <w:sz w:val="24"/>
                <w:szCs w:val="24"/>
              </w:rPr>
            </w:pPr>
          </w:p>
        </w:tc>
        <w:tc>
          <w:tcPr>
            <w:tcW w:w="616" w:type="dxa"/>
            <w:vAlign w:val="center"/>
          </w:tcPr>
          <w:p w14:paraId="0BB2E442" w14:textId="40FEC823" w:rsidR="008538C9" w:rsidRPr="00BC5EE9" w:rsidRDefault="008538C9" w:rsidP="008538C9">
            <w:pPr>
              <w:rPr>
                <w:rFonts w:ascii="Segoe UI Symbol" w:hAnsi="Segoe UI Symbol" w:cs="Segoe UI Symbol"/>
                <w:sz w:val="24"/>
                <w:szCs w:val="24"/>
              </w:rPr>
            </w:pPr>
          </w:p>
        </w:tc>
        <w:tc>
          <w:tcPr>
            <w:tcW w:w="1323" w:type="dxa"/>
          </w:tcPr>
          <w:p w14:paraId="68EB8081" w14:textId="77777777" w:rsidR="008538C9" w:rsidRPr="00BC5EE9" w:rsidRDefault="008538C9" w:rsidP="008538C9">
            <w:pPr>
              <w:rPr>
                <w:rFonts w:ascii="Segoe UI Symbol" w:hAnsi="Segoe UI Symbol" w:cs="Segoe UI Symbol"/>
                <w:sz w:val="24"/>
                <w:szCs w:val="24"/>
              </w:rPr>
            </w:pPr>
          </w:p>
        </w:tc>
      </w:tr>
      <w:tr w:rsidR="008538C9" w:rsidRPr="00BC5EE9" w14:paraId="0CCF47FB" w14:textId="77777777" w:rsidTr="00F0104C">
        <w:trPr>
          <w:jc w:val="center"/>
        </w:trPr>
        <w:tc>
          <w:tcPr>
            <w:tcW w:w="3266" w:type="dxa"/>
            <w:vAlign w:val="center"/>
          </w:tcPr>
          <w:p w14:paraId="3F305368" w14:textId="77777777" w:rsidR="008538C9" w:rsidRPr="00AB50E8" w:rsidRDefault="008538C9" w:rsidP="008538C9">
            <w:pPr>
              <w:rPr>
                <w:rFonts w:ascii="Times New Roman" w:hAnsi="Times New Roman" w:cs="Times New Roman"/>
                <w:sz w:val="24"/>
                <w:szCs w:val="24"/>
              </w:rPr>
            </w:pPr>
          </w:p>
        </w:tc>
        <w:tc>
          <w:tcPr>
            <w:tcW w:w="3570" w:type="dxa"/>
            <w:vAlign w:val="center"/>
          </w:tcPr>
          <w:p w14:paraId="3BFC9D37" w14:textId="77777777" w:rsidR="008538C9" w:rsidRPr="00BC5EE9" w:rsidRDefault="008538C9" w:rsidP="008538C9">
            <w:pPr>
              <w:rPr>
                <w:rFonts w:ascii="Times New Roman" w:hAnsi="Times New Roman" w:cs="Times New Roman"/>
                <w:sz w:val="24"/>
                <w:szCs w:val="24"/>
              </w:rPr>
            </w:pPr>
          </w:p>
        </w:tc>
        <w:tc>
          <w:tcPr>
            <w:tcW w:w="670" w:type="dxa"/>
            <w:vAlign w:val="center"/>
          </w:tcPr>
          <w:p w14:paraId="6528180D" w14:textId="77777777" w:rsidR="008538C9" w:rsidRPr="00BC5EE9" w:rsidRDefault="008538C9" w:rsidP="008538C9">
            <w:pPr>
              <w:rPr>
                <w:rFonts w:ascii="Segoe UI Symbol" w:hAnsi="Segoe UI Symbol" w:cs="Segoe UI Symbol"/>
                <w:sz w:val="24"/>
                <w:szCs w:val="24"/>
              </w:rPr>
            </w:pPr>
          </w:p>
        </w:tc>
        <w:tc>
          <w:tcPr>
            <w:tcW w:w="616" w:type="dxa"/>
            <w:vAlign w:val="center"/>
          </w:tcPr>
          <w:p w14:paraId="4E2F9917" w14:textId="77777777" w:rsidR="008538C9" w:rsidRPr="00BC5EE9" w:rsidRDefault="008538C9" w:rsidP="008538C9">
            <w:pPr>
              <w:rPr>
                <w:rFonts w:ascii="Segoe UI Symbol" w:hAnsi="Segoe UI Symbol" w:cs="Segoe UI Symbol"/>
                <w:sz w:val="24"/>
                <w:szCs w:val="24"/>
              </w:rPr>
            </w:pPr>
          </w:p>
        </w:tc>
        <w:tc>
          <w:tcPr>
            <w:tcW w:w="1323" w:type="dxa"/>
          </w:tcPr>
          <w:p w14:paraId="1310F68D" w14:textId="77777777" w:rsidR="008538C9" w:rsidRPr="00BC5EE9" w:rsidRDefault="008538C9" w:rsidP="008538C9">
            <w:pPr>
              <w:rPr>
                <w:rFonts w:ascii="Segoe UI Symbol" w:hAnsi="Segoe UI Symbol" w:cs="Segoe UI Symbol"/>
                <w:sz w:val="24"/>
                <w:szCs w:val="24"/>
              </w:rPr>
            </w:pPr>
          </w:p>
        </w:tc>
      </w:tr>
    </w:tbl>
    <w:p w14:paraId="1902B378" w14:textId="77777777" w:rsidR="00CB5160" w:rsidRDefault="00CB5160" w:rsidP="00AB50E8">
      <w:pPr>
        <w:rPr>
          <w:rFonts w:ascii="Times New Roman" w:hAnsi="Times New Roman" w:cs="Times New Roman"/>
          <w:sz w:val="24"/>
          <w:szCs w:val="24"/>
        </w:rPr>
      </w:pPr>
    </w:p>
    <w:p w14:paraId="69D3B3BE" w14:textId="1E0621E9" w:rsidR="00AB50E8" w:rsidRDefault="00AB50E8" w:rsidP="007A62D3">
      <w:pPr>
        <w:rPr>
          <w:rFonts w:ascii="Times New Roman" w:hAnsi="Times New Roman" w:cs="Times New Roman"/>
          <w:sz w:val="24"/>
          <w:szCs w:val="24"/>
        </w:rPr>
      </w:pPr>
      <w:r w:rsidRPr="00AB50E8">
        <w:rPr>
          <w:rFonts w:ascii="Times New Roman" w:hAnsi="Times New Roman" w:cs="Times New Roman"/>
          <w:sz w:val="24"/>
          <w:szCs w:val="24"/>
        </w:rPr>
        <w:t>Corrective actions</w:t>
      </w:r>
      <w:r w:rsidR="007A62D3">
        <w:rPr>
          <w:rFonts w:ascii="Times New Roman" w:hAnsi="Times New Roman" w:cs="Times New Roman"/>
          <w:sz w:val="24"/>
          <w:szCs w:val="24"/>
        </w:rPr>
        <w:t xml:space="preserve"> if </w:t>
      </w:r>
      <w:proofErr w:type="gramStart"/>
      <w:r w:rsidR="007A62D3">
        <w:rPr>
          <w:rFonts w:ascii="Times New Roman" w:hAnsi="Times New Roman" w:cs="Times New Roman"/>
          <w:sz w:val="24"/>
          <w:szCs w:val="24"/>
        </w:rPr>
        <w:t xml:space="preserve">needed </w:t>
      </w:r>
      <w:r w:rsidRPr="00AB50E8">
        <w:rPr>
          <w:rFonts w:ascii="Times New Roman" w:hAnsi="Times New Roman" w:cs="Times New Roman"/>
          <w:sz w:val="24"/>
          <w:szCs w:val="24"/>
        </w:rPr>
        <w:t>:</w:t>
      </w:r>
      <w:proofErr w:type="gramEnd"/>
      <w:r w:rsidRPr="00AB50E8">
        <w:rPr>
          <w:rFonts w:ascii="Times New Roman" w:hAnsi="Times New Roman" w:cs="Times New Roman"/>
          <w:sz w:val="24"/>
          <w:szCs w:val="24"/>
        </w:rPr>
        <w:t xml:space="preserve"> __________________</w:t>
      </w:r>
      <w:r w:rsidR="007A62D3" w:rsidRPr="00AB50E8">
        <w:rPr>
          <w:rFonts w:ascii="Times New Roman" w:hAnsi="Times New Roman" w:cs="Times New Roman"/>
          <w:sz w:val="24"/>
          <w:szCs w:val="24"/>
        </w:rPr>
        <w:t>______________________________</w:t>
      </w:r>
      <w:r w:rsidRPr="00AB50E8">
        <w:rPr>
          <w:rFonts w:ascii="Times New Roman" w:hAnsi="Times New Roman" w:cs="Times New Roman"/>
          <w:sz w:val="24"/>
          <w:szCs w:val="24"/>
        </w:rPr>
        <w:t>____________</w:t>
      </w:r>
    </w:p>
    <w:p w14:paraId="72E0A71E" w14:textId="4D37A046" w:rsidR="00A66F9B" w:rsidRPr="00AB50E8" w:rsidRDefault="007A62D3" w:rsidP="007A62D3">
      <w:pPr>
        <w:ind w:left="90"/>
        <w:rPr>
          <w:rFonts w:ascii="Times New Roman" w:hAnsi="Times New Roman" w:cs="Times New Roman"/>
          <w:sz w:val="24"/>
          <w:szCs w:val="24"/>
        </w:rPr>
      </w:pPr>
      <w:r w:rsidRPr="00AB50E8">
        <w:rPr>
          <w:rFonts w:ascii="Times New Roman" w:hAnsi="Times New Roman" w:cs="Times New Roman"/>
          <w:sz w:val="24"/>
          <w:szCs w:val="24"/>
        </w:rPr>
        <w:t>____________________________________________________________________________________</w:t>
      </w:r>
    </w:p>
    <w:p w14:paraId="42AC37E0" w14:textId="77777777" w:rsidR="007A62D3" w:rsidRDefault="007A62D3" w:rsidP="00AB50E8">
      <w:pPr>
        <w:rPr>
          <w:rFonts w:ascii="Times New Roman" w:eastAsiaTheme="majorEastAsia" w:hAnsi="Times New Roman" w:cs="Times New Roman"/>
          <w:b/>
          <w:bCs/>
          <w:color w:val="1F4E79"/>
          <w:sz w:val="28"/>
          <w:szCs w:val="28"/>
        </w:rPr>
      </w:pPr>
    </w:p>
    <w:p w14:paraId="79A363C0" w14:textId="1B8B1B8A" w:rsidR="00AB50E8" w:rsidRPr="00A66F9B" w:rsidRDefault="00AB50E8" w:rsidP="00AB50E8">
      <w:pPr>
        <w:rPr>
          <w:rFonts w:ascii="Times New Roman" w:eastAsiaTheme="majorEastAsia" w:hAnsi="Times New Roman" w:cs="Times New Roman"/>
          <w:b/>
          <w:bCs/>
          <w:color w:val="1F4E79"/>
          <w:sz w:val="28"/>
          <w:szCs w:val="28"/>
        </w:rPr>
      </w:pPr>
      <w:r w:rsidRPr="00A66F9B">
        <w:rPr>
          <w:rFonts w:ascii="Times New Roman" w:eastAsiaTheme="majorEastAsia" w:hAnsi="Times New Roman" w:cs="Times New Roman"/>
          <w:b/>
          <w:bCs/>
          <w:color w:val="1F4E79"/>
          <w:sz w:val="28"/>
          <w:szCs w:val="28"/>
        </w:rPr>
        <w:lastRenderedPageBreak/>
        <w:t>1</w:t>
      </w:r>
      <w:r w:rsidR="004217A8">
        <w:rPr>
          <w:rFonts w:ascii="Times New Roman" w:eastAsiaTheme="majorEastAsia" w:hAnsi="Times New Roman" w:cs="Times New Roman"/>
          <w:b/>
          <w:bCs/>
          <w:color w:val="1F4E79"/>
          <w:sz w:val="28"/>
          <w:szCs w:val="28"/>
        </w:rPr>
        <w:t>1</w:t>
      </w:r>
      <w:r w:rsidRPr="00A66F9B">
        <w:rPr>
          <w:rFonts w:ascii="Times New Roman" w:eastAsiaTheme="majorEastAsia" w:hAnsi="Times New Roman" w:cs="Times New Roman"/>
          <w:b/>
          <w:bCs/>
          <w:color w:val="1F4E79"/>
          <w:sz w:val="28"/>
          <w:szCs w:val="28"/>
        </w:rPr>
        <w:t>.8 Performance Testing Conclusion</w:t>
      </w:r>
    </w:p>
    <w:p w14:paraId="0C36B3E4" w14:textId="77777777" w:rsidR="00AB50E8" w:rsidRPr="00AB50E8" w:rsidRDefault="00AB50E8" w:rsidP="00F02E3B">
      <w:pPr>
        <w:ind w:left="720" w:firstLine="540"/>
        <w:rPr>
          <w:rFonts w:ascii="Times New Roman" w:hAnsi="Times New Roman" w:cs="Times New Roman"/>
          <w:sz w:val="24"/>
          <w:szCs w:val="24"/>
        </w:rPr>
      </w:pPr>
      <w:r w:rsidRPr="00AB50E8">
        <w:rPr>
          <w:rFonts w:ascii="Segoe UI Symbol" w:hAnsi="Segoe UI Symbol" w:cs="Segoe UI Symbol"/>
          <w:sz w:val="24"/>
          <w:szCs w:val="24"/>
        </w:rPr>
        <w:t>☐</w:t>
      </w:r>
      <w:r w:rsidRPr="00AB50E8">
        <w:rPr>
          <w:rFonts w:ascii="Times New Roman" w:hAnsi="Times New Roman" w:cs="Times New Roman"/>
          <w:sz w:val="24"/>
          <w:szCs w:val="24"/>
        </w:rPr>
        <w:t xml:space="preserve"> PASS</w:t>
      </w:r>
    </w:p>
    <w:p w14:paraId="299FDE1D" w14:textId="77777777" w:rsidR="00AB50E8" w:rsidRPr="00AB50E8" w:rsidRDefault="00AB50E8" w:rsidP="00F02E3B">
      <w:pPr>
        <w:ind w:left="720" w:firstLine="540"/>
        <w:rPr>
          <w:rFonts w:ascii="Times New Roman" w:hAnsi="Times New Roman" w:cs="Times New Roman"/>
          <w:sz w:val="24"/>
          <w:szCs w:val="24"/>
        </w:rPr>
      </w:pPr>
      <w:r w:rsidRPr="00AB50E8">
        <w:rPr>
          <w:rFonts w:ascii="Segoe UI Symbol" w:hAnsi="Segoe UI Symbol" w:cs="Segoe UI Symbol"/>
          <w:sz w:val="24"/>
          <w:szCs w:val="24"/>
        </w:rPr>
        <w:t>☐</w:t>
      </w:r>
      <w:r w:rsidRPr="00AB50E8">
        <w:rPr>
          <w:rFonts w:ascii="Times New Roman" w:hAnsi="Times New Roman" w:cs="Times New Roman"/>
          <w:sz w:val="24"/>
          <w:szCs w:val="24"/>
        </w:rPr>
        <w:t xml:space="preserve"> PASS WITH OBSERVATIONS</w:t>
      </w:r>
    </w:p>
    <w:p w14:paraId="7518BF6C" w14:textId="77777777" w:rsidR="00AB50E8" w:rsidRDefault="00AB50E8" w:rsidP="00F02E3B">
      <w:pPr>
        <w:ind w:left="720" w:firstLine="540"/>
        <w:rPr>
          <w:rFonts w:ascii="Times New Roman" w:hAnsi="Times New Roman" w:cs="Times New Roman"/>
          <w:sz w:val="24"/>
          <w:szCs w:val="24"/>
        </w:rPr>
      </w:pPr>
      <w:r w:rsidRPr="00AB50E8">
        <w:rPr>
          <w:rFonts w:ascii="Segoe UI Symbol" w:hAnsi="Segoe UI Symbol" w:cs="Segoe UI Symbol"/>
          <w:sz w:val="24"/>
          <w:szCs w:val="24"/>
        </w:rPr>
        <w:t>☐</w:t>
      </w:r>
      <w:r w:rsidRPr="00AB50E8">
        <w:rPr>
          <w:rFonts w:ascii="Times New Roman" w:hAnsi="Times New Roman" w:cs="Times New Roman"/>
          <w:sz w:val="24"/>
          <w:szCs w:val="24"/>
        </w:rPr>
        <w:t xml:space="preserve"> FAIL</w:t>
      </w:r>
    </w:p>
    <w:p w14:paraId="2CA04395" w14:textId="7B125B15" w:rsidR="006D7198" w:rsidRPr="00AB50E8" w:rsidRDefault="006D7198" w:rsidP="006D7198">
      <w:pPr>
        <w:ind w:left="720" w:hanging="90"/>
        <w:rPr>
          <w:rFonts w:ascii="Times New Roman" w:hAnsi="Times New Roman" w:cs="Times New Roman"/>
          <w:sz w:val="24"/>
          <w:szCs w:val="24"/>
        </w:rPr>
      </w:pPr>
      <w:r w:rsidRPr="006D7198">
        <w:rPr>
          <w:rFonts w:ascii="Times New Roman" w:hAnsi="Times New Roman" w:cs="Times New Roman"/>
          <w:sz w:val="24"/>
          <w:szCs w:val="24"/>
        </w:rPr>
        <w:t>Minimum contractual performance demonstrated</w:t>
      </w:r>
    </w:p>
    <w:p w14:paraId="5174779D" w14:textId="77777777" w:rsidR="00AB50E8" w:rsidRPr="00AB50E8" w:rsidRDefault="00AB50E8" w:rsidP="00F02E3B">
      <w:pPr>
        <w:ind w:left="720" w:firstLine="540"/>
        <w:rPr>
          <w:rFonts w:ascii="Times New Roman" w:hAnsi="Times New Roman" w:cs="Times New Roman"/>
          <w:sz w:val="24"/>
          <w:szCs w:val="24"/>
        </w:rPr>
      </w:pPr>
      <w:r w:rsidRPr="00AB50E8">
        <w:rPr>
          <w:rFonts w:ascii="Segoe UI Symbol" w:hAnsi="Segoe UI Symbol" w:cs="Segoe UI Symbol"/>
          <w:sz w:val="24"/>
          <w:szCs w:val="24"/>
        </w:rPr>
        <w:t>☐</w:t>
      </w:r>
      <w:r w:rsidRPr="00AB50E8">
        <w:rPr>
          <w:rFonts w:ascii="Times New Roman" w:hAnsi="Times New Roman" w:cs="Times New Roman"/>
          <w:sz w:val="24"/>
          <w:szCs w:val="24"/>
        </w:rPr>
        <w:t xml:space="preserve"> Fully compliant with Annex II</w:t>
      </w:r>
    </w:p>
    <w:p w14:paraId="7C1D92BB" w14:textId="77777777" w:rsidR="00AB50E8" w:rsidRPr="00AB50E8" w:rsidRDefault="00AB50E8" w:rsidP="00F02E3B">
      <w:pPr>
        <w:ind w:left="720" w:firstLine="540"/>
        <w:rPr>
          <w:rFonts w:ascii="Times New Roman" w:hAnsi="Times New Roman" w:cs="Times New Roman"/>
          <w:sz w:val="24"/>
          <w:szCs w:val="24"/>
        </w:rPr>
      </w:pPr>
      <w:r w:rsidRPr="00AB50E8">
        <w:rPr>
          <w:rFonts w:ascii="Segoe UI Symbol" w:hAnsi="Segoe UI Symbol" w:cs="Segoe UI Symbol"/>
          <w:sz w:val="24"/>
          <w:szCs w:val="24"/>
        </w:rPr>
        <w:t>☐</w:t>
      </w:r>
      <w:r w:rsidRPr="00AB50E8">
        <w:rPr>
          <w:rFonts w:ascii="Times New Roman" w:hAnsi="Times New Roman" w:cs="Times New Roman"/>
          <w:sz w:val="24"/>
          <w:szCs w:val="24"/>
        </w:rPr>
        <w:t xml:space="preserve"> Not compliant with Annex II</w:t>
      </w:r>
    </w:p>
    <w:p w14:paraId="1E46D873" w14:textId="77777777" w:rsidR="00AD20A5" w:rsidRDefault="00AD20A5" w:rsidP="00AB50E8">
      <w:pPr>
        <w:rPr>
          <w:rFonts w:ascii="Times New Roman" w:hAnsi="Times New Roman" w:cs="Times New Roman"/>
          <w:sz w:val="24"/>
          <w:szCs w:val="24"/>
        </w:rPr>
      </w:pPr>
    </w:p>
    <w:p w14:paraId="2514516C" w14:textId="77777777" w:rsidR="00AD20A5" w:rsidRDefault="00AD20A5" w:rsidP="00AB50E8">
      <w:pPr>
        <w:rPr>
          <w:rFonts w:ascii="Times New Roman" w:hAnsi="Times New Roman" w:cs="Times New Roman"/>
          <w:sz w:val="24"/>
          <w:szCs w:val="24"/>
        </w:rPr>
      </w:pPr>
    </w:p>
    <w:p w14:paraId="159301D4" w14:textId="1EEA7EEF" w:rsidR="00AB50E8" w:rsidRPr="00AB50E8" w:rsidRDefault="00AB50E8" w:rsidP="00AB50E8">
      <w:pPr>
        <w:rPr>
          <w:rFonts w:ascii="Times New Roman" w:hAnsi="Times New Roman" w:cs="Times New Roman"/>
          <w:sz w:val="24"/>
          <w:szCs w:val="24"/>
        </w:rPr>
      </w:pPr>
      <w:r w:rsidRPr="00AB50E8">
        <w:rPr>
          <w:rFonts w:ascii="Times New Roman" w:hAnsi="Times New Roman" w:cs="Times New Roman"/>
          <w:sz w:val="24"/>
          <w:szCs w:val="24"/>
        </w:rPr>
        <w:t>Conclusion:</w:t>
      </w:r>
      <w:r w:rsidRPr="00AB50E8">
        <w:rPr>
          <w:rFonts w:ascii="Times New Roman" w:hAnsi="Times New Roman" w:cs="Times New Roman"/>
          <w:sz w:val="24"/>
          <w:szCs w:val="24"/>
        </w:rPr>
        <w:br/>
        <w:t>____________________________________________________________________________________</w:t>
      </w:r>
    </w:p>
    <w:p w14:paraId="6AD88581" w14:textId="77777777" w:rsidR="00CB5160" w:rsidRDefault="00CB5160" w:rsidP="00AB50E8">
      <w:pPr>
        <w:rPr>
          <w:rFonts w:ascii="Times New Roman" w:hAnsi="Times New Roman" w:cs="Times New Roman"/>
          <w:b/>
          <w:bCs/>
          <w:sz w:val="24"/>
          <w:szCs w:val="24"/>
        </w:rPr>
      </w:pPr>
    </w:p>
    <w:p w14:paraId="43B9D917" w14:textId="2239B217" w:rsidR="00AB50E8" w:rsidRPr="00AB50E8" w:rsidRDefault="00554FE9" w:rsidP="00AB50E8">
      <w:pPr>
        <w:rPr>
          <w:rFonts w:ascii="Times New Roman" w:hAnsi="Times New Roman" w:cs="Times New Roman"/>
          <w:b/>
          <w:bCs/>
          <w:sz w:val="24"/>
          <w:szCs w:val="24"/>
        </w:rPr>
      </w:pPr>
      <w:r>
        <w:rPr>
          <w:rFonts w:ascii="Times New Roman" w:hAnsi="Times New Roman" w:cs="Times New Roman"/>
          <w:b/>
          <w:bCs/>
          <w:sz w:val="24"/>
          <w:szCs w:val="24"/>
        </w:rPr>
        <w:t xml:space="preserve">Performance testing </w:t>
      </w:r>
      <w:r w:rsidR="002E3738">
        <w:rPr>
          <w:rFonts w:ascii="Times New Roman" w:hAnsi="Times New Roman" w:cs="Times New Roman"/>
          <w:b/>
          <w:bCs/>
          <w:sz w:val="24"/>
          <w:szCs w:val="24"/>
        </w:rPr>
        <w:t xml:space="preserve">performers </w:t>
      </w:r>
      <w:r w:rsidR="00AB50E8" w:rsidRPr="00AB50E8">
        <w:rPr>
          <w:rFonts w:ascii="Times New Roman" w:hAnsi="Times New Roman" w:cs="Times New Roman"/>
          <w:b/>
          <w:bCs/>
          <w:sz w:val="24"/>
          <w:szCs w:val="24"/>
        </w:rPr>
        <w:t>Signatures</w:t>
      </w:r>
    </w:p>
    <w:tbl>
      <w:tblPr>
        <w:tblW w:w="0" w:type="auto"/>
        <w:jc w:val="center"/>
        <w:tblLook w:val="04A0" w:firstRow="1" w:lastRow="0" w:firstColumn="1" w:lastColumn="0" w:noHBand="0" w:noVBand="1"/>
      </w:tblPr>
      <w:tblGrid>
        <w:gridCol w:w="2523"/>
        <w:gridCol w:w="2036"/>
        <w:gridCol w:w="2067"/>
        <w:gridCol w:w="1985"/>
        <w:gridCol w:w="2025"/>
      </w:tblGrid>
      <w:tr w:rsidR="00CC1A1E" w:rsidRPr="00AB50E8" w14:paraId="35FFAE2A" w14:textId="77777777" w:rsidTr="00CC1A1E">
        <w:trPr>
          <w:jc w:val="center"/>
        </w:trPr>
        <w:tc>
          <w:tcPr>
            <w:tcW w:w="2523" w:type="dxa"/>
            <w:hideMark/>
          </w:tcPr>
          <w:p w14:paraId="4BCA0E3D"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Representative</w:t>
            </w:r>
          </w:p>
        </w:tc>
        <w:tc>
          <w:tcPr>
            <w:tcW w:w="2036" w:type="dxa"/>
            <w:hideMark/>
          </w:tcPr>
          <w:p w14:paraId="21910D8F"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Name</w:t>
            </w:r>
          </w:p>
        </w:tc>
        <w:tc>
          <w:tcPr>
            <w:tcW w:w="2067" w:type="dxa"/>
            <w:hideMark/>
          </w:tcPr>
          <w:p w14:paraId="54C1E0CB"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Signature</w:t>
            </w:r>
          </w:p>
        </w:tc>
        <w:tc>
          <w:tcPr>
            <w:tcW w:w="1985" w:type="dxa"/>
          </w:tcPr>
          <w:p w14:paraId="7937C324" w14:textId="2770F618" w:rsidR="00CC1A1E" w:rsidRPr="00AB50E8" w:rsidRDefault="00CC1A1E" w:rsidP="00AB50E8">
            <w:pPr>
              <w:rPr>
                <w:rFonts w:ascii="Times New Roman" w:hAnsi="Times New Roman" w:cs="Times New Roman"/>
                <w:sz w:val="24"/>
                <w:szCs w:val="24"/>
              </w:rPr>
            </w:pPr>
            <w:r>
              <w:rPr>
                <w:rFonts w:ascii="Times New Roman" w:hAnsi="Times New Roman" w:cs="Times New Roman"/>
                <w:sz w:val="24"/>
                <w:szCs w:val="24"/>
              </w:rPr>
              <w:t>Organization</w:t>
            </w:r>
          </w:p>
        </w:tc>
        <w:tc>
          <w:tcPr>
            <w:tcW w:w="2025" w:type="dxa"/>
            <w:hideMark/>
          </w:tcPr>
          <w:p w14:paraId="2CD9AE47" w14:textId="72A9DAB2"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Date</w:t>
            </w:r>
          </w:p>
        </w:tc>
      </w:tr>
      <w:tr w:rsidR="00CC1A1E" w:rsidRPr="00AB50E8" w14:paraId="37F325D0" w14:textId="77777777" w:rsidTr="00CC1A1E">
        <w:trPr>
          <w:jc w:val="center"/>
        </w:trPr>
        <w:tc>
          <w:tcPr>
            <w:tcW w:w="2523" w:type="dxa"/>
            <w:hideMark/>
          </w:tcPr>
          <w:p w14:paraId="2CC948F7"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Contractor</w:t>
            </w:r>
          </w:p>
        </w:tc>
        <w:tc>
          <w:tcPr>
            <w:tcW w:w="2036" w:type="dxa"/>
          </w:tcPr>
          <w:p w14:paraId="4100FF0D" w14:textId="77777777" w:rsidR="00CC1A1E" w:rsidRPr="00AB50E8" w:rsidRDefault="00CC1A1E" w:rsidP="00AB50E8">
            <w:pPr>
              <w:rPr>
                <w:rFonts w:ascii="Times New Roman" w:hAnsi="Times New Roman" w:cs="Times New Roman"/>
                <w:sz w:val="24"/>
                <w:szCs w:val="24"/>
              </w:rPr>
            </w:pPr>
          </w:p>
        </w:tc>
        <w:tc>
          <w:tcPr>
            <w:tcW w:w="2067" w:type="dxa"/>
          </w:tcPr>
          <w:p w14:paraId="5E456EF6" w14:textId="77777777" w:rsidR="00CC1A1E" w:rsidRPr="00AB50E8" w:rsidRDefault="00CC1A1E" w:rsidP="00AB50E8">
            <w:pPr>
              <w:rPr>
                <w:rFonts w:ascii="Times New Roman" w:hAnsi="Times New Roman" w:cs="Times New Roman"/>
                <w:sz w:val="24"/>
                <w:szCs w:val="24"/>
              </w:rPr>
            </w:pPr>
          </w:p>
        </w:tc>
        <w:tc>
          <w:tcPr>
            <w:tcW w:w="1985" w:type="dxa"/>
          </w:tcPr>
          <w:p w14:paraId="097AE774" w14:textId="77777777" w:rsidR="00CC1A1E" w:rsidRPr="00AB50E8" w:rsidRDefault="00CC1A1E" w:rsidP="00AB50E8">
            <w:pPr>
              <w:rPr>
                <w:rFonts w:ascii="Times New Roman" w:hAnsi="Times New Roman" w:cs="Times New Roman"/>
                <w:sz w:val="24"/>
                <w:szCs w:val="24"/>
              </w:rPr>
            </w:pPr>
          </w:p>
        </w:tc>
        <w:tc>
          <w:tcPr>
            <w:tcW w:w="2025" w:type="dxa"/>
          </w:tcPr>
          <w:p w14:paraId="28BEBA05" w14:textId="1D5964C0" w:rsidR="00CC1A1E" w:rsidRPr="00AB50E8" w:rsidRDefault="00CC1A1E" w:rsidP="00AB50E8">
            <w:pPr>
              <w:rPr>
                <w:rFonts w:ascii="Times New Roman" w:hAnsi="Times New Roman" w:cs="Times New Roman"/>
                <w:sz w:val="24"/>
                <w:szCs w:val="24"/>
              </w:rPr>
            </w:pPr>
          </w:p>
        </w:tc>
      </w:tr>
      <w:tr w:rsidR="00CC1A1E" w:rsidRPr="00AB50E8" w14:paraId="02925CD6" w14:textId="77777777" w:rsidTr="00CC1A1E">
        <w:trPr>
          <w:jc w:val="center"/>
        </w:trPr>
        <w:tc>
          <w:tcPr>
            <w:tcW w:w="2523" w:type="dxa"/>
            <w:hideMark/>
          </w:tcPr>
          <w:p w14:paraId="05FE67CB"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Project Manager</w:t>
            </w:r>
          </w:p>
        </w:tc>
        <w:tc>
          <w:tcPr>
            <w:tcW w:w="2036" w:type="dxa"/>
          </w:tcPr>
          <w:p w14:paraId="0BE09850" w14:textId="77777777" w:rsidR="00CC1A1E" w:rsidRPr="00AB50E8" w:rsidRDefault="00CC1A1E" w:rsidP="00AB50E8">
            <w:pPr>
              <w:rPr>
                <w:rFonts w:ascii="Times New Roman" w:hAnsi="Times New Roman" w:cs="Times New Roman"/>
                <w:sz w:val="24"/>
                <w:szCs w:val="24"/>
              </w:rPr>
            </w:pPr>
          </w:p>
        </w:tc>
        <w:tc>
          <w:tcPr>
            <w:tcW w:w="2067" w:type="dxa"/>
          </w:tcPr>
          <w:p w14:paraId="423FE611" w14:textId="77777777" w:rsidR="00CC1A1E" w:rsidRPr="00AB50E8" w:rsidRDefault="00CC1A1E" w:rsidP="00AB50E8">
            <w:pPr>
              <w:rPr>
                <w:rFonts w:ascii="Times New Roman" w:hAnsi="Times New Roman" w:cs="Times New Roman"/>
                <w:sz w:val="24"/>
                <w:szCs w:val="24"/>
              </w:rPr>
            </w:pPr>
          </w:p>
        </w:tc>
        <w:tc>
          <w:tcPr>
            <w:tcW w:w="1985" w:type="dxa"/>
          </w:tcPr>
          <w:p w14:paraId="0A4EA45A" w14:textId="77777777" w:rsidR="00CC1A1E" w:rsidRPr="00AB50E8" w:rsidRDefault="00CC1A1E" w:rsidP="00AB50E8">
            <w:pPr>
              <w:rPr>
                <w:rFonts w:ascii="Times New Roman" w:hAnsi="Times New Roman" w:cs="Times New Roman"/>
                <w:sz w:val="24"/>
                <w:szCs w:val="24"/>
              </w:rPr>
            </w:pPr>
          </w:p>
        </w:tc>
        <w:tc>
          <w:tcPr>
            <w:tcW w:w="2025" w:type="dxa"/>
          </w:tcPr>
          <w:p w14:paraId="2869EC13" w14:textId="570C34B3" w:rsidR="00CC1A1E" w:rsidRPr="00AB50E8" w:rsidRDefault="00CC1A1E" w:rsidP="00AB50E8">
            <w:pPr>
              <w:rPr>
                <w:rFonts w:ascii="Times New Roman" w:hAnsi="Times New Roman" w:cs="Times New Roman"/>
                <w:sz w:val="24"/>
                <w:szCs w:val="24"/>
              </w:rPr>
            </w:pPr>
          </w:p>
        </w:tc>
      </w:tr>
      <w:tr w:rsidR="00CC1A1E" w:rsidRPr="00AB50E8" w14:paraId="725C88B2" w14:textId="77777777" w:rsidTr="00CC1A1E">
        <w:trPr>
          <w:jc w:val="center"/>
        </w:trPr>
        <w:tc>
          <w:tcPr>
            <w:tcW w:w="2523" w:type="dxa"/>
            <w:hideMark/>
          </w:tcPr>
          <w:p w14:paraId="44003F9B"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Contracting Authority</w:t>
            </w:r>
          </w:p>
        </w:tc>
        <w:tc>
          <w:tcPr>
            <w:tcW w:w="2036" w:type="dxa"/>
          </w:tcPr>
          <w:p w14:paraId="5894EA30" w14:textId="77777777" w:rsidR="00CC1A1E" w:rsidRPr="00AB50E8" w:rsidRDefault="00CC1A1E" w:rsidP="00AB50E8">
            <w:pPr>
              <w:rPr>
                <w:rFonts w:ascii="Times New Roman" w:hAnsi="Times New Roman" w:cs="Times New Roman"/>
                <w:sz w:val="24"/>
                <w:szCs w:val="24"/>
              </w:rPr>
            </w:pPr>
          </w:p>
        </w:tc>
        <w:tc>
          <w:tcPr>
            <w:tcW w:w="2067" w:type="dxa"/>
          </w:tcPr>
          <w:p w14:paraId="63E90BDA" w14:textId="77777777" w:rsidR="00CC1A1E" w:rsidRPr="00AB50E8" w:rsidRDefault="00CC1A1E" w:rsidP="00AB50E8">
            <w:pPr>
              <w:rPr>
                <w:rFonts w:ascii="Times New Roman" w:hAnsi="Times New Roman" w:cs="Times New Roman"/>
                <w:sz w:val="24"/>
                <w:szCs w:val="24"/>
              </w:rPr>
            </w:pPr>
          </w:p>
        </w:tc>
        <w:tc>
          <w:tcPr>
            <w:tcW w:w="1985" w:type="dxa"/>
          </w:tcPr>
          <w:p w14:paraId="3CDCA1E1" w14:textId="77777777" w:rsidR="00CC1A1E" w:rsidRPr="00AB50E8" w:rsidRDefault="00CC1A1E" w:rsidP="00AB50E8">
            <w:pPr>
              <w:rPr>
                <w:rFonts w:ascii="Times New Roman" w:hAnsi="Times New Roman" w:cs="Times New Roman"/>
                <w:sz w:val="24"/>
                <w:szCs w:val="24"/>
              </w:rPr>
            </w:pPr>
          </w:p>
        </w:tc>
        <w:tc>
          <w:tcPr>
            <w:tcW w:w="2025" w:type="dxa"/>
          </w:tcPr>
          <w:p w14:paraId="7E7890EB" w14:textId="135EF4A9" w:rsidR="00CC1A1E" w:rsidRPr="00AB50E8" w:rsidRDefault="00CC1A1E" w:rsidP="00AB50E8">
            <w:pPr>
              <w:rPr>
                <w:rFonts w:ascii="Times New Roman" w:hAnsi="Times New Roman" w:cs="Times New Roman"/>
                <w:sz w:val="24"/>
                <w:szCs w:val="24"/>
              </w:rPr>
            </w:pPr>
          </w:p>
        </w:tc>
      </w:tr>
      <w:tr w:rsidR="00CC1A1E" w:rsidRPr="00AB50E8" w14:paraId="7811165F" w14:textId="77777777" w:rsidTr="00CC1A1E">
        <w:trPr>
          <w:jc w:val="center"/>
        </w:trPr>
        <w:tc>
          <w:tcPr>
            <w:tcW w:w="2523" w:type="dxa"/>
            <w:hideMark/>
          </w:tcPr>
          <w:p w14:paraId="62F50248" w14:textId="77777777" w:rsidR="00CC1A1E" w:rsidRPr="00AB50E8" w:rsidRDefault="00CC1A1E" w:rsidP="00AB50E8">
            <w:pPr>
              <w:rPr>
                <w:rFonts w:ascii="Times New Roman" w:hAnsi="Times New Roman" w:cs="Times New Roman"/>
                <w:sz w:val="24"/>
                <w:szCs w:val="24"/>
              </w:rPr>
            </w:pPr>
            <w:r w:rsidRPr="00AB50E8">
              <w:rPr>
                <w:rFonts w:ascii="Times New Roman" w:hAnsi="Times New Roman" w:cs="Times New Roman"/>
                <w:sz w:val="24"/>
                <w:szCs w:val="24"/>
              </w:rPr>
              <w:t>Beneficiary</w:t>
            </w:r>
          </w:p>
        </w:tc>
        <w:tc>
          <w:tcPr>
            <w:tcW w:w="2036" w:type="dxa"/>
          </w:tcPr>
          <w:p w14:paraId="6C657A77" w14:textId="77777777" w:rsidR="00CC1A1E" w:rsidRPr="00AB50E8" w:rsidRDefault="00CC1A1E" w:rsidP="00AB50E8">
            <w:pPr>
              <w:rPr>
                <w:rFonts w:ascii="Times New Roman" w:hAnsi="Times New Roman" w:cs="Times New Roman"/>
                <w:sz w:val="24"/>
                <w:szCs w:val="24"/>
              </w:rPr>
            </w:pPr>
          </w:p>
        </w:tc>
        <w:tc>
          <w:tcPr>
            <w:tcW w:w="2067" w:type="dxa"/>
          </w:tcPr>
          <w:p w14:paraId="0C18202B" w14:textId="77777777" w:rsidR="00CC1A1E" w:rsidRPr="00AB50E8" w:rsidRDefault="00CC1A1E" w:rsidP="00AB50E8">
            <w:pPr>
              <w:rPr>
                <w:rFonts w:ascii="Times New Roman" w:hAnsi="Times New Roman" w:cs="Times New Roman"/>
                <w:sz w:val="24"/>
                <w:szCs w:val="24"/>
              </w:rPr>
            </w:pPr>
          </w:p>
        </w:tc>
        <w:tc>
          <w:tcPr>
            <w:tcW w:w="1985" w:type="dxa"/>
          </w:tcPr>
          <w:p w14:paraId="31397359" w14:textId="77777777" w:rsidR="00CC1A1E" w:rsidRPr="00AB50E8" w:rsidRDefault="00CC1A1E" w:rsidP="00AB50E8">
            <w:pPr>
              <w:rPr>
                <w:rFonts w:ascii="Times New Roman" w:hAnsi="Times New Roman" w:cs="Times New Roman"/>
                <w:sz w:val="24"/>
                <w:szCs w:val="24"/>
              </w:rPr>
            </w:pPr>
          </w:p>
        </w:tc>
        <w:tc>
          <w:tcPr>
            <w:tcW w:w="2025" w:type="dxa"/>
          </w:tcPr>
          <w:p w14:paraId="1496CBB2" w14:textId="2A0231B3" w:rsidR="00CC1A1E" w:rsidRPr="00AB50E8" w:rsidRDefault="00CC1A1E" w:rsidP="00AB50E8">
            <w:pPr>
              <w:rPr>
                <w:rFonts w:ascii="Times New Roman" w:hAnsi="Times New Roman" w:cs="Times New Roman"/>
                <w:sz w:val="24"/>
                <w:szCs w:val="24"/>
              </w:rPr>
            </w:pPr>
          </w:p>
        </w:tc>
      </w:tr>
      <w:tr w:rsidR="00CC1A1E" w:rsidRPr="00AB50E8" w14:paraId="7073AA68" w14:textId="77777777" w:rsidTr="00CC1A1E">
        <w:trPr>
          <w:jc w:val="center"/>
        </w:trPr>
        <w:tc>
          <w:tcPr>
            <w:tcW w:w="2523" w:type="dxa"/>
          </w:tcPr>
          <w:p w14:paraId="58F197A5" w14:textId="77777777" w:rsidR="00CC1A1E" w:rsidRPr="00AB50E8" w:rsidRDefault="00CC1A1E" w:rsidP="00AB50E8">
            <w:pPr>
              <w:rPr>
                <w:rFonts w:ascii="Times New Roman" w:hAnsi="Times New Roman" w:cs="Times New Roman"/>
                <w:sz w:val="24"/>
                <w:szCs w:val="24"/>
              </w:rPr>
            </w:pPr>
          </w:p>
        </w:tc>
        <w:tc>
          <w:tcPr>
            <w:tcW w:w="2036" w:type="dxa"/>
          </w:tcPr>
          <w:p w14:paraId="47537C6B" w14:textId="77777777" w:rsidR="00CC1A1E" w:rsidRPr="00AB50E8" w:rsidRDefault="00CC1A1E" w:rsidP="00AB50E8">
            <w:pPr>
              <w:rPr>
                <w:rFonts w:ascii="Times New Roman" w:hAnsi="Times New Roman" w:cs="Times New Roman"/>
                <w:sz w:val="24"/>
                <w:szCs w:val="24"/>
              </w:rPr>
            </w:pPr>
          </w:p>
        </w:tc>
        <w:tc>
          <w:tcPr>
            <w:tcW w:w="2067" w:type="dxa"/>
          </w:tcPr>
          <w:p w14:paraId="68D8E8CA" w14:textId="77777777" w:rsidR="00CC1A1E" w:rsidRPr="00AB50E8" w:rsidRDefault="00CC1A1E" w:rsidP="00AB50E8">
            <w:pPr>
              <w:rPr>
                <w:rFonts w:ascii="Times New Roman" w:hAnsi="Times New Roman" w:cs="Times New Roman"/>
                <w:sz w:val="24"/>
                <w:szCs w:val="24"/>
              </w:rPr>
            </w:pPr>
          </w:p>
        </w:tc>
        <w:tc>
          <w:tcPr>
            <w:tcW w:w="1985" w:type="dxa"/>
          </w:tcPr>
          <w:p w14:paraId="2A5FEDD7" w14:textId="77777777" w:rsidR="00CC1A1E" w:rsidRPr="00AB50E8" w:rsidRDefault="00CC1A1E" w:rsidP="00AB50E8">
            <w:pPr>
              <w:rPr>
                <w:rFonts w:ascii="Times New Roman" w:hAnsi="Times New Roman" w:cs="Times New Roman"/>
                <w:sz w:val="24"/>
                <w:szCs w:val="24"/>
              </w:rPr>
            </w:pPr>
          </w:p>
        </w:tc>
        <w:tc>
          <w:tcPr>
            <w:tcW w:w="2025" w:type="dxa"/>
          </w:tcPr>
          <w:p w14:paraId="64677801" w14:textId="6E8CCB4B" w:rsidR="00CC1A1E" w:rsidRPr="00AB50E8" w:rsidRDefault="00CC1A1E" w:rsidP="00AB50E8">
            <w:pPr>
              <w:rPr>
                <w:rFonts w:ascii="Times New Roman" w:hAnsi="Times New Roman" w:cs="Times New Roman"/>
                <w:sz w:val="24"/>
                <w:szCs w:val="24"/>
              </w:rPr>
            </w:pPr>
          </w:p>
        </w:tc>
      </w:tr>
      <w:tr w:rsidR="00CC1A1E" w:rsidRPr="00AB50E8" w14:paraId="46FCEBBE" w14:textId="77777777" w:rsidTr="00CC1A1E">
        <w:trPr>
          <w:jc w:val="center"/>
        </w:trPr>
        <w:tc>
          <w:tcPr>
            <w:tcW w:w="2523" w:type="dxa"/>
          </w:tcPr>
          <w:p w14:paraId="52DD4A83" w14:textId="77777777" w:rsidR="00CC1A1E" w:rsidRPr="00AB50E8" w:rsidRDefault="00CC1A1E" w:rsidP="00AB50E8">
            <w:pPr>
              <w:rPr>
                <w:rFonts w:ascii="Times New Roman" w:hAnsi="Times New Roman" w:cs="Times New Roman"/>
                <w:sz w:val="24"/>
                <w:szCs w:val="24"/>
              </w:rPr>
            </w:pPr>
          </w:p>
        </w:tc>
        <w:tc>
          <w:tcPr>
            <w:tcW w:w="2036" w:type="dxa"/>
          </w:tcPr>
          <w:p w14:paraId="0E807676" w14:textId="77777777" w:rsidR="00CC1A1E" w:rsidRPr="00AB50E8" w:rsidRDefault="00CC1A1E" w:rsidP="00AB50E8">
            <w:pPr>
              <w:rPr>
                <w:rFonts w:ascii="Times New Roman" w:hAnsi="Times New Roman" w:cs="Times New Roman"/>
                <w:sz w:val="24"/>
                <w:szCs w:val="24"/>
              </w:rPr>
            </w:pPr>
          </w:p>
        </w:tc>
        <w:tc>
          <w:tcPr>
            <w:tcW w:w="2067" w:type="dxa"/>
          </w:tcPr>
          <w:p w14:paraId="714D36E6" w14:textId="77777777" w:rsidR="00CC1A1E" w:rsidRPr="00AB50E8" w:rsidRDefault="00CC1A1E" w:rsidP="00AB50E8">
            <w:pPr>
              <w:rPr>
                <w:rFonts w:ascii="Times New Roman" w:hAnsi="Times New Roman" w:cs="Times New Roman"/>
                <w:sz w:val="24"/>
                <w:szCs w:val="24"/>
              </w:rPr>
            </w:pPr>
          </w:p>
        </w:tc>
        <w:tc>
          <w:tcPr>
            <w:tcW w:w="1985" w:type="dxa"/>
          </w:tcPr>
          <w:p w14:paraId="5A9FA0A1" w14:textId="77777777" w:rsidR="00CC1A1E" w:rsidRPr="00AB50E8" w:rsidRDefault="00CC1A1E" w:rsidP="00AB50E8">
            <w:pPr>
              <w:rPr>
                <w:rFonts w:ascii="Times New Roman" w:hAnsi="Times New Roman" w:cs="Times New Roman"/>
                <w:sz w:val="24"/>
                <w:szCs w:val="24"/>
              </w:rPr>
            </w:pPr>
          </w:p>
        </w:tc>
        <w:tc>
          <w:tcPr>
            <w:tcW w:w="2025" w:type="dxa"/>
          </w:tcPr>
          <w:p w14:paraId="3A4011F0" w14:textId="1AEEEA4F" w:rsidR="00CC1A1E" w:rsidRPr="00AB50E8" w:rsidRDefault="00CC1A1E" w:rsidP="00AB50E8">
            <w:pPr>
              <w:rPr>
                <w:rFonts w:ascii="Times New Roman" w:hAnsi="Times New Roman" w:cs="Times New Roman"/>
                <w:sz w:val="24"/>
                <w:szCs w:val="24"/>
              </w:rPr>
            </w:pPr>
          </w:p>
        </w:tc>
      </w:tr>
      <w:tr w:rsidR="00CC1A1E" w:rsidRPr="00AB50E8" w14:paraId="5DE9B273" w14:textId="77777777" w:rsidTr="00CC1A1E">
        <w:trPr>
          <w:jc w:val="center"/>
        </w:trPr>
        <w:tc>
          <w:tcPr>
            <w:tcW w:w="2523" w:type="dxa"/>
          </w:tcPr>
          <w:p w14:paraId="3CB0EA34" w14:textId="77777777" w:rsidR="00CC1A1E" w:rsidRPr="00AB50E8" w:rsidRDefault="00CC1A1E" w:rsidP="00AB50E8">
            <w:pPr>
              <w:rPr>
                <w:rFonts w:ascii="Times New Roman" w:hAnsi="Times New Roman" w:cs="Times New Roman"/>
                <w:sz w:val="24"/>
                <w:szCs w:val="24"/>
              </w:rPr>
            </w:pPr>
          </w:p>
        </w:tc>
        <w:tc>
          <w:tcPr>
            <w:tcW w:w="2036" w:type="dxa"/>
          </w:tcPr>
          <w:p w14:paraId="6A15B184" w14:textId="77777777" w:rsidR="00CC1A1E" w:rsidRPr="00AB50E8" w:rsidRDefault="00CC1A1E" w:rsidP="00AB50E8">
            <w:pPr>
              <w:rPr>
                <w:rFonts w:ascii="Times New Roman" w:hAnsi="Times New Roman" w:cs="Times New Roman"/>
                <w:sz w:val="24"/>
                <w:szCs w:val="24"/>
              </w:rPr>
            </w:pPr>
          </w:p>
        </w:tc>
        <w:tc>
          <w:tcPr>
            <w:tcW w:w="2067" w:type="dxa"/>
          </w:tcPr>
          <w:p w14:paraId="5D4812FB" w14:textId="77777777" w:rsidR="00CC1A1E" w:rsidRPr="00AB50E8" w:rsidRDefault="00CC1A1E" w:rsidP="00AB50E8">
            <w:pPr>
              <w:rPr>
                <w:rFonts w:ascii="Times New Roman" w:hAnsi="Times New Roman" w:cs="Times New Roman"/>
                <w:sz w:val="24"/>
                <w:szCs w:val="24"/>
              </w:rPr>
            </w:pPr>
          </w:p>
        </w:tc>
        <w:tc>
          <w:tcPr>
            <w:tcW w:w="1985" w:type="dxa"/>
          </w:tcPr>
          <w:p w14:paraId="33A1862C" w14:textId="77777777" w:rsidR="00CC1A1E" w:rsidRPr="00AB50E8" w:rsidRDefault="00CC1A1E" w:rsidP="00AB50E8">
            <w:pPr>
              <w:rPr>
                <w:rFonts w:ascii="Times New Roman" w:hAnsi="Times New Roman" w:cs="Times New Roman"/>
                <w:sz w:val="24"/>
                <w:szCs w:val="24"/>
              </w:rPr>
            </w:pPr>
          </w:p>
        </w:tc>
        <w:tc>
          <w:tcPr>
            <w:tcW w:w="2025" w:type="dxa"/>
          </w:tcPr>
          <w:p w14:paraId="310D14F4" w14:textId="6A46A7D5" w:rsidR="00CC1A1E" w:rsidRPr="00AB50E8" w:rsidRDefault="00CC1A1E" w:rsidP="00AB50E8">
            <w:pPr>
              <w:rPr>
                <w:rFonts w:ascii="Times New Roman" w:hAnsi="Times New Roman" w:cs="Times New Roman"/>
                <w:sz w:val="24"/>
                <w:szCs w:val="24"/>
              </w:rPr>
            </w:pPr>
          </w:p>
        </w:tc>
      </w:tr>
    </w:tbl>
    <w:p w14:paraId="429428E2" w14:textId="77777777" w:rsidR="00AB50E8" w:rsidRDefault="00AB50E8" w:rsidP="00AB50E8"/>
    <w:p w14:paraId="0751040D" w14:textId="77777777" w:rsidR="00AD20A5" w:rsidRDefault="00AD20A5" w:rsidP="00AB50E8"/>
    <w:p w14:paraId="2827965B" w14:textId="77777777" w:rsidR="00AD20A5" w:rsidRDefault="00AD20A5" w:rsidP="00AB50E8"/>
    <w:p w14:paraId="083AD295" w14:textId="77777777" w:rsidR="00AD20A5" w:rsidRDefault="00AD20A5" w:rsidP="00AB50E8"/>
    <w:p w14:paraId="3AECBB4F" w14:textId="77777777" w:rsidR="00AD20A5" w:rsidRDefault="00AD20A5" w:rsidP="00AB50E8"/>
    <w:p w14:paraId="4A3207F2" w14:textId="77777777" w:rsidR="00AD20A5" w:rsidRDefault="00AD20A5" w:rsidP="00AB50E8"/>
    <w:p w14:paraId="2D99DE9E" w14:textId="77777777" w:rsidR="00AD20A5" w:rsidRDefault="00AD20A5" w:rsidP="00AB50E8"/>
    <w:p w14:paraId="2259EDF1" w14:textId="7CDB62B6" w:rsidR="0017478F" w:rsidRDefault="00FF0995">
      <w:pPr>
        <w:pStyle w:val="Heading1"/>
        <w:rPr>
          <w:rFonts w:ascii="Times New Roman" w:hAnsi="Times New Roman" w:cs="Times New Roman"/>
        </w:rPr>
      </w:pPr>
      <w:r w:rsidRPr="00CB3571">
        <w:rPr>
          <w:rFonts w:ascii="Times New Roman" w:hAnsi="Times New Roman" w:cs="Times New Roman"/>
        </w:rPr>
        <w:lastRenderedPageBreak/>
        <w:t>1</w:t>
      </w:r>
      <w:r w:rsidR="004217A8">
        <w:rPr>
          <w:rFonts w:ascii="Times New Roman" w:hAnsi="Times New Roman" w:cs="Times New Roman"/>
        </w:rPr>
        <w:t>2</w:t>
      </w:r>
      <w:r w:rsidRPr="00CB3571">
        <w:rPr>
          <w:rFonts w:ascii="Times New Roman" w:hAnsi="Times New Roman" w:cs="Times New Roman"/>
        </w:rPr>
        <w:t>. Integrated Deficiency Register / Punch List Reference</w:t>
      </w:r>
    </w:p>
    <w:p w14:paraId="18D4F835" w14:textId="77777777" w:rsidR="007D567D" w:rsidRPr="007D567D" w:rsidRDefault="007D567D" w:rsidP="007D567D"/>
    <w:p w14:paraId="3427EE20" w14:textId="40AB0CF4" w:rsidR="007A4656" w:rsidRPr="00F4051E" w:rsidRDefault="007A4656" w:rsidP="007D567D">
      <w:pPr>
        <w:spacing w:after="0"/>
        <w:rPr>
          <w:rFonts w:ascii="Times New Roman" w:eastAsiaTheme="majorEastAsia" w:hAnsi="Times New Roman" w:cs="Times New Roman"/>
          <w:b/>
          <w:bCs/>
          <w:color w:val="1F4E79"/>
          <w:sz w:val="28"/>
          <w:szCs w:val="28"/>
        </w:rPr>
      </w:pPr>
      <w:r w:rsidRPr="00F4051E">
        <w:rPr>
          <w:rFonts w:ascii="Times New Roman" w:eastAsiaTheme="majorEastAsia" w:hAnsi="Times New Roman" w:cs="Times New Roman"/>
          <w:b/>
          <w:bCs/>
          <w:color w:val="1F4E79"/>
          <w:sz w:val="28"/>
          <w:szCs w:val="28"/>
        </w:rPr>
        <w:t>Deficiency Classification Mat</w:t>
      </w:r>
      <w:r w:rsidR="00823ED4" w:rsidRPr="00F4051E">
        <w:rPr>
          <w:rFonts w:ascii="Times New Roman" w:eastAsiaTheme="majorEastAsia" w:hAnsi="Times New Roman" w:cs="Times New Roman"/>
          <w:b/>
          <w:bCs/>
          <w:color w:val="1F4E79"/>
          <w:sz w:val="28"/>
          <w:szCs w:val="28"/>
        </w:rPr>
        <w:t>rix</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525"/>
        <w:gridCol w:w="4410"/>
        <w:gridCol w:w="4500"/>
      </w:tblGrid>
      <w:tr w:rsidR="007B7110" w:rsidRPr="00BC5EE9" w14:paraId="7CA3DC16" w14:textId="77777777" w:rsidTr="00E02E0F">
        <w:trPr>
          <w:jc w:val="center"/>
        </w:trPr>
        <w:tc>
          <w:tcPr>
            <w:tcW w:w="1525" w:type="dxa"/>
            <w:shd w:val="clear" w:color="auto" w:fill="1F4E79"/>
            <w:vAlign w:val="center"/>
          </w:tcPr>
          <w:p w14:paraId="42ABA94C"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Category</w:t>
            </w:r>
          </w:p>
        </w:tc>
        <w:tc>
          <w:tcPr>
            <w:tcW w:w="4410" w:type="dxa"/>
            <w:shd w:val="clear" w:color="auto" w:fill="1F4E79"/>
            <w:vAlign w:val="center"/>
          </w:tcPr>
          <w:p w14:paraId="4E8AA3DF"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color w:val="FFFFFF"/>
                <w:sz w:val="24"/>
                <w:szCs w:val="24"/>
              </w:rPr>
              <w:t>Definition</w:t>
            </w:r>
          </w:p>
        </w:tc>
        <w:tc>
          <w:tcPr>
            <w:tcW w:w="4500" w:type="dxa"/>
            <w:shd w:val="clear" w:color="auto" w:fill="1F4E79"/>
            <w:vAlign w:val="center"/>
          </w:tcPr>
          <w:p w14:paraId="37BD84FE"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color w:val="FFFFFF"/>
                <w:sz w:val="24"/>
                <w:szCs w:val="24"/>
              </w:rPr>
              <w:t>Contractual result</w:t>
            </w:r>
          </w:p>
        </w:tc>
      </w:tr>
      <w:tr w:rsidR="007B7110" w:rsidRPr="00BC5EE9" w14:paraId="15EA024E" w14:textId="77777777" w:rsidTr="00E02E0F">
        <w:trPr>
          <w:jc w:val="center"/>
        </w:trPr>
        <w:tc>
          <w:tcPr>
            <w:tcW w:w="1525" w:type="dxa"/>
            <w:vAlign w:val="center"/>
          </w:tcPr>
          <w:p w14:paraId="353F33B3"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 xml:space="preserve">Category A - </w:t>
            </w:r>
            <w:r w:rsidRPr="00A21A5C">
              <w:rPr>
                <w:rFonts w:ascii="Times New Roman" w:hAnsi="Times New Roman" w:cs="Times New Roman"/>
                <w:b/>
                <w:bCs/>
                <w:sz w:val="24"/>
                <w:szCs w:val="24"/>
              </w:rPr>
              <w:t>Critical</w:t>
            </w:r>
          </w:p>
        </w:tc>
        <w:tc>
          <w:tcPr>
            <w:tcW w:w="4410" w:type="dxa"/>
            <w:vAlign w:val="center"/>
          </w:tcPr>
          <w:p w14:paraId="54AF2FAB"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Deficiency affecting safety, functionality, operational use, contractual performance or compliance with minimum technical requirements.</w:t>
            </w:r>
          </w:p>
        </w:tc>
        <w:tc>
          <w:tcPr>
            <w:tcW w:w="4500" w:type="dxa"/>
            <w:vAlign w:val="center"/>
          </w:tcPr>
          <w:p w14:paraId="5FC4A490"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bCs/>
                <w:sz w:val="24"/>
                <w:szCs w:val="24"/>
              </w:rPr>
              <w:t>Refusal of Provisional Acceptance</w:t>
            </w:r>
            <w:r w:rsidRPr="00BC5EE9">
              <w:rPr>
                <w:rFonts w:ascii="Times New Roman" w:hAnsi="Times New Roman" w:cs="Times New Roman"/>
                <w:sz w:val="24"/>
                <w:szCs w:val="24"/>
              </w:rPr>
              <w:t>. Corrective action and repeat SAT required.</w:t>
            </w:r>
          </w:p>
        </w:tc>
      </w:tr>
      <w:tr w:rsidR="007B7110" w:rsidRPr="00BC5EE9" w14:paraId="38DF7047" w14:textId="77777777" w:rsidTr="00E02E0F">
        <w:trPr>
          <w:jc w:val="center"/>
        </w:trPr>
        <w:tc>
          <w:tcPr>
            <w:tcW w:w="1525" w:type="dxa"/>
            <w:vAlign w:val="center"/>
          </w:tcPr>
          <w:p w14:paraId="4D672395"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 xml:space="preserve">Category B - </w:t>
            </w:r>
            <w:r w:rsidRPr="00A21A5C">
              <w:rPr>
                <w:rFonts w:ascii="Times New Roman" w:hAnsi="Times New Roman" w:cs="Times New Roman"/>
                <w:b/>
                <w:bCs/>
                <w:sz w:val="24"/>
                <w:szCs w:val="24"/>
              </w:rPr>
              <w:t>Major</w:t>
            </w:r>
          </w:p>
        </w:tc>
        <w:tc>
          <w:tcPr>
            <w:tcW w:w="4410" w:type="dxa"/>
            <w:vAlign w:val="center"/>
          </w:tcPr>
          <w:p w14:paraId="08CCDC48" w14:textId="23B7DD82"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 xml:space="preserve">Deficiency materially </w:t>
            </w:r>
            <w:r w:rsidR="00A21A5C" w:rsidRPr="00BC5EE9">
              <w:rPr>
                <w:rFonts w:ascii="Times New Roman" w:hAnsi="Times New Roman" w:cs="Times New Roman"/>
                <w:sz w:val="24"/>
                <w:szCs w:val="24"/>
              </w:rPr>
              <w:t>affects</w:t>
            </w:r>
            <w:r w:rsidRPr="00BC5EE9">
              <w:rPr>
                <w:rFonts w:ascii="Times New Roman" w:hAnsi="Times New Roman" w:cs="Times New Roman"/>
                <w:sz w:val="24"/>
                <w:szCs w:val="24"/>
              </w:rPr>
              <w:t xml:space="preserve"> operation, reliability, documentation, training or contractual compliance.</w:t>
            </w:r>
          </w:p>
        </w:tc>
        <w:tc>
          <w:tcPr>
            <w:tcW w:w="4500" w:type="dxa"/>
            <w:vAlign w:val="center"/>
          </w:tcPr>
          <w:p w14:paraId="362B5EC5" w14:textId="49ADEAE2"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bCs/>
                <w:sz w:val="24"/>
                <w:szCs w:val="24"/>
              </w:rPr>
              <w:t>Corrective Action Required prior to Provisional Acceptance.</w:t>
            </w:r>
            <w:r w:rsidRPr="00BC5EE9">
              <w:rPr>
                <w:rFonts w:ascii="Times New Roman" w:hAnsi="Times New Roman" w:cs="Times New Roman"/>
                <w:sz w:val="24"/>
                <w:szCs w:val="24"/>
              </w:rPr>
              <w:t xml:space="preserve"> </w:t>
            </w:r>
            <w:r w:rsidR="00E964FB" w:rsidRPr="00E964FB">
              <w:rPr>
                <w:rFonts w:ascii="Times New Roman" w:hAnsi="Times New Roman" w:cs="Times New Roman"/>
                <w:sz w:val="24"/>
                <w:szCs w:val="24"/>
              </w:rPr>
              <w:t>Verification of corrective actions and, where necessary, repeat testing prior to C11A</w:t>
            </w:r>
            <w:r w:rsidRPr="00BC5EE9">
              <w:rPr>
                <w:rFonts w:ascii="Times New Roman" w:hAnsi="Times New Roman" w:cs="Times New Roman"/>
                <w:sz w:val="24"/>
                <w:szCs w:val="24"/>
              </w:rPr>
              <w:t>.</w:t>
            </w:r>
          </w:p>
        </w:tc>
      </w:tr>
      <w:tr w:rsidR="007B7110" w:rsidRPr="00BC5EE9" w14:paraId="5152B26B" w14:textId="77777777" w:rsidTr="00E02E0F">
        <w:trPr>
          <w:jc w:val="center"/>
        </w:trPr>
        <w:tc>
          <w:tcPr>
            <w:tcW w:w="1525" w:type="dxa"/>
            <w:vAlign w:val="center"/>
          </w:tcPr>
          <w:p w14:paraId="6EE31CEC"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 xml:space="preserve">Category C - </w:t>
            </w:r>
            <w:r w:rsidRPr="00A21A5C">
              <w:rPr>
                <w:rFonts w:ascii="Times New Roman" w:hAnsi="Times New Roman" w:cs="Times New Roman"/>
                <w:b/>
                <w:bCs/>
                <w:sz w:val="24"/>
                <w:szCs w:val="24"/>
              </w:rPr>
              <w:t>Minor</w:t>
            </w:r>
          </w:p>
        </w:tc>
        <w:tc>
          <w:tcPr>
            <w:tcW w:w="4410" w:type="dxa"/>
            <w:vAlign w:val="center"/>
          </w:tcPr>
          <w:p w14:paraId="19D96E5E" w14:textId="77777777"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sz w:val="24"/>
                <w:szCs w:val="24"/>
              </w:rPr>
              <w:t>Administrative, documentary, cosmetic or minor operational deficiency not affecting safety, functionality or contractual performance.</w:t>
            </w:r>
          </w:p>
        </w:tc>
        <w:tc>
          <w:tcPr>
            <w:tcW w:w="4500" w:type="dxa"/>
            <w:vAlign w:val="center"/>
          </w:tcPr>
          <w:p w14:paraId="456BBD87" w14:textId="78AF5625" w:rsidR="007B7110" w:rsidRPr="00BC5EE9" w:rsidRDefault="007B7110" w:rsidP="00D049F6">
            <w:pPr>
              <w:rPr>
                <w:rFonts w:ascii="Times New Roman" w:hAnsi="Times New Roman" w:cs="Times New Roman"/>
                <w:sz w:val="24"/>
                <w:szCs w:val="24"/>
              </w:rPr>
            </w:pPr>
            <w:r w:rsidRPr="00BC5EE9">
              <w:rPr>
                <w:rFonts w:ascii="Times New Roman" w:hAnsi="Times New Roman" w:cs="Times New Roman"/>
                <w:b/>
                <w:bCs/>
                <w:sz w:val="24"/>
                <w:szCs w:val="24"/>
              </w:rPr>
              <w:t>Conditional Provisional Acceptance may be recommended.</w:t>
            </w:r>
            <w:r w:rsidRPr="00BC5EE9">
              <w:rPr>
                <w:rFonts w:ascii="Times New Roman" w:hAnsi="Times New Roman" w:cs="Times New Roman"/>
                <w:sz w:val="24"/>
                <w:szCs w:val="24"/>
              </w:rPr>
              <w:t xml:space="preserve"> </w:t>
            </w:r>
            <w:r w:rsidR="00FB1053" w:rsidRPr="00FB1053">
              <w:rPr>
                <w:rFonts w:ascii="Times New Roman" w:hAnsi="Times New Roman" w:cs="Times New Roman"/>
                <w:sz w:val="24"/>
                <w:szCs w:val="24"/>
              </w:rPr>
              <w:t>Integrated Deficiency Register</w:t>
            </w:r>
            <w:r w:rsidRPr="00BC5EE9">
              <w:rPr>
                <w:rFonts w:ascii="Times New Roman" w:hAnsi="Times New Roman" w:cs="Times New Roman"/>
                <w:sz w:val="24"/>
                <w:szCs w:val="24"/>
              </w:rPr>
              <w:t xml:space="preserve"> attached and corrected during the Deficiency Correction Period.</w:t>
            </w:r>
          </w:p>
        </w:tc>
      </w:tr>
    </w:tbl>
    <w:p w14:paraId="012CE6BD" w14:textId="77777777" w:rsidR="007B7110" w:rsidRDefault="007B7110">
      <w:pPr>
        <w:rPr>
          <w:rFonts w:ascii="Times New Roman" w:hAnsi="Times New Roman" w:cs="Times New Roman"/>
        </w:rPr>
      </w:pPr>
    </w:p>
    <w:p w14:paraId="151A8EB3" w14:textId="77777777" w:rsidR="00242B26" w:rsidRPr="00242B26" w:rsidRDefault="00242B26" w:rsidP="00242B26">
      <w:pPr>
        <w:spacing w:after="0"/>
        <w:rPr>
          <w:rFonts w:ascii="Times New Roman" w:hAnsi="Times New Roman" w:cs="Times New Roman"/>
          <w:b/>
          <w:bCs/>
          <w:color w:val="000000" w:themeColor="text1"/>
          <w:sz w:val="28"/>
          <w:szCs w:val="28"/>
        </w:rPr>
      </w:pPr>
      <w:r w:rsidRPr="00242B26">
        <w:rPr>
          <w:rFonts w:ascii="Times New Roman" w:hAnsi="Times New Roman" w:cs="Times New Roman"/>
          <w:b/>
          <w:bCs/>
          <w:color w:val="000000" w:themeColor="text1"/>
          <w:sz w:val="28"/>
          <w:szCs w:val="28"/>
        </w:rPr>
        <w:t>Category A – Critical Deficiencies</w:t>
      </w:r>
    </w:p>
    <w:p w14:paraId="36E11EFA" w14:textId="77777777" w:rsidR="00242B26" w:rsidRPr="00242B26" w:rsidRDefault="00242B26" w:rsidP="00242B26">
      <w:pPr>
        <w:rPr>
          <w:rFonts w:ascii="Times New Roman" w:hAnsi="Times New Roman" w:cs="Times New Roman"/>
          <w:b/>
          <w:bCs/>
          <w:color w:val="FF0000"/>
          <w:sz w:val="24"/>
          <w:szCs w:val="24"/>
        </w:rPr>
      </w:pPr>
      <w:r w:rsidRPr="00242B26">
        <w:rPr>
          <w:rFonts w:ascii="Times New Roman" w:hAnsi="Times New Roman" w:cs="Times New Roman"/>
          <w:b/>
          <w:bCs/>
          <w:color w:val="FF0000"/>
          <w:sz w:val="24"/>
          <w:szCs w:val="24"/>
        </w:rPr>
        <w:t>(No Provisional Acceptance Possible)</w:t>
      </w:r>
    </w:p>
    <w:p w14:paraId="756E2E4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These affect:</w:t>
      </w:r>
    </w:p>
    <w:p w14:paraId="1EF1D18E" w14:textId="77777777" w:rsidR="00242B26" w:rsidRPr="00242B26" w:rsidRDefault="00242B26" w:rsidP="00242B26">
      <w:pPr>
        <w:numPr>
          <w:ilvl w:val="0"/>
          <w:numId w:val="10"/>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safety; </w:t>
      </w:r>
    </w:p>
    <w:p w14:paraId="3E00E8F6" w14:textId="77777777" w:rsidR="00242B26" w:rsidRPr="00242B26" w:rsidRDefault="00242B26" w:rsidP="00242B26">
      <w:pPr>
        <w:numPr>
          <w:ilvl w:val="0"/>
          <w:numId w:val="10"/>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contractual performance; </w:t>
      </w:r>
    </w:p>
    <w:p w14:paraId="43F5FDEF" w14:textId="77777777" w:rsidR="00242B26" w:rsidRPr="00242B26" w:rsidRDefault="00242B26" w:rsidP="00242B26">
      <w:pPr>
        <w:numPr>
          <w:ilvl w:val="0"/>
          <w:numId w:val="10"/>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operational use; </w:t>
      </w:r>
    </w:p>
    <w:p w14:paraId="4F1B8820" w14:textId="77777777" w:rsidR="00242B26" w:rsidRDefault="00242B26" w:rsidP="00242B26">
      <w:pPr>
        <w:numPr>
          <w:ilvl w:val="0"/>
          <w:numId w:val="10"/>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minimum technical requirements. </w:t>
      </w:r>
    </w:p>
    <w:p w14:paraId="7C645677" w14:textId="77777777" w:rsidR="00242B26" w:rsidRPr="00242B26" w:rsidRDefault="00242B26" w:rsidP="00242B26">
      <w:pPr>
        <w:spacing w:after="0" w:line="240" w:lineRule="auto"/>
        <w:ind w:left="720"/>
        <w:rPr>
          <w:rFonts w:ascii="Times New Roman" w:hAnsi="Times New Roman" w:cs="Times New Roman"/>
          <w:color w:val="000000" w:themeColor="text1"/>
          <w:sz w:val="24"/>
          <w:szCs w:val="24"/>
        </w:rPr>
      </w:pPr>
    </w:p>
    <w:tbl>
      <w:tblPr>
        <w:tblW w:w="10125" w:type="dxa"/>
        <w:tblCellSpacing w:w="15" w:type="dxa"/>
        <w:tblBorders>
          <w:insideH w:val="single" w:sz="4" w:space="0" w:color="auto"/>
        </w:tblBorders>
        <w:tblCellMar>
          <w:top w:w="15" w:type="dxa"/>
          <w:left w:w="15" w:type="dxa"/>
          <w:bottom w:w="15" w:type="dxa"/>
          <w:right w:w="15" w:type="dxa"/>
        </w:tblCellMar>
        <w:tblLook w:val="04A0" w:firstRow="1" w:lastRow="0" w:firstColumn="1" w:lastColumn="0" w:noHBand="0" w:noVBand="1"/>
      </w:tblPr>
      <w:tblGrid>
        <w:gridCol w:w="720"/>
        <w:gridCol w:w="5040"/>
        <w:gridCol w:w="4365"/>
      </w:tblGrid>
      <w:tr w:rsidR="00242B26" w:rsidRPr="00242B26" w14:paraId="0BC2939C" w14:textId="77777777" w:rsidTr="00242B26">
        <w:trPr>
          <w:tblHeader/>
          <w:tblCellSpacing w:w="15" w:type="dxa"/>
        </w:trPr>
        <w:tc>
          <w:tcPr>
            <w:tcW w:w="675" w:type="dxa"/>
            <w:vAlign w:val="center"/>
            <w:hideMark/>
          </w:tcPr>
          <w:p w14:paraId="6E420658"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Ref.</w:t>
            </w:r>
          </w:p>
        </w:tc>
        <w:tc>
          <w:tcPr>
            <w:tcW w:w="5010" w:type="dxa"/>
            <w:vAlign w:val="center"/>
            <w:hideMark/>
          </w:tcPr>
          <w:p w14:paraId="75FA4C2F"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Example Deficiency</w:t>
            </w:r>
          </w:p>
        </w:tc>
        <w:tc>
          <w:tcPr>
            <w:tcW w:w="4320" w:type="dxa"/>
            <w:vAlign w:val="center"/>
            <w:hideMark/>
          </w:tcPr>
          <w:p w14:paraId="1E49AEC6"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Why Critical</w:t>
            </w:r>
          </w:p>
        </w:tc>
      </w:tr>
      <w:tr w:rsidR="00242B26" w:rsidRPr="00242B26" w14:paraId="0638EFC1" w14:textId="77777777" w:rsidTr="00242B26">
        <w:trPr>
          <w:tblCellSpacing w:w="15" w:type="dxa"/>
        </w:trPr>
        <w:tc>
          <w:tcPr>
            <w:tcW w:w="675" w:type="dxa"/>
            <w:vAlign w:val="center"/>
            <w:hideMark/>
          </w:tcPr>
          <w:p w14:paraId="42A58B8F"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A-01</w:t>
            </w:r>
          </w:p>
        </w:tc>
        <w:tc>
          <w:tcPr>
            <w:tcW w:w="5010" w:type="dxa"/>
            <w:vAlign w:val="center"/>
            <w:hideMark/>
          </w:tcPr>
          <w:p w14:paraId="63E7B62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Crusher fails to achieve minimum required processing capacity during Performance Testing</w:t>
            </w:r>
          </w:p>
        </w:tc>
        <w:tc>
          <w:tcPr>
            <w:tcW w:w="4320" w:type="dxa"/>
            <w:vAlign w:val="center"/>
            <w:hideMark/>
          </w:tcPr>
          <w:p w14:paraId="4B43E1C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Minimum technical requirement not met</w:t>
            </w:r>
          </w:p>
        </w:tc>
      </w:tr>
      <w:tr w:rsidR="00242B26" w:rsidRPr="00242B26" w14:paraId="41ECEFAF" w14:textId="77777777" w:rsidTr="00242B26">
        <w:trPr>
          <w:tblCellSpacing w:w="15" w:type="dxa"/>
        </w:trPr>
        <w:tc>
          <w:tcPr>
            <w:tcW w:w="675" w:type="dxa"/>
            <w:vAlign w:val="center"/>
            <w:hideMark/>
          </w:tcPr>
          <w:p w14:paraId="5152608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A-02</w:t>
            </w:r>
          </w:p>
        </w:tc>
        <w:tc>
          <w:tcPr>
            <w:tcW w:w="5010" w:type="dxa"/>
            <w:vAlign w:val="center"/>
            <w:hideMark/>
          </w:tcPr>
          <w:p w14:paraId="604E1BB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Output material size exceeds contractual limits</w:t>
            </w:r>
          </w:p>
        </w:tc>
        <w:tc>
          <w:tcPr>
            <w:tcW w:w="4320" w:type="dxa"/>
            <w:vAlign w:val="center"/>
            <w:hideMark/>
          </w:tcPr>
          <w:p w14:paraId="2F8950C9"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Performance requirement not met</w:t>
            </w:r>
          </w:p>
        </w:tc>
      </w:tr>
      <w:tr w:rsidR="00242B26" w:rsidRPr="00242B26" w14:paraId="47CE6253" w14:textId="77777777" w:rsidTr="00242B26">
        <w:trPr>
          <w:tblCellSpacing w:w="15" w:type="dxa"/>
        </w:trPr>
        <w:tc>
          <w:tcPr>
            <w:tcW w:w="675" w:type="dxa"/>
            <w:vAlign w:val="center"/>
            <w:hideMark/>
          </w:tcPr>
          <w:p w14:paraId="39B3DD0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A-03</w:t>
            </w:r>
          </w:p>
        </w:tc>
        <w:tc>
          <w:tcPr>
            <w:tcW w:w="5010" w:type="dxa"/>
            <w:vAlign w:val="center"/>
            <w:hideMark/>
          </w:tcPr>
          <w:p w14:paraId="4433F25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Integrated Picking Station not operational</w:t>
            </w:r>
          </w:p>
        </w:tc>
        <w:tc>
          <w:tcPr>
            <w:tcW w:w="4320" w:type="dxa"/>
            <w:vAlign w:val="center"/>
            <w:hideMark/>
          </w:tcPr>
          <w:p w14:paraId="17E503C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Core contract scope not delivered</w:t>
            </w:r>
          </w:p>
        </w:tc>
      </w:tr>
      <w:tr w:rsidR="00242B26" w:rsidRPr="00242B26" w14:paraId="22255AB7" w14:textId="77777777" w:rsidTr="00242B26">
        <w:trPr>
          <w:tblCellSpacing w:w="15" w:type="dxa"/>
        </w:trPr>
        <w:tc>
          <w:tcPr>
            <w:tcW w:w="675" w:type="dxa"/>
            <w:vAlign w:val="center"/>
            <w:hideMark/>
          </w:tcPr>
          <w:p w14:paraId="539EE81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A-04</w:t>
            </w:r>
          </w:p>
        </w:tc>
        <w:tc>
          <w:tcPr>
            <w:tcW w:w="5010" w:type="dxa"/>
            <w:vAlign w:val="center"/>
            <w:hideMark/>
          </w:tcPr>
          <w:p w14:paraId="123B71D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Magnetic Separator not functioning</w:t>
            </w:r>
          </w:p>
        </w:tc>
        <w:tc>
          <w:tcPr>
            <w:tcW w:w="4320" w:type="dxa"/>
            <w:vAlign w:val="center"/>
            <w:hideMark/>
          </w:tcPr>
          <w:p w14:paraId="0D8AD54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Core technical requirement not met</w:t>
            </w:r>
          </w:p>
        </w:tc>
      </w:tr>
      <w:tr w:rsidR="00242B26" w:rsidRPr="00242B26" w14:paraId="0BB26A04" w14:textId="77777777" w:rsidTr="00242B26">
        <w:trPr>
          <w:tblCellSpacing w:w="15" w:type="dxa"/>
        </w:trPr>
        <w:tc>
          <w:tcPr>
            <w:tcW w:w="675" w:type="dxa"/>
            <w:vAlign w:val="center"/>
            <w:hideMark/>
          </w:tcPr>
          <w:p w14:paraId="0E15E85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A-05</w:t>
            </w:r>
          </w:p>
        </w:tc>
        <w:tc>
          <w:tcPr>
            <w:tcW w:w="5010" w:type="dxa"/>
            <w:vAlign w:val="center"/>
            <w:hideMark/>
          </w:tcPr>
          <w:p w14:paraId="797FEF0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Emergency stop system fails during testing</w:t>
            </w:r>
          </w:p>
        </w:tc>
        <w:tc>
          <w:tcPr>
            <w:tcW w:w="4320" w:type="dxa"/>
            <w:vAlign w:val="center"/>
            <w:hideMark/>
          </w:tcPr>
          <w:p w14:paraId="3C00F48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Safety risk</w:t>
            </w:r>
          </w:p>
        </w:tc>
      </w:tr>
      <w:tr w:rsidR="00242B26" w:rsidRPr="00242B26" w14:paraId="2053F983" w14:textId="77777777" w:rsidTr="00242B26">
        <w:trPr>
          <w:tblCellSpacing w:w="15" w:type="dxa"/>
        </w:trPr>
        <w:tc>
          <w:tcPr>
            <w:tcW w:w="675" w:type="dxa"/>
            <w:vAlign w:val="center"/>
            <w:hideMark/>
          </w:tcPr>
          <w:p w14:paraId="5699D60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A-06</w:t>
            </w:r>
          </w:p>
        </w:tc>
        <w:tc>
          <w:tcPr>
            <w:tcW w:w="5010" w:type="dxa"/>
            <w:vAlign w:val="center"/>
            <w:hideMark/>
          </w:tcPr>
          <w:p w14:paraId="66B565D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Hydraulic oil leakage from main system</w:t>
            </w:r>
          </w:p>
        </w:tc>
        <w:tc>
          <w:tcPr>
            <w:tcW w:w="4320" w:type="dxa"/>
            <w:vAlign w:val="center"/>
            <w:hideMark/>
          </w:tcPr>
          <w:p w14:paraId="5811075A"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Safety and operational risk</w:t>
            </w:r>
          </w:p>
        </w:tc>
      </w:tr>
      <w:tr w:rsidR="00242B26" w:rsidRPr="00242B26" w14:paraId="5B3AC49F" w14:textId="77777777" w:rsidTr="00242B26">
        <w:trPr>
          <w:tblCellSpacing w:w="15" w:type="dxa"/>
        </w:trPr>
        <w:tc>
          <w:tcPr>
            <w:tcW w:w="675" w:type="dxa"/>
            <w:vAlign w:val="center"/>
            <w:hideMark/>
          </w:tcPr>
          <w:p w14:paraId="5097ED0E"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A-07</w:t>
            </w:r>
          </w:p>
        </w:tc>
        <w:tc>
          <w:tcPr>
            <w:tcW w:w="5010" w:type="dxa"/>
            <w:vAlign w:val="center"/>
            <w:hideMark/>
          </w:tcPr>
          <w:p w14:paraId="6F6E2373" w14:textId="77777777" w:rsidR="00242B26" w:rsidRPr="00242B26" w:rsidRDefault="00242B26" w:rsidP="00242B26">
            <w:pPr>
              <w:spacing w:after="0"/>
              <w:rPr>
                <w:rFonts w:ascii="Times New Roman" w:hAnsi="Times New Roman" w:cs="Times New Roman"/>
                <w:color w:val="000000" w:themeColor="text1"/>
                <w:sz w:val="24"/>
                <w:szCs w:val="24"/>
              </w:rPr>
            </w:pPr>
            <w:proofErr w:type="gramStart"/>
            <w:r w:rsidRPr="00242B26">
              <w:rPr>
                <w:rFonts w:ascii="Times New Roman" w:hAnsi="Times New Roman" w:cs="Times New Roman"/>
                <w:color w:val="000000" w:themeColor="text1"/>
                <w:sz w:val="24"/>
                <w:szCs w:val="24"/>
              </w:rPr>
              <w:t>Conveyor</w:t>
            </w:r>
            <w:proofErr w:type="gramEnd"/>
            <w:r w:rsidRPr="00242B26">
              <w:rPr>
                <w:rFonts w:ascii="Times New Roman" w:hAnsi="Times New Roman" w:cs="Times New Roman"/>
                <w:color w:val="000000" w:themeColor="text1"/>
                <w:sz w:val="24"/>
                <w:szCs w:val="24"/>
              </w:rPr>
              <w:t xml:space="preserve"> </w:t>
            </w:r>
            <w:proofErr w:type="gramStart"/>
            <w:r w:rsidRPr="00242B26">
              <w:rPr>
                <w:rFonts w:ascii="Times New Roman" w:hAnsi="Times New Roman" w:cs="Times New Roman"/>
                <w:color w:val="000000" w:themeColor="text1"/>
                <w:sz w:val="24"/>
                <w:szCs w:val="24"/>
              </w:rPr>
              <w:t>drive</w:t>
            </w:r>
            <w:proofErr w:type="gramEnd"/>
            <w:r w:rsidRPr="00242B26">
              <w:rPr>
                <w:rFonts w:ascii="Times New Roman" w:hAnsi="Times New Roman" w:cs="Times New Roman"/>
                <w:color w:val="000000" w:themeColor="text1"/>
                <w:sz w:val="24"/>
                <w:szCs w:val="24"/>
              </w:rPr>
              <w:t xml:space="preserve"> </w:t>
            </w:r>
            <w:proofErr w:type="gramStart"/>
            <w:r w:rsidRPr="00242B26">
              <w:rPr>
                <w:rFonts w:ascii="Times New Roman" w:hAnsi="Times New Roman" w:cs="Times New Roman"/>
                <w:color w:val="000000" w:themeColor="text1"/>
                <w:sz w:val="24"/>
                <w:szCs w:val="24"/>
              </w:rPr>
              <w:t>repeatedly</w:t>
            </w:r>
            <w:proofErr w:type="gramEnd"/>
            <w:r w:rsidRPr="00242B26">
              <w:rPr>
                <w:rFonts w:ascii="Times New Roman" w:hAnsi="Times New Roman" w:cs="Times New Roman"/>
                <w:color w:val="000000" w:themeColor="text1"/>
                <w:sz w:val="24"/>
                <w:szCs w:val="24"/>
              </w:rPr>
              <w:t xml:space="preserve"> trips during operation</w:t>
            </w:r>
          </w:p>
        </w:tc>
        <w:tc>
          <w:tcPr>
            <w:tcW w:w="4320" w:type="dxa"/>
            <w:vAlign w:val="center"/>
            <w:hideMark/>
          </w:tcPr>
          <w:p w14:paraId="6F52EC29"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Machine not operational</w:t>
            </w:r>
          </w:p>
        </w:tc>
      </w:tr>
      <w:tr w:rsidR="00242B26" w:rsidRPr="00242B26" w14:paraId="002982D7" w14:textId="77777777" w:rsidTr="00242B26">
        <w:trPr>
          <w:tblCellSpacing w:w="15" w:type="dxa"/>
        </w:trPr>
        <w:tc>
          <w:tcPr>
            <w:tcW w:w="675" w:type="dxa"/>
            <w:vAlign w:val="center"/>
            <w:hideMark/>
          </w:tcPr>
          <w:p w14:paraId="7895FEF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A-08</w:t>
            </w:r>
          </w:p>
        </w:tc>
        <w:tc>
          <w:tcPr>
            <w:tcW w:w="5010" w:type="dxa"/>
            <w:vAlign w:val="center"/>
            <w:hideMark/>
          </w:tcPr>
          <w:p w14:paraId="2D636FE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Dust suppression system not operational</w:t>
            </w:r>
          </w:p>
        </w:tc>
        <w:tc>
          <w:tcPr>
            <w:tcW w:w="4320" w:type="dxa"/>
            <w:vAlign w:val="center"/>
            <w:hideMark/>
          </w:tcPr>
          <w:p w14:paraId="5AC9861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Environmental compliance issue</w:t>
            </w:r>
          </w:p>
        </w:tc>
      </w:tr>
      <w:tr w:rsidR="00242B26" w:rsidRPr="00242B26" w14:paraId="78CF6BE0" w14:textId="77777777" w:rsidTr="00242B26">
        <w:trPr>
          <w:tblCellSpacing w:w="15" w:type="dxa"/>
        </w:trPr>
        <w:tc>
          <w:tcPr>
            <w:tcW w:w="675" w:type="dxa"/>
            <w:vAlign w:val="center"/>
            <w:hideMark/>
          </w:tcPr>
          <w:p w14:paraId="538D0FDA"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A-09</w:t>
            </w:r>
          </w:p>
        </w:tc>
        <w:tc>
          <w:tcPr>
            <w:tcW w:w="5010" w:type="dxa"/>
            <w:vAlign w:val="center"/>
            <w:hideMark/>
          </w:tcPr>
          <w:p w14:paraId="65A5FC4E" w14:textId="77777777" w:rsidR="00242B26" w:rsidRPr="00242B26" w:rsidRDefault="00242B26" w:rsidP="00242B26">
            <w:pPr>
              <w:spacing w:after="0"/>
              <w:rPr>
                <w:rFonts w:ascii="Times New Roman" w:hAnsi="Times New Roman" w:cs="Times New Roman"/>
                <w:color w:val="000000" w:themeColor="text1"/>
                <w:sz w:val="24"/>
                <w:szCs w:val="24"/>
              </w:rPr>
            </w:pPr>
            <w:proofErr w:type="gramStart"/>
            <w:r w:rsidRPr="00242B26">
              <w:rPr>
                <w:rFonts w:ascii="Times New Roman" w:hAnsi="Times New Roman" w:cs="Times New Roman"/>
                <w:color w:val="000000" w:themeColor="text1"/>
                <w:sz w:val="24"/>
                <w:szCs w:val="24"/>
              </w:rPr>
              <w:t>Machine</w:t>
            </w:r>
            <w:proofErr w:type="gramEnd"/>
            <w:r w:rsidRPr="00242B26">
              <w:rPr>
                <w:rFonts w:ascii="Times New Roman" w:hAnsi="Times New Roman" w:cs="Times New Roman"/>
                <w:color w:val="000000" w:themeColor="text1"/>
                <w:sz w:val="24"/>
                <w:szCs w:val="24"/>
              </w:rPr>
              <w:t xml:space="preserve"> cannot operate continuously under load conditions</w:t>
            </w:r>
          </w:p>
        </w:tc>
        <w:tc>
          <w:tcPr>
            <w:tcW w:w="4320" w:type="dxa"/>
            <w:vAlign w:val="center"/>
            <w:hideMark/>
          </w:tcPr>
          <w:p w14:paraId="2BCD29F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Performance failure</w:t>
            </w:r>
          </w:p>
        </w:tc>
      </w:tr>
      <w:tr w:rsidR="00242B26" w:rsidRPr="00242B26" w14:paraId="1DD3F1DC" w14:textId="77777777" w:rsidTr="00242B26">
        <w:trPr>
          <w:tblCellSpacing w:w="15" w:type="dxa"/>
        </w:trPr>
        <w:tc>
          <w:tcPr>
            <w:tcW w:w="675" w:type="dxa"/>
            <w:vAlign w:val="center"/>
            <w:hideMark/>
          </w:tcPr>
          <w:p w14:paraId="486A625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A-10</w:t>
            </w:r>
          </w:p>
        </w:tc>
        <w:tc>
          <w:tcPr>
            <w:tcW w:w="5010" w:type="dxa"/>
            <w:vAlign w:val="center"/>
            <w:hideMark/>
          </w:tcPr>
          <w:p w14:paraId="344B881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CE Declaration missing or invalid</w:t>
            </w:r>
          </w:p>
        </w:tc>
        <w:tc>
          <w:tcPr>
            <w:tcW w:w="4320" w:type="dxa"/>
            <w:vAlign w:val="center"/>
            <w:hideMark/>
          </w:tcPr>
          <w:p w14:paraId="50B07DB9"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Regulatory compliance issue</w:t>
            </w:r>
          </w:p>
        </w:tc>
      </w:tr>
    </w:tbl>
    <w:p w14:paraId="75E60D2A" w14:textId="06DA2CCB" w:rsidR="00242B26" w:rsidRDefault="00242B26" w:rsidP="00242B26">
      <w:pPr>
        <w:rPr>
          <w:rFonts w:ascii="Times New Roman" w:hAnsi="Times New Roman" w:cs="Times New Roman"/>
          <w:color w:val="FF0000"/>
          <w:sz w:val="24"/>
          <w:szCs w:val="24"/>
        </w:rPr>
      </w:pPr>
      <w:r w:rsidRPr="00242B26">
        <w:rPr>
          <w:rFonts w:ascii="Times New Roman" w:hAnsi="Times New Roman" w:cs="Times New Roman"/>
          <w:b/>
          <w:bCs/>
          <w:color w:val="000000" w:themeColor="text1"/>
          <w:sz w:val="24"/>
          <w:szCs w:val="24"/>
        </w:rPr>
        <w:t>Result</w:t>
      </w:r>
      <w:r>
        <w:rPr>
          <w:rFonts w:ascii="Times New Roman" w:hAnsi="Times New Roman" w:cs="Times New Roman"/>
          <w:b/>
          <w:bCs/>
          <w:color w:val="000000" w:themeColor="text1"/>
          <w:sz w:val="24"/>
          <w:szCs w:val="24"/>
        </w:rPr>
        <w:t xml:space="preserve">: </w:t>
      </w:r>
      <w:r w:rsidRPr="00242B26">
        <w:rPr>
          <w:rFonts w:ascii="Times New Roman" w:hAnsi="Times New Roman" w:cs="Times New Roman"/>
          <w:color w:val="FF0000"/>
          <w:sz w:val="24"/>
          <w:szCs w:val="24"/>
        </w:rPr>
        <w:t>Refusal of Provisional Acceptance</w:t>
      </w:r>
    </w:p>
    <w:p w14:paraId="05B2DF1C" w14:textId="77777777" w:rsidR="00E02E0F" w:rsidRPr="00242B26" w:rsidRDefault="00E02E0F" w:rsidP="00242B26">
      <w:pPr>
        <w:rPr>
          <w:rFonts w:ascii="Times New Roman" w:hAnsi="Times New Roman" w:cs="Times New Roman"/>
          <w:b/>
          <w:bCs/>
          <w:color w:val="000000" w:themeColor="text1"/>
          <w:sz w:val="24"/>
          <w:szCs w:val="24"/>
        </w:rPr>
      </w:pPr>
    </w:p>
    <w:p w14:paraId="48C7B0D9" w14:textId="36D556ED" w:rsidR="00242B26" w:rsidRPr="00242B26" w:rsidRDefault="00242B26" w:rsidP="00242B26">
      <w:pPr>
        <w:spacing w:after="0"/>
        <w:rPr>
          <w:rFonts w:ascii="Times New Roman" w:hAnsi="Times New Roman" w:cs="Times New Roman"/>
          <w:b/>
          <w:bCs/>
          <w:color w:val="000000" w:themeColor="text1"/>
          <w:sz w:val="28"/>
          <w:szCs w:val="28"/>
        </w:rPr>
      </w:pPr>
      <w:r w:rsidRPr="00242B26">
        <w:rPr>
          <w:rFonts w:ascii="Times New Roman" w:hAnsi="Times New Roman" w:cs="Times New Roman"/>
          <w:b/>
          <w:bCs/>
          <w:color w:val="000000" w:themeColor="text1"/>
          <w:sz w:val="28"/>
          <w:szCs w:val="28"/>
        </w:rPr>
        <w:lastRenderedPageBreak/>
        <w:t>Category B – Major Deficiencies</w:t>
      </w:r>
    </w:p>
    <w:p w14:paraId="2FD85378" w14:textId="77777777" w:rsidR="00242B26" w:rsidRPr="00242B26" w:rsidRDefault="00242B26" w:rsidP="00242B26">
      <w:pPr>
        <w:rPr>
          <w:rFonts w:ascii="Times New Roman" w:hAnsi="Times New Roman" w:cs="Times New Roman"/>
          <w:b/>
          <w:bCs/>
          <w:color w:val="000000" w:themeColor="text1"/>
          <w:sz w:val="24"/>
          <w:szCs w:val="24"/>
        </w:rPr>
      </w:pPr>
      <w:r w:rsidRPr="00F4051E">
        <w:rPr>
          <w:rFonts w:ascii="Times New Roman" w:hAnsi="Times New Roman" w:cs="Times New Roman"/>
          <w:b/>
          <w:bCs/>
          <w:color w:val="FF0000"/>
          <w:sz w:val="24"/>
          <w:szCs w:val="24"/>
        </w:rPr>
        <w:t>(Normally no Provisional Acceptance until corrected)</w:t>
      </w:r>
    </w:p>
    <w:p w14:paraId="1906E5E2" w14:textId="77777777" w:rsidR="00242B26" w:rsidRPr="00242B26" w:rsidRDefault="00242B26" w:rsidP="00242B26">
      <w:pPr>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The machine works but important contractual obligations remain unmet.</w:t>
      </w:r>
    </w:p>
    <w:tbl>
      <w:tblPr>
        <w:tblW w:w="10080" w:type="dxa"/>
        <w:tblCellSpacing w:w="15" w:type="dxa"/>
        <w:tblInd w:w="45" w:type="dxa"/>
        <w:tblBorders>
          <w:insideH w:val="single" w:sz="4" w:space="0" w:color="auto"/>
        </w:tblBorders>
        <w:tblCellMar>
          <w:top w:w="15" w:type="dxa"/>
          <w:left w:w="15" w:type="dxa"/>
          <w:bottom w:w="15" w:type="dxa"/>
          <w:right w:w="15" w:type="dxa"/>
        </w:tblCellMar>
        <w:tblLook w:val="04A0" w:firstRow="1" w:lastRow="0" w:firstColumn="1" w:lastColumn="0" w:noHBand="0" w:noVBand="1"/>
      </w:tblPr>
      <w:tblGrid>
        <w:gridCol w:w="810"/>
        <w:gridCol w:w="5279"/>
        <w:gridCol w:w="3991"/>
      </w:tblGrid>
      <w:tr w:rsidR="00242B26" w:rsidRPr="00242B26" w14:paraId="40DBD454" w14:textId="77777777" w:rsidTr="00242B26">
        <w:trPr>
          <w:tblHeader/>
          <w:tblCellSpacing w:w="15" w:type="dxa"/>
        </w:trPr>
        <w:tc>
          <w:tcPr>
            <w:tcW w:w="765" w:type="dxa"/>
            <w:vAlign w:val="center"/>
            <w:hideMark/>
          </w:tcPr>
          <w:p w14:paraId="38ADC6ED"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Ref.</w:t>
            </w:r>
          </w:p>
        </w:tc>
        <w:tc>
          <w:tcPr>
            <w:tcW w:w="0" w:type="auto"/>
            <w:vAlign w:val="center"/>
            <w:hideMark/>
          </w:tcPr>
          <w:p w14:paraId="7DB531EF"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Example Deficiency</w:t>
            </w:r>
          </w:p>
        </w:tc>
        <w:tc>
          <w:tcPr>
            <w:tcW w:w="3946" w:type="dxa"/>
            <w:vAlign w:val="center"/>
            <w:hideMark/>
          </w:tcPr>
          <w:p w14:paraId="2B4994BD"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Why Major</w:t>
            </w:r>
          </w:p>
        </w:tc>
      </w:tr>
      <w:tr w:rsidR="00242B26" w:rsidRPr="00242B26" w14:paraId="256AD475" w14:textId="77777777" w:rsidTr="00242B26">
        <w:trPr>
          <w:tblCellSpacing w:w="15" w:type="dxa"/>
        </w:trPr>
        <w:tc>
          <w:tcPr>
            <w:tcW w:w="765" w:type="dxa"/>
            <w:vAlign w:val="center"/>
            <w:hideMark/>
          </w:tcPr>
          <w:p w14:paraId="4C6D60C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B-01</w:t>
            </w:r>
          </w:p>
        </w:tc>
        <w:tc>
          <w:tcPr>
            <w:tcW w:w="0" w:type="auto"/>
            <w:vAlign w:val="center"/>
            <w:hideMark/>
          </w:tcPr>
          <w:p w14:paraId="1B275A7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One conveyor requires adjustment due to misalignment</w:t>
            </w:r>
          </w:p>
        </w:tc>
        <w:tc>
          <w:tcPr>
            <w:tcW w:w="3946" w:type="dxa"/>
            <w:vAlign w:val="center"/>
            <w:hideMark/>
          </w:tcPr>
          <w:p w14:paraId="4FC721D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Operational reliability affected</w:t>
            </w:r>
          </w:p>
        </w:tc>
      </w:tr>
      <w:tr w:rsidR="00242B26" w:rsidRPr="00242B26" w14:paraId="1F5780F1" w14:textId="77777777" w:rsidTr="00242B26">
        <w:trPr>
          <w:tblCellSpacing w:w="15" w:type="dxa"/>
        </w:trPr>
        <w:tc>
          <w:tcPr>
            <w:tcW w:w="765" w:type="dxa"/>
            <w:vAlign w:val="center"/>
            <w:hideMark/>
          </w:tcPr>
          <w:p w14:paraId="0E6556B0"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B-02</w:t>
            </w:r>
          </w:p>
        </w:tc>
        <w:tc>
          <w:tcPr>
            <w:tcW w:w="0" w:type="auto"/>
            <w:vAlign w:val="center"/>
            <w:hideMark/>
          </w:tcPr>
          <w:p w14:paraId="60BB4AA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Water spraying system pressure below specification</w:t>
            </w:r>
          </w:p>
        </w:tc>
        <w:tc>
          <w:tcPr>
            <w:tcW w:w="3946" w:type="dxa"/>
            <w:vAlign w:val="center"/>
            <w:hideMark/>
          </w:tcPr>
          <w:p w14:paraId="0C2C6CD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Reduced performance</w:t>
            </w:r>
          </w:p>
        </w:tc>
      </w:tr>
      <w:tr w:rsidR="00242B26" w:rsidRPr="00242B26" w14:paraId="4F0D6DA4" w14:textId="77777777" w:rsidTr="00242B26">
        <w:trPr>
          <w:tblCellSpacing w:w="15" w:type="dxa"/>
        </w:trPr>
        <w:tc>
          <w:tcPr>
            <w:tcW w:w="765" w:type="dxa"/>
            <w:vAlign w:val="center"/>
            <w:hideMark/>
          </w:tcPr>
          <w:p w14:paraId="7AFA706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B-03</w:t>
            </w:r>
          </w:p>
        </w:tc>
        <w:tc>
          <w:tcPr>
            <w:tcW w:w="0" w:type="auto"/>
            <w:vAlign w:val="center"/>
            <w:hideMark/>
          </w:tcPr>
          <w:p w14:paraId="74B7B50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Operator training </w:t>
            </w:r>
            <w:proofErr w:type="gramStart"/>
            <w:r w:rsidRPr="00242B26">
              <w:rPr>
                <w:rFonts w:ascii="Times New Roman" w:hAnsi="Times New Roman" w:cs="Times New Roman"/>
                <w:color w:val="000000" w:themeColor="text1"/>
                <w:sz w:val="24"/>
                <w:szCs w:val="24"/>
              </w:rPr>
              <w:t>only</w:t>
            </w:r>
            <w:proofErr w:type="gramEnd"/>
            <w:r w:rsidRPr="00242B26">
              <w:rPr>
                <w:rFonts w:ascii="Times New Roman" w:hAnsi="Times New Roman" w:cs="Times New Roman"/>
                <w:color w:val="000000" w:themeColor="text1"/>
                <w:sz w:val="24"/>
                <w:szCs w:val="24"/>
              </w:rPr>
              <w:t xml:space="preserve"> partially completed</w:t>
            </w:r>
          </w:p>
        </w:tc>
        <w:tc>
          <w:tcPr>
            <w:tcW w:w="3946" w:type="dxa"/>
            <w:vAlign w:val="center"/>
            <w:hideMark/>
          </w:tcPr>
          <w:p w14:paraId="46A8A6A2"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Contractual obligation incomplete</w:t>
            </w:r>
          </w:p>
        </w:tc>
      </w:tr>
      <w:tr w:rsidR="00242B26" w:rsidRPr="00242B26" w14:paraId="7BA91D08" w14:textId="77777777" w:rsidTr="00242B26">
        <w:trPr>
          <w:tblCellSpacing w:w="15" w:type="dxa"/>
        </w:trPr>
        <w:tc>
          <w:tcPr>
            <w:tcW w:w="765" w:type="dxa"/>
            <w:vAlign w:val="center"/>
            <w:hideMark/>
          </w:tcPr>
          <w:p w14:paraId="51340FC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B-04</w:t>
            </w:r>
          </w:p>
        </w:tc>
        <w:tc>
          <w:tcPr>
            <w:tcW w:w="0" w:type="auto"/>
            <w:vAlign w:val="center"/>
            <w:hideMark/>
          </w:tcPr>
          <w:p w14:paraId="554E5860"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Maintenance training not conducted</w:t>
            </w:r>
          </w:p>
        </w:tc>
        <w:tc>
          <w:tcPr>
            <w:tcW w:w="3946" w:type="dxa"/>
            <w:vAlign w:val="center"/>
            <w:hideMark/>
          </w:tcPr>
          <w:p w14:paraId="39A14A3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Contractual obligation incomplete</w:t>
            </w:r>
          </w:p>
        </w:tc>
      </w:tr>
      <w:tr w:rsidR="00242B26" w:rsidRPr="00242B26" w14:paraId="10572893" w14:textId="77777777" w:rsidTr="00242B26">
        <w:trPr>
          <w:tblCellSpacing w:w="15" w:type="dxa"/>
        </w:trPr>
        <w:tc>
          <w:tcPr>
            <w:tcW w:w="765" w:type="dxa"/>
            <w:vAlign w:val="center"/>
            <w:hideMark/>
          </w:tcPr>
          <w:p w14:paraId="21CBC22E"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B-05</w:t>
            </w:r>
          </w:p>
        </w:tc>
        <w:tc>
          <w:tcPr>
            <w:tcW w:w="0" w:type="auto"/>
            <w:vAlign w:val="center"/>
            <w:hideMark/>
          </w:tcPr>
          <w:p w14:paraId="20E5255F"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Spare parts package incomplete</w:t>
            </w:r>
          </w:p>
        </w:tc>
        <w:tc>
          <w:tcPr>
            <w:tcW w:w="3946" w:type="dxa"/>
            <w:vAlign w:val="center"/>
            <w:hideMark/>
          </w:tcPr>
          <w:p w14:paraId="11D76C0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Contractual deliverable missing</w:t>
            </w:r>
          </w:p>
        </w:tc>
      </w:tr>
      <w:tr w:rsidR="00242B26" w:rsidRPr="00242B26" w14:paraId="48ABD658" w14:textId="77777777" w:rsidTr="00242B26">
        <w:trPr>
          <w:tblCellSpacing w:w="15" w:type="dxa"/>
        </w:trPr>
        <w:tc>
          <w:tcPr>
            <w:tcW w:w="765" w:type="dxa"/>
            <w:vAlign w:val="center"/>
            <w:hideMark/>
          </w:tcPr>
          <w:p w14:paraId="7ABC4A7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B-06</w:t>
            </w:r>
          </w:p>
        </w:tc>
        <w:tc>
          <w:tcPr>
            <w:tcW w:w="0" w:type="auto"/>
            <w:vAlign w:val="center"/>
            <w:hideMark/>
          </w:tcPr>
          <w:p w14:paraId="2480D65A"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Spare Parts Catalogue not supplied</w:t>
            </w:r>
          </w:p>
        </w:tc>
        <w:tc>
          <w:tcPr>
            <w:tcW w:w="3946" w:type="dxa"/>
            <w:vAlign w:val="center"/>
            <w:hideMark/>
          </w:tcPr>
          <w:p w14:paraId="7DABF390"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Documentation deficiency</w:t>
            </w:r>
          </w:p>
        </w:tc>
      </w:tr>
      <w:tr w:rsidR="00242B26" w:rsidRPr="00242B26" w14:paraId="69B34C69" w14:textId="77777777" w:rsidTr="00242B26">
        <w:trPr>
          <w:tblCellSpacing w:w="15" w:type="dxa"/>
        </w:trPr>
        <w:tc>
          <w:tcPr>
            <w:tcW w:w="765" w:type="dxa"/>
            <w:vAlign w:val="center"/>
            <w:hideMark/>
          </w:tcPr>
          <w:p w14:paraId="034AD1B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B-07</w:t>
            </w:r>
          </w:p>
        </w:tc>
        <w:tc>
          <w:tcPr>
            <w:tcW w:w="0" w:type="auto"/>
            <w:vAlign w:val="center"/>
            <w:hideMark/>
          </w:tcPr>
          <w:p w14:paraId="685B90C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Maintenance Manual missing</w:t>
            </w:r>
          </w:p>
        </w:tc>
        <w:tc>
          <w:tcPr>
            <w:tcW w:w="3946" w:type="dxa"/>
            <w:vAlign w:val="center"/>
            <w:hideMark/>
          </w:tcPr>
          <w:p w14:paraId="1BCEDAF9"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Documentation deficiency</w:t>
            </w:r>
          </w:p>
        </w:tc>
      </w:tr>
      <w:tr w:rsidR="00242B26" w:rsidRPr="00242B26" w14:paraId="6832E284" w14:textId="77777777" w:rsidTr="00242B26">
        <w:trPr>
          <w:tblCellSpacing w:w="15" w:type="dxa"/>
        </w:trPr>
        <w:tc>
          <w:tcPr>
            <w:tcW w:w="765" w:type="dxa"/>
            <w:vAlign w:val="center"/>
            <w:hideMark/>
          </w:tcPr>
          <w:p w14:paraId="1E873CB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B-08</w:t>
            </w:r>
          </w:p>
        </w:tc>
        <w:tc>
          <w:tcPr>
            <w:tcW w:w="0" w:type="auto"/>
            <w:vAlign w:val="center"/>
            <w:hideMark/>
          </w:tcPr>
          <w:p w14:paraId="45306FBA"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Several warning indicators not functioning</w:t>
            </w:r>
          </w:p>
        </w:tc>
        <w:tc>
          <w:tcPr>
            <w:tcW w:w="3946" w:type="dxa"/>
            <w:vAlign w:val="center"/>
            <w:hideMark/>
          </w:tcPr>
          <w:p w14:paraId="6E3AFE18"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Safety concern</w:t>
            </w:r>
          </w:p>
        </w:tc>
      </w:tr>
      <w:tr w:rsidR="00242B26" w:rsidRPr="00242B26" w14:paraId="5E820A49" w14:textId="77777777" w:rsidTr="00242B26">
        <w:trPr>
          <w:tblCellSpacing w:w="15" w:type="dxa"/>
        </w:trPr>
        <w:tc>
          <w:tcPr>
            <w:tcW w:w="765" w:type="dxa"/>
            <w:vAlign w:val="center"/>
            <w:hideMark/>
          </w:tcPr>
          <w:p w14:paraId="0328CF4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B-09</w:t>
            </w:r>
          </w:p>
        </w:tc>
        <w:tc>
          <w:tcPr>
            <w:tcW w:w="0" w:type="auto"/>
            <w:vAlign w:val="center"/>
            <w:hideMark/>
          </w:tcPr>
          <w:p w14:paraId="4FA48AC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Fuel consumption exceeds guaranteed value</w:t>
            </w:r>
          </w:p>
        </w:tc>
        <w:tc>
          <w:tcPr>
            <w:tcW w:w="3946" w:type="dxa"/>
            <w:vAlign w:val="center"/>
            <w:hideMark/>
          </w:tcPr>
          <w:p w14:paraId="766D69D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Performance guarantee issue</w:t>
            </w:r>
          </w:p>
        </w:tc>
      </w:tr>
      <w:tr w:rsidR="00242B26" w:rsidRPr="00242B26" w14:paraId="48D5708D" w14:textId="77777777" w:rsidTr="00242B26">
        <w:trPr>
          <w:tblCellSpacing w:w="15" w:type="dxa"/>
        </w:trPr>
        <w:tc>
          <w:tcPr>
            <w:tcW w:w="765" w:type="dxa"/>
            <w:vAlign w:val="center"/>
            <w:hideMark/>
          </w:tcPr>
          <w:p w14:paraId="3DD180B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B-10</w:t>
            </w:r>
          </w:p>
        </w:tc>
        <w:tc>
          <w:tcPr>
            <w:tcW w:w="0" w:type="auto"/>
            <w:vAlign w:val="center"/>
            <w:hideMark/>
          </w:tcPr>
          <w:p w14:paraId="2944B3E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Noise level exceeds declared value</w:t>
            </w:r>
          </w:p>
        </w:tc>
        <w:tc>
          <w:tcPr>
            <w:tcW w:w="3946" w:type="dxa"/>
            <w:vAlign w:val="center"/>
            <w:hideMark/>
          </w:tcPr>
          <w:p w14:paraId="4BB70F5E"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Compliance issue</w:t>
            </w:r>
          </w:p>
        </w:tc>
      </w:tr>
    </w:tbl>
    <w:p w14:paraId="3F29873E" w14:textId="734693D3" w:rsidR="00242B26" w:rsidRPr="00242B26" w:rsidRDefault="00242B26" w:rsidP="00242B26">
      <w:pPr>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Resul</w:t>
      </w:r>
      <w:r>
        <w:rPr>
          <w:rFonts w:ascii="Times New Roman" w:hAnsi="Times New Roman" w:cs="Times New Roman"/>
          <w:b/>
          <w:bCs/>
          <w:color w:val="000000" w:themeColor="text1"/>
          <w:sz w:val="24"/>
          <w:szCs w:val="24"/>
        </w:rPr>
        <w:t xml:space="preserve">t: </w:t>
      </w:r>
      <w:r w:rsidRPr="00242B26">
        <w:rPr>
          <w:rFonts w:ascii="Times New Roman" w:hAnsi="Times New Roman" w:cs="Times New Roman"/>
          <w:color w:val="FF0000"/>
          <w:sz w:val="24"/>
          <w:szCs w:val="24"/>
        </w:rPr>
        <w:t xml:space="preserve">Corrective Action Required → Re-inspection </w:t>
      </w:r>
      <w:r w:rsidRPr="00242B26">
        <w:rPr>
          <w:rFonts w:ascii="Times New Roman" w:hAnsi="Times New Roman" w:cs="Times New Roman"/>
          <w:color w:val="000000" w:themeColor="text1"/>
          <w:sz w:val="24"/>
          <w:szCs w:val="24"/>
        </w:rPr>
        <w:br/>
      </w:r>
    </w:p>
    <w:p w14:paraId="4292A23E" w14:textId="77777777" w:rsidR="00242B26" w:rsidRPr="00242B26" w:rsidRDefault="00242B26" w:rsidP="00242B26">
      <w:pPr>
        <w:spacing w:after="0"/>
        <w:rPr>
          <w:rFonts w:ascii="Times New Roman" w:hAnsi="Times New Roman" w:cs="Times New Roman"/>
          <w:b/>
          <w:bCs/>
          <w:color w:val="000000" w:themeColor="text1"/>
          <w:sz w:val="28"/>
          <w:szCs w:val="28"/>
        </w:rPr>
      </w:pPr>
      <w:r w:rsidRPr="00242B26">
        <w:rPr>
          <w:rFonts w:ascii="Times New Roman" w:hAnsi="Times New Roman" w:cs="Times New Roman"/>
          <w:b/>
          <w:bCs/>
          <w:color w:val="000000" w:themeColor="text1"/>
          <w:sz w:val="28"/>
          <w:szCs w:val="28"/>
        </w:rPr>
        <w:t>Category C – Minor Deficiencies</w:t>
      </w:r>
    </w:p>
    <w:p w14:paraId="0E66F6F3" w14:textId="77777777" w:rsidR="00242B26" w:rsidRPr="00242B26" w:rsidRDefault="00242B26" w:rsidP="00242B26">
      <w:pPr>
        <w:rPr>
          <w:rFonts w:ascii="Times New Roman" w:hAnsi="Times New Roman" w:cs="Times New Roman"/>
          <w:b/>
          <w:bCs/>
          <w:color w:val="000000" w:themeColor="text1"/>
          <w:sz w:val="24"/>
          <w:szCs w:val="24"/>
        </w:rPr>
      </w:pPr>
      <w:r w:rsidRPr="00F4051E">
        <w:rPr>
          <w:rFonts w:ascii="Times New Roman" w:hAnsi="Times New Roman" w:cs="Times New Roman"/>
          <w:b/>
          <w:bCs/>
          <w:color w:val="FF0000"/>
          <w:sz w:val="24"/>
          <w:szCs w:val="24"/>
        </w:rPr>
        <w:t>(Conditional Provisional Acceptance Possible)</w:t>
      </w:r>
    </w:p>
    <w:p w14:paraId="1F1C744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These do not affect:</w:t>
      </w:r>
    </w:p>
    <w:p w14:paraId="21A4F9B8" w14:textId="77777777" w:rsidR="00242B26" w:rsidRPr="00242B26" w:rsidRDefault="00242B26" w:rsidP="00242B26">
      <w:pPr>
        <w:numPr>
          <w:ilvl w:val="0"/>
          <w:numId w:val="11"/>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safety; </w:t>
      </w:r>
    </w:p>
    <w:p w14:paraId="510CD758" w14:textId="77777777" w:rsidR="00242B26" w:rsidRPr="00242B26" w:rsidRDefault="00242B26" w:rsidP="00242B26">
      <w:pPr>
        <w:numPr>
          <w:ilvl w:val="0"/>
          <w:numId w:val="11"/>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functionality; </w:t>
      </w:r>
    </w:p>
    <w:p w14:paraId="74AE1A17" w14:textId="77777777" w:rsidR="00242B26" w:rsidRDefault="00242B26" w:rsidP="00242B26">
      <w:pPr>
        <w:numPr>
          <w:ilvl w:val="0"/>
          <w:numId w:val="11"/>
        </w:numPr>
        <w:spacing w:after="0" w:line="240" w:lineRule="auto"/>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 xml:space="preserve">contractual performance. </w:t>
      </w:r>
    </w:p>
    <w:tbl>
      <w:tblPr>
        <w:tblW w:w="0" w:type="auto"/>
        <w:tblCellSpacing w:w="15" w:type="dxa"/>
        <w:tblBorders>
          <w:insideH w:val="single" w:sz="4" w:space="0" w:color="auto"/>
        </w:tblBorders>
        <w:tblCellMar>
          <w:top w:w="15" w:type="dxa"/>
          <w:left w:w="15" w:type="dxa"/>
          <w:bottom w:w="15" w:type="dxa"/>
          <w:right w:w="15" w:type="dxa"/>
        </w:tblCellMar>
        <w:tblLook w:val="04A0" w:firstRow="1" w:lastRow="0" w:firstColumn="1" w:lastColumn="0" w:noHBand="0" w:noVBand="1"/>
      </w:tblPr>
      <w:tblGrid>
        <w:gridCol w:w="630"/>
        <w:gridCol w:w="6165"/>
        <w:gridCol w:w="3330"/>
      </w:tblGrid>
      <w:tr w:rsidR="00242B26" w:rsidRPr="00242B26" w14:paraId="171DC0F9" w14:textId="77777777" w:rsidTr="00242B26">
        <w:trPr>
          <w:tblHeader/>
          <w:tblCellSpacing w:w="15" w:type="dxa"/>
        </w:trPr>
        <w:tc>
          <w:tcPr>
            <w:tcW w:w="585" w:type="dxa"/>
            <w:vAlign w:val="center"/>
            <w:hideMark/>
          </w:tcPr>
          <w:p w14:paraId="562BDD5D"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Ref.</w:t>
            </w:r>
          </w:p>
        </w:tc>
        <w:tc>
          <w:tcPr>
            <w:tcW w:w="6135" w:type="dxa"/>
            <w:vAlign w:val="center"/>
            <w:hideMark/>
          </w:tcPr>
          <w:p w14:paraId="6BD8201C"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Example Deficiency</w:t>
            </w:r>
          </w:p>
        </w:tc>
        <w:tc>
          <w:tcPr>
            <w:tcW w:w="3285" w:type="dxa"/>
            <w:vAlign w:val="center"/>
            <w:hideMark/>
          </w:tcPr>
          <w:p w14:paraId="5D54BE84" w14:textId="77777777" w:rsidR="00242B26" w:rsidRPr="00242B26" w:rsidRDefault="00242B26" w:rsidP="00242B26">
            <w:pPr>
              <w:spacing w:after="0"/>
              <w:rPr>
                <w:rFonts w:ascii="Times New Roman" w:hAnsi="Times New Roman" w:cs="Times New Roman"/>
                <w:b/>
                <w:bCs/>
                <w:color w:val="000000" w:themeColor="text1"/>
                <w:sz w:val="24"/>
                <w:szCs w:val="24"/>
              </w:rPr>
            </w:pPr>
            <w:r w:rsidRPr="00242B26">
              <w:rPr>
                <w:rFonts w:ascii="Times New Roman" w:hAnsi="Times New Roman" w:cs="Times New Roman"/>
                <w:b/>
                <w:bCs/>
                <w:color w:val="000000" w:themeColor="text1"/>
                <w:sz w:val="24"/>
                <w:szCs w:val="24"/>
              </w:rPr>
              <w:t>Why Minor</w:t>
            </w:r>
          </w:p>
        </w:tc>
      </w:tr>
      <w:tr w:rsidR="00242B26" w:rsidRPr="00242B26" w14:paraId="080A8449" w14:textId="77777777" w:rsidTr="00242B26">
        <w:trPr>
          <w:tblCellSpacing w:w="15" w:type="dxa"/>
        </w:trPr>
        <w:tc>
          <w:tcPr>
            <w:tcW w:w="585" w:type="dxa"/>
            <w:vAlign w:val="center"/>
            <w:hideMark/>
          </w:tcPr>
          <w:p w14:paraId="6B80BCF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C-01</w:t>
            </w:r>
          </w:p>
        </w:tc>
        <w:tc>
          <w:tcPr>
            <w:tcW w:w="6135" w:type="dxa"/>
            <w:vAlign w:val="center"/>
            <w:hideMark/>
          </w:tcPr>
          <w:p w14:paraId="44DE258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One information sticker missing</w:t>
            </w:r>
          </w:p>
        </w:tc>
        <w:tc>
          <w:tcPr>
            <w:tcW w:w="3285" w:type="dxa"/>
            <w:vAlign w:val="center"/>
            <w:hideMark/>
          </w:tcPr>
          <w:p w14:paraId="19525EC6"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Cosmetic</w:t>
            </w:r>
          </w:p>
        </w:tc>
      </w:tr>
      <w:tr w:rsidR="00242B26" w:rsidRPr="00242B26" w14:paraId="2A2B7212" w14:textId="77777777" w:rsidTr="00242B26">
        <w:trPr>
          <w:tblCellSpacing w:w="15" w:type="dxa"/>
        </w:trPr>
        <w:tc>
          <w:tcPr>
            <w:tcW w:w="585" w:type="dxa"/>
            <w:vAlign w:val="center"/>
            <w:hideMark/>
          </w:tcPr>
          <w:p w14:paraId="16819A6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C-02</w:t>
            </w:r>
          </w:p>
        </w:tc>
        <w:tc>
          <w:tcPr>
            <w:tcW w:w="6135" w:type="dxa"/>
            <w:vAlign w:val="center"/>
            <w:hideMark/>
          </w:tcPr>
          <w:p w14:paraId="050CDF2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Some labels not translated into Macedonian</w:t>
            </w:r>
          </w:p>
        </w:tc>
        <w:tc>
          <w:tcPr>
            <w:tcW w:w="3285" w:type="dxa"/>
            <w:vAlign w:val="center"/>
            <w:hideMark/>
          </w:tcPr>
          <w:p w14:paraId="59DA639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68EEF3F0" w14:textId="77777777" w:rsidTr="00242B26">
        <w:trPr>
          <w:tblCellSpacing w:w="15" w:type="dxa"/>
        </w:trPr>
        <w:tc>
          <w:tcPr>
            <w:tcW w:w="585" w:type="dxa"/>
            <w:vAlign w:val="center"/>
            <w:hideMark/>
          </w:tcPr>
          <w:p w14:paraId="5FC3EAB0"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C-03</w:t>
            </w:r>
          </w:p>
        </w:tc>
        <w:tc>
          <w:tcPr>
            <w:tcW w:w="6135" w:type="dxa"/>
            <w:vAlign w:val="center"/>
            <w:hideMark/>
          </w:tcPr>
          <w:p w14:paraId="7A0F4D1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Electronic copies of manuals not yet delivered</w:t>
            </w:r>
          </w:p>
        </w:tc>
        <w:tc>
          <w:tcPr>
            <w:tcW w:w="3285" w:type="dxa"/>
            <w:vAlign w:val="center"/>
            <w:hideMark/>
          </w:tcPr>
          <w:p w14:paraId="380D151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309EC9BB" w14:textId="77777777" w:rsidTr="00242B26">
        <w:trPr>
          <w:tblCellSpacing w:w="15" w:type="dxa"/>
        </w:trPr>
        <w:tc>
          <w:tcPr>
            <w:tcW w:w="585" w:type="dxa"/>
            <w:vAlign w:val="center"/>
            <w:hideMark/>
          </w:tcPr>
          <w:p w14:paraId="32111D3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C-04</w:t>
            </w:r>
          </w:p>
        </w:tc>
        <w:tc>
          <w:tcPr>
            <w:tcW w:w="6135" w:type="dxa"/>
            <w:vAlign w:val="center"/>
            <w:hideMark/>
          </w:tcPr>
          <w:p w14:paraId="5599ED4A"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Minor paint damage during transport</w:t>
            </w:r>
          </w:p>
        </w:tc>
        <w:tc>
          <w:tcPr>
            <w:tcW w:w="3285" w:type="dxa"/>
            <w:vAlign w:val="center"/>
            <w:hideMark/>
          </w:tcPr>
          <w:p w14:paraId="0D311FD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Cosmetic</w:t>
            </w:r>
          </w:p>
        </w:tc>
      </w:tr>
      <w:tr w:rsidR="00242B26" w:rsidRPr="00242B26" w14:paraId="197AEAAD" w14:textId="77777777" w:rsidTr="00242B26">
        <w:trPr>
          <w:tblCellSpacing w:w="15" w:type="dxa"/>
        </w:trPr>
        <w:tc>
          <w:tcPr>
            <w:tcW w:w="585" w:type="dxa"/>
            <w:vAlign w:val="center"/>
            <w:hideMark/>
          </w:tcPr>
          <w:p w14:paraId="56ADC9DF"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C-05</w:t>
            </w:r>
          </w:p>
        </w:tc>
        <w:tc>
          <w:tcPr>
            <w:tcW w:w="6135" w:type="dxa"/>
            <w:vAlign w:val="center"/>
            <w:hideMark/>
          </w:tcPr>
          <w:p w14:paraId="6426600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Training attendance sheets not signed by all participants</w:t>
            </w:r>
          </w:p>
        </w:tc>
        <w:tc>
          <w:tcPr>
            <w:tcW w:w="3285" w:type="dxa"/>
            <w:vAlign w:val="center"/>
            <w:hideMark/>
          </w:tcPr>
          <w:p w14:paraId="2F3EDB9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75D18C40" w14:textId="77777777" w:rsidTr="00242B26">
        <w:trPr>
          <w:tblCellSpacing w:w="15" w:type="dxa"/>
        </w:trPr>
        <w:tc>
          <w:tcPr>
            <w:tcW w:w="585" w:type="dxa"/>
            <w:vAlign w:val="center"/>
            <w:hideMark/>
          </w:tcPr>
          <w:p w14:paraId="1B89B8E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C-06</w:t>
            </w:r>
          </w:p>
        </w:tc>
        <w:tc>
          <w:tcPr>
            <w:tcW w:w="6135" w:type="dxa"/>
            <w:vAlign w:val="center"/>
            <w:hideMark/>
          </w:tcPr>
          <w:p w14:paraId="0D8654E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Serial number list requires correction</w:t>
            </w:r>
          </w:p>
        </w:tc>
        <w:tc>
          <w:tcPr>
            <w:tcW w:w="3285" w:type="dxa"/>
            <w:vAlign w:val="center"/>
            <w:hideMark/>
          </w:tcPr>
          <w:p w14:paraId="7573C821"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3CD33E3E" w14:textId="77777777" w:rsidTr="00242B26">
        <w:trPr>
          <w:tblCellSpacing w:w="15" w:type="dxa"/>
        </w:trPr>
        <w:tc>
          <w:tcPr>
            <w:tcW w:w="585" w:type="dxa"/>
            <w:vAlign w:val="center"/>
            <w:hideMark/>
          </w:tcPr>
          <w:p w14:paraId="02FE739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C-07</w:t>
            </w:r>
          </w:p>
        </w:tc>
        <w:tc>
          <w:tcPr>
            <w:tcW w:w="6135" w:type="dxa"/>
            <w:vAlign w:val="center"/>
            <w:hideMark/>
          </w:tcPr>
          <w:p w14:paraId="76A5BAA0"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Spare parts catalogue formatting issue</w:t>
            </w:r>
          </w:p>
        </w:tc>
        <w:tc>
          <w:tcPr>
            <w:tcW w:w="3285" w:type="dxa"/>
            <w:vAlign w:val="center"/>
            <w:hideMark/>
          </w:tcPr>
          <w:p w14:paraId="4EF58A9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7727A992" w14:textId="77777777" w:rsidTr="00242B26">
        <w:trPr>
          <w:tblCellSpacing w:w="15" w:type="dxa"/>
        </w:trPr>
        <w:tc>
          <w:tcPr>
            <w:tcW w:w="585" w:type="dxa"/>
            <w:vAlign w:val="center"/>
            <w:hideMark/>
          </w:tcPr>
          <w:p w14:paraId="0F07938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C-08</w:t>
            </w:r>
          </w:p>
        </w:tc>
        <w:tc>
          <w:tcPr>
            <w:tcW w:w="6135" w:type="dxa"/>
            <w:vAlign w:val="center"/>
            <w:hideMark/>
          </w:tcPr>
          <w:p w14:paraId="30B2CAE7"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Warranty contact details missing from manual</w:t>
            </w:r>
          </w:p>
        </w:tc>
        <w:tc>
          <w:tcPr>
            <w:tcW w:w="3285" w:type="dxa"/>
            <w:vAlign w:val="center"/>
            <w:hideMark/>
          </w:tcPr>
          <w:p w14:paraId="561ED03D"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Administrative</w:t>
            </w:r>
          </w:p>
        </w:tc>
      </w:tr>
      <w:tr w:rsidR="00242B26" w:rsidRPr="00242B26" w14:paraId="7583A844" w14:textId="77777777" w:rsidTr="00242B26">
        <w:trPr>
          <w:tblCellSpacing w:w="15" w:type="dxa"/>
        </w:trPr>
        <w:tc>
          <w:tcPr>
            <w:tcW w:w="585" w:type="dxa"/>
            <w:vAlign w:val="center"/>
            <w:hideMark/>
          </w:tcPr>
          <w:p w14:paraId="47A13814"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C-09</w:t>
            </w:r>
          </w:p>
        </w:tc>
        <w:tc>
          <w:tcPr>
            <w:tcW w:w="6135" w:type="dxa"/>
            <w:vAlign w:val="center"/>
            <w:hideMark/>
          </w:tcPr>
          <w:p w14:paraId="0EF142C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One toolbox item missing</w:t>
            </w:r>
          </w:p>
        </w:tc>
        <w:tc>
          <w:tcPr>
            <w:tcW w:w="3285" w:type="dxa"/>
            <w:vAlign w:val="center"/>
            <w:hideMark/>
          </w:tcPr>
          <w:p w14:paraId="589C0BF5"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Minor operational issue</w:t>
            </w:r>
          </w:p>
        </w:tc>
      </w:tr>
      <w:tr w:rsidR="00242B26" w:rsidRPr="00242B26" w14:paraId="176EE856" w14:textId="77777777" w:rsidTr="00242B26">
        <w:trPr>
          <w:tblCellSpacing w:w="15" w:type="dxa"/>
        </w:trPr>
        <w:tc>
          <w:tcPr>
            <w:tcW w:w="585" w:type="dxa"/>
            <w:vAlign w:val="center"/>
            <w:hideMark/>
          </w:tcPr>
          <w:p w14:paraId="56DB38FB"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C-10</w:t>
            </w:r>
          </w:p>
        </w:tc>
        <w:tc>
          <w:tcPr>
            <w:tcW w:w="6135" w:type="dxa"/>
            <w:vAlign w:val="center"/>
            <w:hideMark/>
          </w:tcPr>
          <w:p w14:paraId="3325CDD3"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Machine cleaning required after testing</w:t>
            </w:r>
          </w:p>
        </w:tc>
        <w:tc>
          <w:tcPr>
            <w:tcW w:w="3285" w:type="dxa"/>
            <w:vAlign w:val="center"/>
            <w:hideMark/>
          </w:tcPr>
          <w:p w14:paraId="4C55ECEC" w14:textId="77777777" w:rsidR="00242B26" w:rsidRPr="00242B26" w:rsidRDefault="00242B26" w:rsidP="00242B26">
            <w:pPr>
              <w:spacing w:after="0"/>
              <w:rPr>
                <w:rFonts w:ascii="Times New Roman" w:hAnsi="Times New Roman" w:cs="Times New Roman"/>
                <w:color w:val="000000" w:themeColor="text1"/>
                <w:sz w:val="24"/>
                <w:szCs w:val="24"/>
              </w:rPr>
            </w:pPr>
            <w:r w:rsidRPr="00242B26">
              <w:rPr>
                <w:rFonts w:ascii="Times New Roman" w:hAnsi="Times New Roman" w:cs="Times New Roman"/>
                <w:color w:val="000000" w:themeColor="text1"/>
                <w:sz w:val="24"/>
                <w:szCs w:val="24"/>
              </w:rPr>
              <w:t>Cosmetic</w:t>
            </w:r>
          </w:p>
        </w:tc>
      </w:tr>
    </w:tbl>
    <w:p w14:paraId="167773B1" w14:textId="77777777" w:rsidR="00242B26" w:rsidRPr="00242B26" w:rsidRDefault="00242B26" w:rsidP="00242B26">
      <w:pPr>
        <w:rPr>
          <w:rFonts w:ascii="Times New Roman" w:hAnsi="Times New Roman" w:cs="Times New Roman"/>
          <w:color w:val="000000" w:themeColor="text1"/>
          <w:sz w:val="24"/>
          <w:szCs w:val="24"/>
        </w:rPr>
      </w:pPr>
    </w:p>
    <w:p w14:paraId="3EECA172" w14:textId="0681044E" w:rsidR="008E589B" w:rsidRPr="008E589B" w:rsidRDefault="00FB1053" w:rsidP="008E589B">
      <w:pPr>
        <w:rPr>
          <w:rFonts w:ascii="Times New Roman" w:hAnsi="Times New Roman" w:cs="Times New Roman"/>
          <w:b/>
          <w:bCs/>
          <w:sz w:val="28"/>
          <w:szCs w:val="28"/>
        </w:rPr>
      </w:pPr>
      <w:r w:rsidRPr="00FB1053">
        <w:rPr>
          <w:rFonts w:ascii="Times New Roman" w:hAnsi="Times New Roman" w:cs="Times New Roman"/>
          <w:b/>
          <w:bCs/>
          <w:sz w:val="28"/>
          <w:szCs w:val="28"/>
        </w:rPr>
        <w:lastRenderedPageBreak/>
        <w:t>Integrated Deficiency Register</w:t>
      </w:r>
      <w:r w:rsidR="008E589B" w:rsidRPr="008E589B">
        <w:rPr>
          <w:rFonts w:ascii="Times New Roman" w:hAnsi="Times New Roman" w:cs="Times New Roman"/>
          <w:b/>
          <w:bCs/>
          <w:sz w:val="28"/>
          <w:szCs w:val="28"/>
        </w:rPr>
        <w:t xml:space="preserve"> Reference No.: ______________________</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71"/>
        <w:gridCol w:w="3375"/>
        <w:gridCol w:w="1286"/>
        <w:gridCol w:w="1858"/>
        <w:gridCol w:w="1771"/>
        <w:gridCol w:w="1765"/>
      </w:tblGrid>
      <w:tr w:rsidR="0017478F" w:rsidRPr="00242B26" w14:paraId="6C2F23BE" w14:textId="77777777" w:rsidTr="008E589B">
        <w:trPr>
          <w:jc w:val="center"/>
        </w:trPr>
        <w:tc>
          <w:tcPr>
            <w:tcW w:w="570" w:type="dxa"/>
            <w:shd w:val="clear" w:color="auto" w:fill="1F4E79"/>
            <w:vAlign w:val="center"/>
          </w:tcPr>
          <w:p w14:paraId="6B9D321E"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b/>
                <w:color w:val="FFFFFF"/>
                <w:sz w:val="24"/>
                <w:szCs w:val="24"/>
              </w:rPr>
              <w:t>No.</w:t>
            </w:r>
          </w:p>
        </w:tc>
        <w:tc>
          <w:tcPr>
            <w:tcW w:w="3384" w:type="dxa"/>
            <w:shd w:val="clear" w:color="auto" w:fill="1F4E79"/>
            <w:vAlign w:val="center"/>
          </w:tcPr>
          <w:p w14:paraId="08988D88" w14:textId="7CB0AA37" w:rsidR="0017478F" w:rsidRPr="00242B26" w:rsidRDefault="006F7B45">
            <w:pPr>
              <w:rPr>
                <w:rFonts w:ascii="Times New Roman" w:hAnsi="Times New Roman" w:cs="Times New Roman"/>
                <w:sz w:val="24"/>
                <w:szCs w:val="24"/>
              </w:rPr>
            </w:pPr>
            <w:r>
              <w:rPr>
                <w:rFonts w:ascii="Times New Roman" w:hAnsi="Times New Roman" w:cs="Times New Roman"/>
                <w:b/>
                <w:color w:val="FFFFFF"/>
                <w:sz w:val="24"/>
                <w:szCs w:val="24"/>
              </w:rPr>
              <w:t xml:space="preserve">Deficiency Reference or </w:t>
            </w:r>
            <w:r w:rsidRPr="00242B26">
              <w:rPr>
                <w:rFonts w:ascii="Times New Roman" w:hAnsi="Times New Roman" w:cs="Times New Roman"/>
                <w:b/>
                <w:color w:val="FFFFFF"/>
                <w:sz w:val="24"/>
                <w:szCs w:val="24"/>
              </w:rPr>
              <w:t>Description</w:t>
            </w:r>
          </w:p>
        </w:tc>
        <w:tc>
          <w:tcPr>
            <w:tcW w:w="1287" w:type="dxa"/>
            <w:shd w:val="clear" w:color="auto" w:fill="1F4E79"/>
            <w:vAlign w:val="center"/>
          </w:tcPr>
          <w:p w14:paraId="5F7A4BC8"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b/>
                <w:color w:val="FFFFFF"/>
                <w:sz w:val="24"/>
                <w:szCs w:val="24"/>
              </w:rPr>
              <w:t>Category A/B/C</w:t>
            </w:r>
          </w:p>
        </w:tc>
        <w:tc>
          <w:tcPr>
            <w:tcW w:w="1861" w:type="dxa"/>
            <w:shd w:val="clear" w:color="auto" w:fill="1F4E79"/>
            <w:vAlign w:val="center"/>
          </w:tcPr>
          <w:p w14:paraId="71BA2C64"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b/>
                <w:color w:val="FFFFFF"/>
                <w:sz w:val="24"/>
                <w:szCs w:val="24"/>
              </w:rPr>
              <w:t>Required corrective action</w:t>
            </w:r>
          </w:p>
        </w:tc>
        <w:tc>
          <w:tcPr>
            <w:tcW w:w="1772" w:type="dxa"/>
            <w:shd w:val="clear" w:color="auto" w:fill="1F4E79"/>
            <w:vAlign w:val="center"/>
          </w:tcPr>
          <w:p w14:paraId="0E45F862"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b/>
                <w:color w:val="FFFFFF"/>
                <w:sz w:val="24"/>
                <w:szCs w:val="24"/>
              </w:rPr>
              <w:t>Responsible party</w:t>
            </w:r>
          </w:p>
        </w:tc>
        <w:tc>
          <w:tcPr>
            <w:tcW w:w="1768" w:type="dxa"/>
            <w:shd w:val="clear" w:color="auto" w:fill="1F4E79"/>
            <w:vAlign w:val="center"/>
          </w:tcPr>
          <w:p w14:paraId="2D568B6A"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b/>
                <w:color w:val="FFFFFF"/>
                <w:sz w:val="24"/>
                <w:szCs w:val="24"/>
              </w:rPr>
              <w:t>Deadline / status</w:t>
            </w:r>
          </w:p>
        </w:tc>
      </w:tr>
      <w:tr w:rsidR="0017478F" w:rsidRPr="00242B26" w14:paraId="2D559F3E" w14:textId="77777777" w:rsidTr="008E589B">
        <w:trPr>
          <w:jc w:val="center"/>
        </w:trPr>
        <w:tc>
          <w:tcPr>
            <w:tcW w:w="570" w:type="dxa"/>
            <w:vAlign w:val="center"/>
          </w:tcPr>
          <w:p w14:paraId="677B1FBD"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w:t>
            </w:r>
          </w:p>
        </w:tc>
        <w:tc>
          <w:tcPr>
            <w:tcW w:w="3384" w:type="dxa"/>
            <w:vAlign w:val="center"/>
          </w:tcPr>
          <w:p w14:paraId="797D8F44" w14:textId="77777777" w:rsidR="0017478F" w:rsidRPr="00242B26" w:rsidRDefault="0017478F">
            <w:pPr>
              <w:rPr>
                <w:rFonts w:ascii="Times New Roman" w:hAnsi="Times New Roman" w:cs="Times New Roman"/>
                <w:sz w:val="24"/>
                <w:szCs w:val="24"/>
              </w:rPr>
            </w:pPr>
          </w:p>
        </w:tc>
        <w:tc>
          <w:tcPr>
            <w:tcW w:w="1287" w:type="dxa"/>
            <w:vAlign w:val="center"/>
          </w:tcPr>
          <w:p w14:paraId="60EE1C56" w14:textId="77777777" w:rsidR="0017478F" w:rsidRPr="00242B26" w:rsidRDefault="0017478F">
            <w:pPr>
              <w:rPr>
                <w:rFonts w:ascii="Times New Roman" w:hAnsi="Times New Roman" w:cs="Times New Roman"/>
                <w:sz w:val="24"/>
                <w:szCs w:val="24"/>
              </w:rPr>
            </w:pPr>
          </w:p>
        </w:tc>
        <w:tc>
          <w:tcPr>
            <w:tcW w:w="1861" w:type="dxa"/>
            <w:vAlign w:val="center"/>
          </w:tcPr>
          <w:p w14:paraId="29C1FA2B" w14:textId="77777777" w:rsidR="0017478F" w:rsidRPr="00242B26" w:rsidRDefault="0017478F">
            <w:pPr>
              <w:rPr>
                <w:rFonts w:ascii="Times New Roman" w:hAnsi="Times New Roman" w:cs="Times New Roman"/>
                <w:sz w:val="24"/>
                <w:szCs w:val="24"/>
              </w:rPr>
            </w:pPr>
          </w:p>
        </w:tc>
        <w:tc>
          <w:tcPr>
            <w:tcW w:w="1772" w:type="dxa"/>
            <w:vAlign w:val="center"/>
          </w:tcPr>
          <w:p w14:paraId="11A6FED1" w14:textId="77777777" w:rsidR="0017478F" w:rsidRPr="00242B26" w:rsidRDefault="0017478F">
            <w:pPr>
              <w:rPr>
                <w:rFonts w:ascii="Times New Roman" w:hAnsi="Times New Roman" w:cs="Times New Roman"/>
                <w:sz w:val="24"/>
                <w:szCs w:val="24"/>
              </w:rPr>
            </w:pPr>
          </w:p>
        </w:tc>
        <w:tc>
          <w:tcPr>
            <w:tcW w:w="1768" w:type="dxa"/>
            <w:vAlign w:val="center"/>
          </w:tcPr>
          <w:p w14:paraId="4E8A5E6F" w14:textId="77777777" w:rsidR="0017478F" w:rsidRPr="00242B26" w:rsidRDefault="0017478F">
            <w:pPr>
              <w:rPr>
                <w:rFonts w:ascii="Times New Roman" w:hAnsi="Times New Roman" w:cs="Times New Roman"/>
                <w:sz w:val="24"/>
                <w:szCs w:val="24"/>
              </w:rPr>
            </w:pPr>
          </w:p>
        </w:tc>
      </w:tr>
      <w:tr w:rsidR="0017478F" w:rsidRPr="00242B26" w14:paraId="5E9E18D9" w14:textId="77777777" w:rsidTr="008E589B">
        <w:trPr>
          <w:jc w:val="center"/>
        </w:trPr>
        <w:tc>
          <w:tcPr>
            <w:tcW w:w="570" w:type="dxa"/>
            <w:vAlign w:val="center"/>
          </w:tcPr>
          <w:p w14:paraId="48CADBF9"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2</w:t>
            </w:r>
          </w:p>
        </w:tc>
        <w:tc>
          <w:tcPr>
            <w:tcW w:w="3384" w:type="dxa"/>
            <w:vAlign w:val="center"/>
          </w:tcPr>
          <w:p w14:paraId="2965C01E" w14:textId="77777777" w:rsidR="0017478F" w:rsidRPr="00242B26" w:rsidRDefault="0017478F">
            <w:pPr>
              <w:rPr>
                <w:rFonts w:ascii="Times New Roman" w:hAnsi="Times New Roman" w:cs="Times New Roman"/>
                <w:sz w:val="24"/>
                <w:szCs w:val="24"/>
              </w:rPr>
            </w:pPr>
          </w:p>
        </w:tc>
        <w:tc>
          <w:tcPr>
            <w:tcW w:w="1287" w:type="dxa"/>
            <w:vAlign w:val="center"/>
          </w:tcPr>
          <w:p w14:paraId="3F87FE83" w14:textId="77777777" w:rsidR="0017478F" w:rsidRPr="00242B26" w:rsidRDefault="0017478F">
            <w:pPr>
              <w:rPr>
                <w:rFonts w:ascii="Times New Roman" w:hAnsi="Times New Roman" w:cs="Times New Roman"/>
                <w:sz w:val="24"/>
                <w:szCs w:val="24"/>
              </w:rPr>
            </w:pPr>
          </w:p>
        </w:tc>
        <w:tc>
          <w:tcPr>
            <w:tcW w:w="1861" w:type="dxa"/>
            <w:vAlign w:val="center"/>
          </w:tcPr>
          <w:p w14:paraId="5F3BC998" w14:textId="77777777" w:rsidR="0017478F" w:rsidRPr="00242B26" w:rsidRDefault="0017478F">
            <w:pPr>
              <w:rPr>
                <w:rFonts w:ascii="Times New Roman" w:hAnsi="Times New Roman" w:cs="Times New Roman"/>
                <w:sz w:val="24"/>
                <w:szCs w:val="24"/>
              </w:rPr>
            </w:pPr>
          </w:p>
        </w:tc>
        <w:tc>
          <w:tcPr>
            <w:tcW w:w="1772" w:type="dxa"/>
            <w:vAlign w:val="center"/>
          </w:tcPr>
          <w:p w14:paraId="13B1BC8A" w14:textId="77777777" w:rsidR="0017478F" w:rsidRPr="00242B26" w:rsidRDefault="0017478F">
            <w:pPr>
              <w:rPr>
                <w:rFonts w:ascii="Times New Roman" w:hAnsi="Times New Roman" w:cs="Times New Roman"/>
                <w:sz w:val="24"/>
                <w:szCs w:val="24"/>
              </w:rPr>
            </w:pPr>
          </w:p>
        </w:tc>
        <w:tc>
          <w:tcPr>
            <w:tcW w:w="1768" w:type="dxa"/>
            <w:vAlign w:val="center"/>
          </w:tcPr>
          <w:p w14:paraId="249AB853" w14:textId="77777777" w:rsidR="0017478F" w:rsidRPr="00242B26" w:rsidRDefault="0017478F">
            <w:pPr>
              <w:rPr>
                <w:rFonts w:ascii="Times New Roman" w:hAnsi="Times New Roman" w:cs="Times New Roman"/>
                <w:sz w:val="24"/>
                <w:szCs w:val="24"/>
              </w:rPr>
            </w:pPr>
          </w:p>
        </w:tc>
      </w:tr>
      <w:tr w:rsidR="0017478F" w:rsidRPr="00242B26" w14:paraId="578EC7FE" w14:textId="77777777" w:rsidTr="008E589B">
        <w:trPr>
          <w:jc w:val="center"/>
        </w:trPr>
        <w:tc>
          <w:tcPr>
            <w:tcW w:w="570" w:type="dxa"/>
            <w:vAlign w:val="center"/>
          </w:tcPr>
          <w:p w14:paraId="722C2EB8"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3</w:t>
            </w:r>
          </w:p>
        </w:tc>
        <w:tc>
          <w:tcPr>
            <w:tcW w:w="3384" w:type="dxa"/>
            <w:vAlign w:val="center"/>
          </w:tcPr>
          <w:p w14:paraId="24094CA5" w14:textId="77777777" w:rsidR="0017478F" w:rsidRPr="00242B26" w:rsidRDefault="0017478F">
            <w:pPr>
              <w:rPr>
                <w:rFonts w:ascii="Times New Roman" w:hAnsi="Times New Roman" w:cs="Times New Roman"/>
                <w:sz w:val="24"/>
                <w:szCs w:val="24"/>
              </w:rPr>
            </w:pPr>
          </w:p>
        </w:tc>
        <w:tc>
          <w:tcPr>
            <w:tcW w:w="1287" w:type="dxa"/>
            <w:vAlign w:val="center"/>
          </w:tcPr>
          <w:p w14:paraId="13CE1CE7" w14:textId="77777777" w:rsidR="0017478F" w:rsidRPr="00242B26" w:rsidRDefault="0017478F">
            <w:pPr>
              <w:rPr>
                <w:rFonts w:ascii="Times New Roman" w:hAnsi="Times New Roman" w:cs="Times New Roman"/>
                <w:sz w:val="24"/>
                <w:szCs w:val="24"/>
              </w:rPr>
            </w:pPr>
          </w:p>
        </w:tc>
        <w:tc>
          <w:tcPr>
            <w:tcW w:w="1861" w:type="dxa"/>
            <w:vAlign w:val="center"/>
          </w:tcPr>
          <w:p w14:paraId="65377DEB" w14:textId="77777777" w:rsidR="0017478F" w:rsidRPr="00242B26" w:rsidRDefault="0017478F">
            <w:pPr>
              <w:rPr>
                <w:rFonts w:ascii="Times New Roman" w:hAnsi="Times New Roman" w:cs="Times New Roman"/>
                <w:sz w:val="24"/>
                <w:szCs w:val="24"/>
              </w:rPr>
            </w:pPr>
          </w:p>
        </w:tc>
        <w:tc>
          <w:tcPr>
            <w:tcW w:w="1772" w:type="dxa"/>
            <w:vAlign w:val="center"/>
          </w:tcPr>
          <w:p w14:paraId="1CE67C76" w14:textId="77777777" w:rsidR="0017478F" w:rsidRPr="00242B26" w:rsidRDefault="0017478F">
            <w:pPr>
              <w:rPr>
                <w:rFonts w:ascii="Times New Roman" w:hAnsi="Times New Roman" w:cs="Times New Roman"/>
                <w:sz w:val="24"/>
                <w:szCs w:val="24"/>
              </w:rPr>
            </w:pPr>
          </w:p>
        </w:tc>
        <w:tc>
          <w:tcPr>
            <w:tcW w:w="1768" w:type="dxa"/>
            <w:vAlign w:val="center"/>
          </w:tcPr>
          <w:p w14:paraId="51417769" w14:textId="77777777" w:rsidR="0017478F" w:rsidRPr="00242B26" w:rsidRDefault="0017478F">
            <w:pPr>
              <w:rPr>
                <w:rFonts w:ascii="Times New Roman" w:hAnsi="Times New Roman" w:cs="Times New Roman"/>
                <w:sz w:val="24"/>
                <w:szCs w:val="24"/>
              </w:rPr>
            </w:pPr>
          </w:p>
        </w:tc>
      </w:tr>
      <w:tr w:rsidR="0017478F" w:rsidRPr="00242B26" w14:paraId="45CC074E" w14:textId="77777777" w:rsidTr="008E589B">
        <w:trPr>
          <w:jc w:val="center"/>
        </w:trPr>
        <w:tc>
          <w:tcPr>
            <w:tcW w:w="570" w:type="dxa"/>
            <w:vAlign w:val="center"/>
          </w:tcPr>
          <w:p w14:paraId="1B9B34BE"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4</w:t>
            </w:r>
          </w:p>
        </w:tc>
        <w:tc>
          <w:tcPr>
            <w:tcW w:w="3384" w:type="dxa"/>
            <w:vAlign w:val="center"/>
          </w:tcPr>
          <w:p w14:paraId="2C430BDB" w14:textId="77777777" w:rsidR="0017478F" w:rsidRPr="00242B26" w:rsidRDefault="0017478F">
            <w:pPr>
              <w:rPr>
                <w:rFonts w:ascii="Times New Roman" w:hAnsi="Times New Roman" w:cs="Times New Roman"/>
                <w:sz w:val="24"/>
                <w:szCs w:val="24"/>
              </w:rPr>
            </w:pPr>
          </w:p>
        </w:tc>
        <w:tc>
          <w:tcPr>
            <w:tcW w:w="1287" w:type="dxa"/>
            <w:vAlign w:val="center"/>
          </w:tcPr>
          <w:p w14:paraId="232A9831" w14:textId="77777777" w:rsidR="0017478F" w:rsidRPr="00242B26" w:rsidRDefault="0017478F">
            <w:pPr>
              <w:rPr>
                <w:rFonts w:ascii="Times New Roman" w:hAnsi="Times New Roman" w:cs="Times New Roman"/>
                <w:sz w:val="24"/>
                <w:szCs w:val="24"/>
              </w:rPr>
            </w:pPr>
          </w:p>
        </w:tc>
        <w:tc>
          <w:tcPr>
            <w:tcW w:w="1861" w:type="dxa"/>
            <w:vAlign w:val="center"/>
          </w:tcPr>
          <w:p w14:paraId="341D5C27" w14:textId="77777777" w:rsidR="0017478F" w:rsidRPr="00242B26" w:rsidRDefault="0017478F">
            <w:pPr>
              <w:rPr>
                <w:rFonts w:ascii="Times New Roman" w:hAnsi="Times New Roman" w:cs="Times New Roman"/>
                <w:sz w:val="24"/>
                <w:szCs w:val="24"/>
              </w:rPr>
            </w:pPr>
          </w:p>
        </w:tc>
        <w:tc>
          <w:tcPr>
            <w:tcW w:w="1772" w:type="dxa"/>
            <w:vAlign w:val="center"/>
          </w:tcPr>
          <w:p w14:paraId="65652187" w14:textId="77777777" w:rsidR="0017478F" w:rsidRPr="00242B26" w:rsidRDefault="0017478F">
            <w:pPr>
              <w:rPr>
                <w:rFonts w:ascii="Times New Roman" w:hAnsi="Times New Roman" w:cs="Times New Roman"/>
                <w:sz w:val="24"/>
                <w:szCs w:val="24"/>
              </w:rPr>
            </w:pPr>
          </w:p>
        </w:tc>
        <w:tc>
          <w:tcPr>
            <w:tcW w:w="1768" w:type="dxa"/>
            <w:vAlign w:val="center"/>
          </w:tcPr>
          <w:p w14:paraId="73C41E51" w14:textId="77777777" w:rsidR="0017478F" w:rsidRPr="00242B26" w:rsidRDefault="0017478F">
            <w:pPr>
              <w:rPr>
                <w:rFonts w:ascii="Times New Roman" w:hAnsi="Times New Roman" w:cs="Times New Roman"/>
                <w:sz w:val="24"/>
                <w:szCs w:val="24"/>
              </w:rPr>
            </w:pPr>
          </w:p>
        </w:tc>
      </w:tr>
      <w:tr w:rsidR="0017478F" w:rsidRPr="00242B26" w14:paraId="0D3FCD14" w14:textId="77777777" w:rsidTr="008E589B">
        <w:trPr>
          <w:jc w:val="center"/>
        </w:trPr>
        <w:tc>
          <w:tcPr>
            <w:tcW w:w="570" w:type="dxa"/>
            <w:vAlign w:val="center"/>
          </w:tcPr>
          <w:p w14:paraId="3F411B2B"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5</w:t>
            </w:r>
          </w:p>
        </w:tc>
        <w:tc>
          <w:tcPr>
            <w:tcW w:w="3384" w:type="dxa"/>
            <w:vAlign w:val="center"/>
          </w:tcPr>
          <w:p w14:paraId="3FBC26AC" w14:textId="77777777" w:rsidR="0017478F" w:rsidRPr="00242B26" w:rsidRDefault="0017478F">
            <w:pPr>
              <w:rPr>
                <w:rFonts w:ascii="Times New Roman" w:hAnsi="Times New Roman" w:cs="Times New Roman"/>
                <w:sz w:val="24"/>
                <w:szCs w:val="24"/>
              </w:rPr>
            </w:pPr>
          </w:p>
        </w:tc>
        <w:tc>
          <w:tcPr>
            <w:tcW w:w="1287" w:type="dxa"/>
            <w:vAlign w:val="center"/>
          </w:tcPr>
          <w:p w14:paraId="30247D76" w14:textId="77777777" w:rsidR="0017478F" w:rsidRPr="00242B26" w:rsidRDefault="0017478F">
            <w:pPr>
              <w:rPr>
                <w:rFonts w:ascii="Times New Roman" w:hAnsi="Times New Roman" w:cs="Times New Roman"/>
                <w:sz w:val="24"/>
                <w:szCs w:val="24"/>
              </w:rPr>
            </w:pPr>
          </w:p>
        </w:tc>
        <w:tc>
          <w:tcPr>
            <w:tcW w:w="1861" w:type="dxa"/>
            <w:vAlign w:val="center"/>
          </w:tcPr>
          <w:p w14:paraId="02EDDDB4" w14:textId="77777777" w:rsidR="0017478F" w:rsidRPr="00242B26" w:rsidRDefault="0017478F">
            <w:pPr>
              <w:rPr>
                <w:rFonts w:ascii="Times New Roman" w:hAnsi="Times New Roman" w:cs="Times New Roman"/>
                <w:sz w:val="24"/>
                <w:szCs w:val="24"/>
              </w:rPr>
            </w:pPr>
          </w:p>
        </w:tc>
        <w:tc>
          <w:tcPr>
            <w:tcW w:w="1772" w:type="dxa"/>
            <w:vAlign w:val="center"/>
          </w:tcPr>
          <w:p w14:paraId="7A5F00F4" w14:textId="77777777" w:rsidR="0017478F" w:rsidRPr="00242B26" w:rsidRDefault="0017478F">
            <w:pPr>
              <w:rPr>
                <w:rFonts w:ascii="Times New Roman" w:hAnsi="Times New Roman" w:cs="Times New Roman"/>
                <w:sz w:val="24"/>
                <w:szCs w:val="24"/>
              </w:rPr>
            </w:pPr>
          </w:p>
        </w:tc>
        <w:tc>
          <w:tcPr>
            <w:tcW w:w="1768" w:type="dxa"/>
            <w:vAlign w:val="center"/>
          </w:tcPr>
          <w:p w14:paraId="29B4842F" w14:textId="77777777" w:rsidR="0017478F" w:rsidRPr="00242B26" w:rsidRDefault="0017478F">
            <w:pPr>
              <w:rPr>
                <w:rFonts w:ascii="Times New Roman" w:hAnsi="Times New Roman" w:cs="Times New Roman"/>
                <w:sz w:val="24"/>
                <w:szCs w:val="24"/>
              </w:rPr>
            </w:pPr>
          </w:p>
        </w:tc>
      </w:tr>
      <w:tr w:rsidR="0017478F" w:rsidRPr="00242B26" w14:paraId="3F7074C0" w14:textId="77777777" w:rsidTr="008E589B">
        <w:trPr>
          <w:jc w:val="center"/>
        </w:trPr>
        <w:tc>
          <w:tcPr>
            <w:tcW w:w="570" w:type="dxa"/>
            <w:vAlign w:val="center"/>
          </w:tcPr>
          <w:p w14:paraId="63AB2F1C"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6</w:t>
            </w:r>
          </w:p>
        </w:tc>
        <w:tc>
          <w:tcPr>
            <w:tcW w:w="3384" w:type="dxa"/>
            <w:vAlign w:val="center"/>
          </w:tcPr>
          <w:p w14:paraId="393B43E0" w14:textId="77777777" w:rsidR="0017478F" w:rsidRPr="00242B26" w:rsidRDefault="0017478F">
            <w:pPr>
              <w:rPr>
                <w:rFonts w:ascii="Times New Roman" w:hAnsi="Times New Roman" w:cs="Times New Roman"/>
                <w:sz w:val="24"/>
                <w:szCs w:val="24"/>
              </w:rPr>
            </w:pPr>
          </w:p>
        </w:tc>
        <w:tc>
          <w:tcPr>
            <w:tcW w:w="1287" w:type="dxa"/>
            <w:vAlign w:val="center"/>
          </w:tcPr>
          <w:p w14:paraId="31A7C822" w14:textId="77777777" w:rsidR="0017478F" w:rsidRPr="00242B26" w:rsidRDefault="0017478F">
            <w:pPr>
              <w:rPr>
                <w:rFonts w:ascii="Times New Roman" w:hAnsi="Times New Roman" w:cs="Times New Roman"/>
                <w:sz w:val="24"/>
                <w:szCs w:val="24"/>
              </w:rPr>
            </w:pPr>
          </w:p>
        </w:tc>
        <w:tc>
          <w:tcPr>
            <w:tcW w:w="1861" w:type="dxa"/>
            <w:vAlign w:val="center"/>
          </w:tcPr>
          <w:p w14:paraId="0CB59F70" w14:textId="77777777" w:rsidR="0017478F" w:rsidRPr="00242B26" w:rsidRDefault="0017478F">
            <w:pPr>
              <w:rPr>
                <w:rFonts w:ascii="Times New Roman" w:hAnsi="Times New Roman" w:cs="Times New Roman"/>
                <w:sz w:val="24"/>
                <w:szCs w:val="24"/>
              </w:rPr>
            </w:pPr>
          </w:p>
        </w:tc>
        <w:tc>
          <w:tcPr>
            <w:tcW w:w="1772" w:type="dxa"/>
            <w:vAlign w:val="center"/>
          </w:tcPr>
          <w:p w14:paraId="2EB2526C" w14:textId="77777777" w:rsidR="0017478F" w:rsidRPr="00242B26" w:rsidRDefault="0017478F">
            <w:pPr>
              <w:rPr>
                <w:rFonts w:ascii="Times New Roman" w:hAnsi="Times New Roman" w:cs="Times New Roman"/>
                <w:sz w:val="24"/>
                <w:szCs w:val="24"/>
              </w:rPr>
            </w:pPr>
          </w:p>
        </w:tc>
        <w:tc>
          <w:tcPr>
            <w:tcW w:w="1768" w:type="dxa"/>
            <w:vAlign w:val="center"/>
          </w:tcPr>
          <w:p w14:paraId="0A10BEB2" w14:textId="77777777" w:rsidR="0017478F" w:rsidRPr="00242B26" w:rsidRDefault="0017478F">
            <w:pPr>
              <w:rPr>
                <w:rFonts w:ascii="Times New Roman" w:hAnsi="Times New Roman" w:cs="Times New Roman"/>
                <w:sz w:val="24"/>
                <w:szCs w:val="24"/>
              </w:rPr>
            </w:pPr>
          </w:p>
        </w:tc>
      </w:tr>
      <w:tr w:rsidR="0017478F" w:rsidRPr="00242B26" w14:paraId="409E625D" w14:textId="77777777" w:rsidTr="008E589B">
        <w:trPr>
          <w:jc w:val="center"/>
        </w:trPr>
        <w:tc>
          <w:tcPr>
            <w:tcW w:w="570" w:type="dxa"/>
            <w:vAlign w:val="center"/>
          </w:tcPr>
          <w:p w14:paraId="583BCB88"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7</w:t>
            </w:r>
          </w:p>
        </w:tc>
        <w:tc>
          <w:tcPr>
            <w:tcW w:w="3384" w:type="dxa"/>
            <w:vAlign w:val="center"/>
          </w:tcPr>
          <w:p w14:paraId="08FBFBD3" w14:textId="77777777" w:rsidR="0017478F" w:rsidRPr="00242B26" w:rsidRDefault="0017478F">
            <w:pPr>
              <w:rPr>
                <w:rFonts w:ascii="Times New Roman" w:hAnsi="Times New Roman" w:cs="Times New Roman"/>
                <w:sz w:val="24"/>
                <w:szCs w:val="24"/>
              </w:rPr>
            </w:pPr>
          </w:p>
        </w:tc>
        <w:tc>
          <w:tcPr>
            <w:tcW w:w="1287" w:type="dxa"/>
            <w:vAlign w:val="center"/>
          </w:tcPr>
          <w:p w14:paraId="45F871D8" w14:textId="77777777" w:rsidR="0017478F" w:rsidRPr="00242B26" w:rsidRDefault="0017478F">
            <w:pPr>
              <w:rPr>
                <w:rFonts w:ascii="Times New Roman" w:hAnsi="Times New Roman" w:cs="Times New Roman"/>
                <w:sz w:val="24"/>
                <w:szCs w:val="24"/>
              </w:rPr>
            </w:pPr>
          </w:p>
        </w:tc>
        <w:tc>
          <w:tcPr>
            <w:tcW w:w="1861" w:type="dxa"/>
            <w:vAlign w:val="center"/>
          </w:tcPr>
          <w:p w14:paraId="67343B0A" w14:textId="77777777" w:rsidR="0017478F" w:rsidRPr="00242B26" w:rsidRDefault="0017478F">
            <w:pPr>
              <w:rPr>
                <w:rFonts w:ascii="Times New Roman" w:hAnsi="Times New Roman" w:cs="Times New Roman"/>
                <w:sz w:val="24"/>
                <w:szCs w:val="24"/>
              </w:rPr>
            </w:pPr>
          </w:p>
        </w:tc>
        <w:tc>
          <w:tcPr>
            <w:tcW w:w="1772" w:type="dxa"/>
            <w:vAlign w:val="center"/>
          </w:tcPr>
          <w:p w14:paraId="59C9EB16" w14:textId="77777777" w:rsidR="0017478F" w:rsidRPr="00242B26" w:rsidRDefault="0017478F">
            <w:pPr>
              <w:rPr>
                <w:rFonts w:ascii="Times New Roman" w:hAnsi="Times New Roman" w:cs="Times New Roman"/>
                <w:sz w:val="24"/>
                <w:szCs w:val="24"/>
              </w:rPr>
            </w:pPr>
          </w:p>
        </w:tc>
        <w:tc>
          <w:tcPr>
            <w:tcW w:w="1768" w:type="dxa"/>
            <w:vAlign w:val="center"/>
          </w:tcPr>
          <w:p w14:paraId="324C9FE2" w14:textId="77777777" w:rsidR="0017478F" w:rsidRPr="00242B26" w:rsidRDefault="0017478F">
            <w:pPr>
              <w:rPr>
                <w:rFonts w:ascii="Times New Roman" w:hAnsi="Times New Roman" w:cs="Times New Roman"/>
                <w:sz w:val="24"/>
                <w:szCs w:val="24"/>
              </w:rPr>
            </w:pPr>
          </w:p>
        </w:tc>
      </w:tr>
      <w:tr w:rsidR="0017478F" w:rsidRPr="00242B26" w14:paraId="744B1365" w14:textId="77777777" w:rsidTr="008E589B">
        <w:trPr>
          <w:jc w:val="center"/>
        </w:trPr>
        <w:tc>
          <w:tcPr>
            <w:tcW w:w="570" w:type="dxa"/>
            <w:vAlign w:val="center"/>
          </w:tcPr>
          <w:p w14:paraId="17306BA5"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8</w:t>
            </w:r>
          </w:p>
        </w:tc>
        <w:tc>
          <w:tcPr>
            <w:tcW w:w="3384" w:type="dxa"/>
            <w:vAlign w:val="center"/>
          </w:tcPr>
          <w:p w14:paraId="379E54F6" w14:textId="77777777" w:rsidR="0017478F" w:rsidRPr="00242B26" w:rsidRDefault="0017478F">
            <w:pPr>
              <w:rPr>
                <w:rFonts w:ascii="Times New Roman" w:hAnsi="Times New Roman" w:cs="Times New Roman"/>
                <w:sz w:val="24"/>
                <w:szCs w:val="24"/>
              </w:rPr>
            </w:pPr>
          </w:p>
        </w:tc>
        <w:tc>
          <w:tcPr>
            <w:tcW w:w="1287" w:type="dxa"/>
            <w:vAlign w:val="center"/>
          </w:tcPr>
          <w:p w14:paraId="502E27CD" w14:textId="77777777" w:rsidR="0017478F" w:rsidRPr="00242B26" w:rsidRDefault="0017478F">
            <w:pPr>
              <w:rPr>
                <w:rFonts w:ascii="Times New Roman" w:hAnsi="Times New Roman" w:cs="Times New Roman"/>
                <w:sz w:val="24"/>
                <w:szCs w:val="24"/>
              </w:rPr>
            </w:pPr>
          </w:p>
        </w:tc>
        <w:tc>
          <w:tcPr>
            <w:tcW w:w="1861" w:type="dxa"/>
            <w:vAlign w:val="center"/>
          </w:tcPr>
          <w:p w14:paraId="15B9B36D" w14:textId="77777777" w:rsidR="0017478F" w:rsidRPr="00242B26" w:rsidRDefault="0017478F">
            <w:pPr>
              <w:rPr>
                <w:rFonts w:ascii="Times New Roman" w:hAnsi="Times New Roman" w:cs="Times New Roman"/>
                <w:sz w:val="24"/>
                <w:szCs w:val="24"/>
              </w:rPr>
            </w:pPr>
          </w:p>
        </w:tc>
        <w:tc>
          <w:tcPr>
            <w:tcW w:w="1772" w:type="dxa"/>
            <w:vAlign w:val="center"/>
          </w:tcPr>
          <w:p w14:paraId="102508CF" w14:textId="77777777" w:rsidR="0017478F" w:rsidRPr="00242B26" w:rsidRDefault="0017478F">
            <w:pPr>
              <w:rPr>
                <w:rFonts w:ascii="Times New Roman" w:hAnsi="Times New Roman" w:cs="Times New Roman"/>
                <w:sz w:val="24"/>
                <w:szCs w:val="24"/>
              </w:rPr>
            </w:pPr>
          </w:p>
        </w:tc>
        <w:tc>
          <w:tcPr>
            <w:tcW w:w="1768" w:type="dxa"/>
            <w:vAlign w:val="center"/>
          </w:tcPr>
          <w:p w14:paraId="77CFA71E" w14:textId="77777777" w:rsidR="0017478F" w:rsidRPr="00242B26" w:rsidRDefault="0017478F">
            <w:pPr>
              <w:rPr>
                <w:rFonts w:ascii="Times New Roman" w:hAnsi="Times New Roman" w:cs="Times New Roman"/>
                <w:sz w:val="24"/>
                <w:szCs w:val="24"/>
              </w:rPr>
            </w:pPr>
          </w:p>
        </w:tc>
      </w:tr>
      <w:tr w:rsidR="0017478F" w:rsidRPr="00242B26" w14:paraId="4492161D" w14:textId="77777777" w:rsidTr="008E589B">
        <w:trPr>
          <w:jc w:val="center"/>
        </w:trPr>
        <w:tc>
          <w:tcPr>
            <w:tcW w:w="570" w:type="dxa"/>
            <w:vAlign w:val="center"/>
          </w:tcPr>
          <w:p w14:paraId="7F34004D"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9</w:t>
            </w:r>
          </w:p>
        </w:tc>
        <w:tc>
          <w:tcPr>
            <w:tcW w:w="3384" w:type="dxa"/>
            <w:vAlign w:val="center"/>
          </w:tcPr>
          <w:p w14:paraId="08FC787F" w14:textId="77777777" w:rsidR="0017478F" w:rsidRPr="00242B26" w:rsidRDefault="0017478F">
            <w:pPr>
              <w:rPr>
                <w:rFonts w:ascii="Times New Roman" w:hAnsi="Times New Roman" w:cs="Times New Roman"/>
                <w:sz w:val="24"/>
                <w:szCs w:val="24"/>
              </w:rPr>
            </w:pPr>
          </w:p>
        </w:tc>
        <w:tc>
          <w:tcPr>
            <w:tcW w:w="1287" w:type="dxa"/>
            <w:vAlign w:val="center"/>
          </w:tcPr>
          <w:p w14:paraId="58A7509D" w14:textId="77777777" w:rsidR="0017478F" w:rsidRPr="00242B26" w:rsidRDefault="0017478F">
            <w:pPr>
              <w:rPr>
                <w:rFonts w:ascii="Times New Roman" w:hAnsi="Times New Roman" w:cs="Times New Roman"/>
                <w:sz w:val="24"/>
                <w:szCs w:val="24"/>
              </w:rPr>
            </w:pPr>
          </w:p>
        </w:tc>
        <w:tc>
          <w:tcPr>
            <w:tcW w:w="1861" w:type="dxa"/>
            <w:vAlign w:val="center"/>
          </w:tcPr>
          <w:p w14:paraId="25CC84E2" w14:textId="77777777" w:rsidR="0017478F" w:rsidRPr="00242B26" w:rsidRDefault="0017478F">
            <w:pPr>
              <w:rPr>
                <w:rFonts w:ascii="Times New Roman" w:hAnsi="Times New Roman" w:cs="Times New Roman"/>
                <w:sz w:val="24"/>
                <w:szCs w:val="24"/>
              </w:rPr>
            </w:pPr>
          </w:p>
        </w:tc>
        <w:tc>
          <w:tcPr>
            <w:tcW w:w="1772" w:type="dxa"/>
            <w:vAlign w:val="center"/>
          </w:tcPr>
          <w:p w14:paraId="32129085" w14:textId="77777777" w:rsidR="0017478F" w:rsidRPr="00242B26" w:rsidRDefault="0017478F">
            <w:pPr>
              <w:rPr>
                <w:rFonts w:ascii="Times New Roman" w:hAnsi="Times New Roman" w:cs="Times New Roman"/>
                <w:sz w:val="24"/>
                <w:szCs w:val="24"/>
              </w:rPr>
            </w:pPr>
          </w:p>
        </w:tc>
        <w:tc>
          <w:tcPr>
            <w:tcW w:w="1768" w:type="dxa"/>
            <w:vAlign w:val="center"/>
          </w:tcPr>
          <w:p w14:paraId="0D3EFD8F" w14:textId="77777777" w:rsidR="0017478F" w:rsidRPr="00242B26" w:rsidRDefault="0017478F">
            <w:pPr>
              <w:rPr>
                <w:rFonts w:ascii="Times New Roman" w:hAnsi="Times New Roman" w:cs="Times New Roman"/>
                <w:sz w:val="24"/>
                <w:szCs w:val="24"/>
              </w:rPr>
            </w:pPr>
          </w:p>
        </w:tc>
      </w:tr>
      <w:tr w:rsidR="0017478F" w:rsidRPr="00242B26" w14:paraId="62767564" w14:textId="77777777" w:rsidTr="008E589B">
        <w:trPr>
          <w:jc w:val="center"/>
        </w:trPr>
        <w:tc>
          <w:tcPr>
            <w:tcW w:w="570" w:type="dxa"/>
            <w:vAlign w:val="center"/>
          </w:tcPr>
          <w:p w14:paraId="33673519"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10</w:t>
            </w:r>
          </w:p>
        </w:tc>
        <w:tc>
          <w:tcPr>
            <w:tcW w:w="3384" w:type="dxa"/>
            <w:vAlign w:val="center"/>
          </w:tcPr>
          <w:p w14:paraId="196CBC67" w14:textId="77777777" w:rsidR="0017478F" w:rsidRPr="00242B26" w:rsidRDefault="0017478F">
            <w:pPr>
              <w:rPr>
                <w:rFonts w:ascii="Times New Roman" w:hAnsi="Times New Roman" w:cs="Times New Roman"/>
                <w:sz w:val="24"/>
                <w:szCs w:val="24"/>
              </w:rPr>
            </w:pPr>
          </w:p>
        </w:tc>
        <w:tc>
          <w:tcPr>
            <w:tcW w:w="1287" w:type="dxa"/>
            <w:vAlign w:val="center"/>
          </w:tcPr>
          <w:p w14:paraId="7B84775B" w14:textId="77777777" w:rsidR="0017478F" w:rsidRPr="00242B26" w:rsidRDefault="0017478F">
            <w:pPr>
              <w:rPr>
                <w:rFonts w:ascii="Times New Roman" w:hAnsi="Times New Roman" w:cs="Times New Roman"/>
                <w:sz w:val="24"/>
                <w:szCs w:val="24"/>
              </w:rPr>
            </w:pPr>
          </w:p>
        </w:tc>
        <w:tc>
          <w:tcPr>
            <w:tcW w:w="1861" w:type="dxa"/>
            <w:vAlign w:val="center"/>
          </w:tcPr>
          <w:p w14:paraId="23E3EA40" w14:textId="77777777" w:rsidR="0017478F" w:rsidRPr="00242B26" w:rsidRDefault="0017478F">
            <w:pPr>
              <w:rPr>
                <w:rFonts w:ascii="Times New Roman" w:hAnsi="Times New Roman" w:cs="Times New Roman"/>
                <w:sz w:val="24"/>
                <w:szCs w:val="24"/>
              </w:rPr>
            </w:pPr>
          </w:p>
        </w:tc>
        <w:tc>
          <w:tcPr>
            <w:tcW w:w="1772" w:type="dxa"/>
            <w:vAlign w:val="center"/>
          </w:tcPr>
          <w:p w14:paraId="799E6D64" w14:textId="77777777" w:rsidR="0017478F" w:rsidRPr="00242B26" w:rsidRDefault="0017478F">
            <w:pPr>
              <w:rPr>
                <w:rFonts w:ascii="Times New Roman" w:hAnsi="Times New Roman" w:cs="Times New Roman"/>
                <w:sz w:val="24"/>
                <w:szCs w:val="24"/>
              </w:rPr>
            </w:pPr>
          </w:p>
        </w:tc>
        <w:tc>
          <w:tcPr>
            <w:tcW w:w="1768" w:type="dxa"/>
            <w:vAlign w:val="center"/>
          </w:tcPr>
          <w:p w14:paraId="4DD794DB" w14:textId="77777777" w:rsidR="0017478F" w:rsidRPr="00242B26" w:rsidRDefault="0017478F">
            <w:pPr>
              <w:rPr>
                <w:rFonts w:ascii="Times New Roman" w:hAnsi="Times New Roman" w:cs="Times New Roman"/>
                <w:sz w:val="24"/>
                <w:szCs w:val="24"/>
              </w:rPr>
            </w:pPr>
          </w:p>
        </w:tc>
      </w:tr>
      <w:tr w:rsidR="0017478F" w:rsidRPr="00242B26" w14:paraId="7E918BDC" w14:textId="77777777" w:rsidTr="008E589B">
        <w:trPr>
          <w:jc w:val="center"/>
        </w:trPr>
        <w:tc>
          <w:tcPr>
            <w:tcW w:w="570" w:type="dxa"/>
            <w:vAlign w:val="center"/>
          </w:tcPr>
          <w:p w14:paraId="75826361"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11</w:t>
            </w:r>
          </w:p>
        </w:tc>
        <w:tc>
          <w:tcPr>
            <w:tcW w:w="3384" w:type="dxa"/>
            <w:vAlign w:val="center"/>
          </w:tcPr>
          <w:p w14:paraId="262B6937" w14:textId="77777777" w:rsidR="0017478F" w:rsidRPr="00242B26" w:rsidRDefault="0017478F">
            <w:pPr>
              <w:rPr>
                <w:rFonts w:ascii="Times New Roman" w:hAnsi="Times New Roman" w:cs="Times New Roman"/>
                <w:sz w:val="24"/>
                <w:szCs w:val="24"/>
              </w:rPr>
            </w:pPr>
          </w:p>
        </w:tc>
        <w:tc>
          <w:tcPr>
            <w:tcW w:w="1287" w:type="dxa"/>
            <w:vAlign w:val="center"/>
          </w:tcPr>
          <w:p w14:paraId="6A7028E3" w14:textId="77777777" w:rsidR="0017478F" w:rsidRPr="00242B26" w:rsidRDefault="0017478F">
            <w:pPr>
              <w:rPr>
                <w:rFonts w:ascii="Times New Roman" w:hAnsi="Times New Roman" w:cs="Times New Roman"/>
                <w:sz w:val="24"/>
                <w:szCs w:val="24"/>
              </w:rPr>
            </w:pPr>
          </w:p>
        </w:tc>
        <w:tc>
          <w:tcPr>
            <w:tcW w:w="1861" w:type="dxa"/>
            <w:vAlign w:val="center"/>
          </w:tcPr>
          <w:p w14:paraId="6BDD785C" w14:textId="77777777" w:rsidR="0017478F" w:rsidRPr="00242B26" w:rsidRDefault="0017478F">
            <w:pPr>
              <w:rPr>
                <w:rFonts w:ascii="Times New Roman" w:hAnsi="Times New Roman" w:cs="Times New Roman"/>
                <w:sz w:val="24"/>
                <w:szCs w:val="24"/>
              </w:rPr>
            </w:pPr>
          </w:p>
        </w:tc>
        <w:tc>
          <w:tcPr>
            <w:tcW w:w="1772" w:type="dxa"/>
            <w:vAlign w:val="center"/>
          </w:tcPr>
          <w:p w14:paraId="2A5F50D8" w14:textId="77777777" w:rsidR="0017478F" w:rsidRPr="00242B26" w:rsidRDefault="0017478F">
            <w:pPr>
              <w:rPr>
                <w:rFonts w:ascii="Times New Roman" w:hAnsi="Times New Roman" w:cs="Times New Roman"/>
                <w:sz w:val="24"/>
                <w:szCs w:val="24"/>
              </w:rPr>
            </w:pPr>
          </w:p>
        </w:tc>
        <w:tc>
          <w:tcPr>
            <w:tcW w:w="1768" w:type="dxa"/>
            <w:vAlign w:val="center"/>
          </w:tcPr>
          <w:p w14:paraId="25AD25D8" w14:textId="77777777" w:rsidR="0017478F" w:rsidRPr="00242B26" w:rsidRDefault="0017478F">
            <w:pPr>
              <w:rPr>
                <w:rFonts w:ascii="Times New Roman" w:hAnsi="Times New Roman" w:cs="Times New Roman"/>
                <w:sz w:val="24"/>
                <w:szCs w:val="24"/>
              </w:rPr>
            </w:pPr>
          </w:p>
        </w:tc>
      </w:tr>
      <w:tr w:rsidR="0017478F" w:rsidRPr="00242B26" w14:paraId="0AF83E04" w14:textId="77777777" w:rsidTr="008E589B">
        <w:trPr>
          <w:jc w:val="center"/>
        </w:trPr>
        <w:tc>
          <w:tcPr>
            <w:tcW w:w="570" w:type="dxa"/>
            <w:vAlign w:val="center"/>
          </w:tcPr>
          <w:p w14:paraId="30AF6033"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12</w:t>
            </w:r>
          </w:p>
        </w:tc>
        <w:tc>
          <w:tcPr>
            <w:tcW w:w="3384" w:type="dxa"/>
            <w:vAlign w:val="center"/>
          </w:tcPr>
          <w:p w14:paraId="530A3FF2" w14:textId="77777777" w:rsidR="0017478F" w:rsidRPr="00242B26" w:rsidRDefault="0017478F">
            <w:pPr>
              <w:rPr>
                <w:rFonts w:ascii="Times New Roman" w:hAnsi="Times New Roman" w:cs="Times New Roman"/>
                <w:sz w:val="24"/>
                <w:szCs w:val="24"/>
              </w:rPr>
            </w:pPr>
          </w:p>
        </w:tc>
        <w:tc>
          <w:tcPr>
            <w:tcW w:w="1287" w:type="dxa"/>
            <w:vAlign w:val="center"/>
          </w:tcPr>
          <w:p w14:paraId="4B440254" w14:textId="77777777" w:rsidR="0017478F" w:rsidRPr="00242B26" w:rsidRDefault="0017478F">
            <w:pPr>
              <w:rPr>
                <w:rFonts w:ascii="Times New Roman" w:hAnsi="Times New Roman" w:cs="Times New Roman"/>
                <w:sz w:val="24"/>
                <w:szCs w:val="24"/>
              </w:rPr>
            </w:pPr>
          </w:p>
        </w:tc>
        <w:tc>
          <w:tcPr>
            <w:tcW w:w="1861" w:type="dxa"/>
            <w:vAlign w:val="center"/>
          </w:tcPr>
          <w:p w14:paraId="0B1A1B13" w14:textId="77777777" w:rsidR="0017478F" w:rsidRPr="00242B26" w:rsidRDefault="0017478F">
            <w:pPr>
              <w:rPr>
                <w:rFonts w:ascii="Times New Roman" w:hAnsi="Times New Roman" w:cs="Times New Roman"/>
                <w:sz w:val="24"/>
                <w:szCs w:val="24"/>
              </w:rPr>
            </w:pPr>
          </w:p>
        </w:tc>
        <w:tc>
          <w:tcPr>
            <w:tcW w:w="1772" w:type="dxa"/>
            <w:vAlign w:val="center"/>
          </w:tcPr>
          <w:p w14:paraId="038D511E" w14:textId="77777777" w:rsidR="0017478F" w:rsidRPr="00242B26" w:rsidRDefault="0017478F">
            <w:pPr>
              <w:rPr>
                <w:rFonts w:ascii="Times New Roman" w:hAnsi="Times New Roman" w:cs="Times New Roman"/>
                <w:sz w:val="24"/>
                <w:szCs w:val="24"/>
              </w:rPr>
            </w:pPr>
          </w:p>
        </w:tc>
        <w:tc>
          <w:tcPr>
            <w:tcW w:w="1768" w:type="dxa"/>
            <w:vAlign w:val="center"/>
          </w:tcPr>
          <w:p w14:paraId="5F6D9BA0" w14:textId="77777777" w:rsidR="0017478F" w:rsidRPr="00242B26" w:rsidRDefault="0017478F">
            <w:pPr>
              <w:rPr>
                <w:rFonts w:ascii="Times New Roman" w:hAnsi="Times New Roman" w:cs="Times New Roman"/>
                <w:sz w:val="24"/>
                <w:szCs w:val="24"/>
              </w:rPr>
            </w:pPr>
          </w:p>
        </w:tc>
      </w:tr>
      <w:tr w:rsidR="0017478F" w:rsidRPr="00242B26" w14:paraId="207EA06E" w14:textId="77777777" w:rsidTr="008E589B">
        <w:trPr>
          <w:jc w:val="center"/>
        </w:trPr>
        <w:tc>
          <w:tcPr>
            <w:tcW w:w="570" w:type="dxa"/>
            <w:vAlign w:val="center"/>
          </w:tcPr>
          <w:p w14:paraId="706FE0B7"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13</w:t>
            </w:r>
          </w:p>
        </w:tc>
        <w:tc>
          <w:tcPr>
            <w:tcW w:w="3384" w:type="dxa"/>
            <w:vAlign w:val="center"/>
          </w:tcPr>
          <w:p w14:paraId="0F0CAE57" w14:textId="77777777" w:rsidR="0017478F" w:rsidRPr="00242B26" w:rsidRDefault="0017478F">
            <w:pPr>
              <w:rPr>
                <w:rFonts w:ascii="Times New Roman" w:hAnsi="Times New Roman" w:cs="Times New Roman"/>
                <w:sz w:val="24"/>
                <w:szCs w:val="24"/>
              </w:rPr>
            </w:pPr>
          </w:p>
        </w:tc>
        <w:tc>
          <w:tcPr>
            <w:tcW w:w="1287" w:type="dxa"/>
            <w:vAlign w:val="center"/>
          </w:tcPr>
          <w:p w14:paraId="7488FBC5" w14:textId="77777777" w:rsidR="0017478F" w:rsidRPr="00242B26" w:rsidRDefault="0017478F">
            <w:pPr>
              <w:rPr>
                <w:rFonts w:ascii="Times New Roman" w:hAnsi="Times New Roman" w:cs="Times New Roman"/>
                <w:sz w:val="24"/>
                <w:szCs w:val="24"/>
              </w:rPr>
            </w:pPr>
          </w:p>
        </w:tc>
        <w:tc>
          <w:tcPr>
            <w:tcW w:w="1861" w:type="dxa"/>
            <w:vAlign w:val="center"/>
          </w:tcPr>
          <w:p w14:paraId="462FAF4D" w14:textId="77777777" w:rsidR="0017478F" w:rsidRPr="00242B26" w:rsidRDefault="0017478F">
            <w:pPr>
              <w:rPr>
                <w:rFonts w:ascii="Times New Roman" w:hAnsi="Times New Roman" w:cs="Times New Roman"/>
                <w:sz w:val="24"/>
                <w:szCs w:val="24"/>
              </w:rPr>
            </w:pPr>
          </w:p>
        </w:tc>
        <w:tc>
          <w:tcPr>
            <w:tcW w:w="1772" w:type="dxa"/>
            <w:vAlign w:val="center"/>
          </w:tcPr>
          <w:p w14:paraId="2E64E4D5" w14:textId="77777777" w:rsidR="0017478F" w:rsidRPr="00242B26" w:rsidRDefault="0017478F">
            <w:pPr>
              <w:rPr>
                <w:rFonts w:ascii="Times New Roman" w:hAnsi="Times New Roman" w:cs="Times New Roman"/>
                <w:sz w:val="24"/>
                <w:szCs w:val="24"/>
              </w:rPr>
            </w:pPr>
          </w:p>
        </w:tc>
        <w:tc>
          <w:tcPr>
            <w:tcW w:w="1768" w:type="dxa"/>
            <w:vAlign w:val="center"/>
          </w:tcPr>
          <w:p w14:paraId="6FAB7A45" w14:textId="77777777" w:rsidR="0017478F" w:rsidRPr="00242B26" w:rsidRDefault="0017478F">
            <w:pPr>
              <w:rPr>
                <w:rFonts w:ascii="Times New Roman" w:hAnsi="Times New Roman" w:cs="Times New Roman"/>
                <w:sz w:val="24"/>
                <w:szCs w:val="24"/>
              </w:rPr>
            </w:pPr>
          </w:p>
        </w:tc>
      </w:tr>
      <w:tr w:rsidR="0017478F" w:rsidRPr="00242B26" w14:paraId="2BEB664C" w14:textId="77777777" w:rsidTr="008E589B">
        <w:trPr>
          <w:jc w:val="center"/>
        </w:trPr>
        <w:tc>
          <w:tcPr>
            <w:tcW w:w="570" w:type="dxa"/>
            <w:vAlign w:val="center"/>
          </w:tcPr>
          <w:p w14:paraId="34DD5D13"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14</w:t>
            </w:r>
          </w:p>
        </w:tc>
        <w:tc>
          <w:tcPr>
            <w:tcW w:w="3384" w:type="dxa"/>
            <w:vAlign w:val="center"/>
          </w:tcPr>
          <w:p w14:paraId="2B4875D3" w14:textId="77777777" w:rsidR="0017478F" w:rsidRPr="00242B26" w:rsidRDefault="0017478F">
            <w:pPr>
              <w:rPr>
                <w:rFonts w:ascii="Times New Roman" w:hAnsi="Times New Roman" w:cs="Times New Roman"/>
                <w:sz w:val="24"/>
                <w:szCs w:val="24"/>
              </w:rPr>
            </w:pPr>
          </w:p>
        </w:tc>
        <w:tc>
          <w:tcPr>
            <w:tcW w:w="1287" w:type="dxa"/>
            <w:vAlign w:val="center"/>
          </w:tcPr>
          <w:p w14:paraId="15DCE3EA" w14:textId="77777777" w:rsidR="0017478F" w:rsidRPr="00242B26" w:rsidRDefault="0017478F">
            <w:pPr>
              <w:rPr>
                <w:rFonts w:ascii="Times New Roman" w:hAnsi="Times New Roman" w:cs="Times New Roman"/>
                <w:sz w:val="24"/>
                <w:szCs w:val="24"/>
              </w:rPr>
            </w:pPr>
          </w:p>
        </w:tc>
        <w:tc>
          <w:tcPr>
            <w:tcW w:w="1861" w:type="dxa"/>
            <w:vAlign w:val="center"/>
          </w:tcPr>
          <w:p w14:paraId="56204DB1" w14:textId="77777777" w:rsidR="0017478F" w:rsidRPr="00242B26" w:rsidRDefault="0017478F">
            <w:pPr>
              <w:rPr>
                <w:rFonts w:ascii="Times New Roman" w:hAnsi="Times New Roman" w:cs="Times New Roman"/>
                <w:sz w:val="24"/>
                <w:szCs w:val="24"/>
              </w:rPr>
            </w:pPr>
          </w:p>
        </w:tc>
        <w:tc>
          <w:tcPr>
            <w:tcW w:w="1772" w:type="dxa"/>
            <w:vAlign w:val="center"/>
          </w:tcPr>
          <w:p w14:paraId="3051564B" w14:textId="77777777" w:rsidR="0017478F" w:rsidRPr="00242B26" w:rsidRDefault="0017478F">
            <w:pPr>
              <w:rPr>
                <w:rFonts w:ascii="Times New Roman" w:hAnsi="Times New Roman" w:cs="Times New Roman"/>
                <w:sz w:val="24"/>
                <w:szCs w:val="24"/>
              </w:rPr>
            </w:pPr>
          </w:p>
        </w:tc>
        <w:tc>
          <w:tcPr>
            <w:tcW w:w="1768" w:type="dxa"/>
            <w:vAlign w:val="center"/>
          </w:tcPr>
          <w:p w14:paraId="3B6850AA" w14:textId="77777777" w:rsidR="0017478F" w:rsidRPr="00242B26" w:rsidRDefault="0017478F">
            <w:pPr>
              <w:rPr>
                <w:rFonts w:ascii="Times New Roman" w:hAnsi="Times New Roman" w:cs="Times New Roman"/>
                <w:sz w:val="24"/>
                <w:szCs w:val="24"/>
              </w:rPr>
            </w:pPr>
          </w:p>
        </w:tc>
      </w:tr>
      <w:tr w:rsidR="0017478F" w:rsidRPr="00242B26" w14:paraId="6C4BD036" w14:textId="77777777" w:rsidTr="008E589B">
        <w:trPr>
          <w:jc w:val="center"/>
        </w:trPr>
        <w:tc>
          <w:tcPr>
            <w:tcW w:w="570" w:type="dxa"/>
            <w:vAlign w:val="center"/>
          </w:tcPr>
          <w:p w14:paraId="00C0319A" w14:textId="77777777" w:rsidR="0017478F" w:rsidRPr="00242B26" w:rsidRDefault="00FF0995">
            <w:pPr>
              <w:rPr>
                <w:rFonts w:ascii="Times New Roman" w:hAnsi="Times New Roman" w:cs="Times New Roman"/>
                <w:sz w:val="24"/>
                <w:szCs w:val="24"/>
              </w:rPr>
            </w:pPr>
            <w:r w:rsidRPr="00242B26">
              <w:rPr>
                <w:rFonts w:ascii="Times New Roman" w:hAnsi="Times New Roman" w:cs="Times New Roman"/>
                <w:sz w:val="24"/>
                <w:szCs w:val="24"/>
              </w:rPr>
              <w:t>15</w:t>
            </w:r>
          </w:p>
        </w:tc>
        <w:tc>
          <w:tcPr>
            <w:tcW w:w="3384" w:type="dxa"/>
            <w:vAlign w:val="center"/>
          </w:tcPr>
          <w:p w14:paraId="683B9911" w14:textId="77777777" w:rsidR="0017478F" w:rsidRPr="00242B26" w:rsidRDefault="0017478F">
            <w:pPr>
              <w:rPr>
                <w:rFonts w:ascii="Times New Roman" w:hAnsi="Times New Roman" w:cs="Times New Roman"/>
                <w:sz w:val="24"/>
                <w:szCs w:val="24"/>
              </w:rPr>
            </w:pPr>
          </w:p>
        </w:tc>
        <w:tc>
          <w:tcPr>
            <w:tcW w:w="1287" w:type="dxa"/>
            <w:vAlign w:val="center"/>
          </w:tcPr>
          <w:p w14:paraId="516BFCE3" w14:textId="77777777" w:rsidR="0017478F" w:rsidRPr="00242B26" w:rsidRDefault="0017478F">
            <w:pPr>
              <w:rPr>
                <w:rFonts w:ascii="Times New Roman" w:hAnsi="Times New Roman" w:cs="Times New Roman"/>
                <w:sz w:val="24"/>
                <w:szCs w:val="24"/>
              </w:rPr>
            </w:pPr>
          </w:p>
        </w:tc>
        <w:tc>
          <w:tcPr>
            <w:tcW w:w="1861" w:type="dxa"/>
            <w:vAlign w:val="center"/>
          </w:tcPr>
          <w:p w14:paraId="36D1825B" w14:textId="77777777" w:rsidR="0017478F" w:rsidRPr="00242B26" w:rsidRDefault="0017478F">
            <w:pPr>
              <w:rPr>
                <w:rFonts w:ascii="Times New Roman" w:hAnsi="Times New Roman" w:cs="Times New Roman"/>
                <w:sz w:val="24"/>
                <w:szCs w:val="24"/>
              </w:rPr>
            </w:pPr>
          </w:p>
        </w:tc>
        <w:tc>
          <w:tcPr>
            <w:tcW w:w="1772" w:type="dxa"/>
            <w:vAlign w:val="center"/>
          </w:tcPr>
          <w:p w14:paraId="1E82BA7F" w14:textId="77777777" w:rsidR="0017478F" w:rsidRPr="00242B26" w:rsidRDefault="0017478F">
            <w:pPr>
              <w:rPr>
                <w:rFonts w:ascii="Times New Roman" w:hAnsi="Times New Roman" w:cs="Times New Roman"/>
                <w:sz w:val="24"/>
                <w:szCs w:val="24"/>
              </w:rPr>
            </w:pPr>
          </w:p>
        </w:tc>
        <w:tc>
          <w:tcPr>
            <w:tcW w:w="1768" w:type="dxa"/>
            <w:vAlign w:val="center"/>
          </w:tcPr>
          <w:p w14:paraId="18396106" w14:textId="77777777" w:rsidR="0017478F" w:rsidRPr="00242B26" w:rsidRDefault="0017478F">
            <w:pPr>
              <w:rPr>
                <w:rFonts w:ascii="Times New Roman" w:hAnsi="Times New Roman" w:cs="Times New Roman"/>
                <w:sz w:val="24"/>
                <w:szCs w:val="24"/>
              </w:rPr>
            </w:pPr>
          </w:p>
        </w:tc>
      </w:tr>
    </w:tbl>
    <w:p w14:paraId="6E87BFA6" w14:textId="77777777" w:rsidR="00F74C8C" w:rsidRDefault="00F74C8C">
      <w:pPr>
        <w:rPr>
          <w:rFonts w:ascii="Times New Roman" w:hAnsi="Times New Roman" w:cs="Times New Roman"/>
        </w:rPr>
      </w:pPr>
    </w:p>
    <w:p w14:paraId="6AFA5697" w14:textId="1F4EE9A8" w:rsidR="00B40FD7" w:rsidRPr="004217A8" w:rsidRDefault="00B40FD7">
      <w:pPr>
        <w:rPr>
          <w:rFonts w:ascii="Times New Roman" w:hAnsi="Times New Roman" w:cs="Times New Roman"/>
          <w:sz w:val="24"/>
          <w:szCs w:val="24"/>
        </w:rPr>
      </w:pPr>
      <w:r w:rsidRPr="004217A8">
        <w:rPr>
          <w:rFonts w:ascii="Times New Roman" w:hAnsi="Times New Roman" w:cs="Times New Roman"/>
          <w:sz w:val="24"/>
          <w:szCs w:val="24"/>
        </w:rPr>
        <w:t>Contract Reference:</w:t>
      </w:r>
      <w:r w:rsidRPr="004217A8">
        <w:rPr>
          <w:rFonts w:ascii="Times New Roman" w:hAnsi="Times New Roman" w:cs="Times New Roman"/>
          <w:sz w:val="24"/>
          <w:szCs w:val="24"/>
        </w:rPr>
        <w:br/>
        <w:t>Special Conditions Article 31</w:t>
      </w:r>
      <w:r w:rsidRPr="004217A8">
        <w:rPr>
          <w:rFonts w:ascii="Times New Roman" w:hAnsi="Times New Roman" w:cs="Times New Roman"/>
          <w:sz w:val="24"/>
          <w:szCs w:val="24"/>
        </w:rPr>
        <w:br/>
        <w:t>C11A</w:t>
      </w:r>
    </w:p>
    <w:p w14:paraId="124CBF12" w14:textId="77777777" w:rsidR="004C388E" w:rsidRDefault="004C388E">
      <w:pPr>
        <w:rPr>
          <w:rFonts w:ascii="Times New Roman" w:hAnsi="Times New Roman" w:cs="Times New Roman"/>
        </w:rPr>
      </w:pPr>
    </w:p>
    <w:p w14:paraId="48193B7F" w14:textId="77777777" w:rsidR="00B40FD7" w:rsidRDefault="00B40FD7">
      <w:pPr>
        <w:rPr>
          <w:rFonts w:ascii="Times New Roman" w:hAnsi="Times New Roman" w:cs="Times New Roman"/>
        </w:rPr>
      </w:pPr>
    </w:p>
    <w:p w14:paraId="74ECBD12" w14:textId="77777777" w:rsidR="00B40FD7" w:rsidRDefault="00B40FD7">
      <w:pPr>
        <w:rPr>
          <w:rFonts w:ascii="Times New Roman" w:hAnsi="Times New Roman" w:cs="Times New Roman"/>
        </w:rPr>
      </w:pPr>
    </w:p>
    <w:p w14:paraId="5DEE8B8B" w14:textId="77777777" w:rsidR="00B40FD7" w:rsidRDefault="00B40FD7">
      <w:pPr>
        <w:rPr>
          <w:rFonts w:ascii="Times New Roman" w:hAnsi="Times New Roman" w:cs="Times New Roman"/>
        </w:rPr>
      </w:pPr>
    </w:p>
    <w:p w14:paraId="0A1C5682" w14:textId="77777777" w:rsidR="00B40FD7" w:rsidRDefault="00B40FD7">
      <w:pPr>
        <w:rPr>
          <w:rFonts w:ascii="Times New Roman" w:hAnsi="Times New Roman" w:cs="Times New Roman"/>
        </w:rPr>
      </w:pPr>
    </w:p>
    <w:p w14:paraId="458C02FB" w14:textId="77777777" w:rsidR="00B40FD7" w:rsidRDefault="00B40FD7">
      <w:pPr>
        <w:rPr>
          <w:rFonts w:ascii="Times New Roman" w:hAnsi="Times New Roman" w:cs="Times New Roman"/>
        </w:rPr>
      </w:pPr>
    </w:p>
    <w:p w14:paraId="7091438E" w14:textId="77777777" w:rsidR="00B40FD7" w:rsidRDefault="00B40FD7">
      <w:pPr>
        <w:rPr>
          <w:rFonts w:ascii="Times New Roman" w:hAnsi="Times New Roman" w:cs="Times New Roman"/>
        </w:rPr>
      </w:pPr>
    </w:p>
    <w:p w14:paraId="2A2F02D2" w14:textId="77777777" w:rsidR="00B40FD7" w:rsidRDefault="00B40FD7">
      <w:pPr>
        <w:rPr>
          <w:rFonts w:ascii="Times New Roman" w:hAnsi="Times New Roman" w:cs="Times New Roman"/>
        </w:rPr>
      </w:pPr>
    </w:p>
    <w:p w14:paraId="5F21C683" w14:textId="77777777" w:rsidR="00B40FD7" w:rsidRDefault="00B40FD7">
      <w:pPr>
        <w:rPr>
          <w:rFonts w:ascii="Times New Roman" w:hAnsi="Times New Roman" w:cs="Times New Roman"/>
        </w:rPr>
      </w:pPr>
    </w:p>
    <w:p w14:paraId="26C9A580" w14:textId="77777777" w:rsidR="00B40FD7" w:rsidRDefault="00B40FD7">
      <w:pPr>
        <w:rPr>
          <w:rFonts w:ascii="Times New Roman" w:hAnsi="Times New Roman" w:cs="Times New Roman"/>
        </w:rPr>
      </w:pPr>
    </w:p>
    <w:p w14:paraId="45EAE3A1" w14:textId="77777777" w:rsidR="004217A8" w:rsidRDefault="004217A8">
      <w:pPr>
        <w:rPr>
          <w:rFonts w:ascii="Times New Roman" w:hAnsi="Times New Roman" w:cs="Times New Roman"/>
        </w:rPr>
      </w:pPr>
    </w:p>
    <w:p w14:paraId="222D9184" w14:textId="77777777" w:rsidR="00B40FD7" w:rsidRDefault="00B40FD7">
      <w:pPr>
        <w:rPr>
          <w:rFonts w:ascii="Times New Roman" w:hAnsi="Times New Roman" w:cs="Times New Roman"/>
        </w:rPr>
      </w:pPr>
    </w:p>
    <w:p w14:paraId="746C8E2F" w14:textId="77777777" w:rsidR="00B40FD7" w:rsidRDefault="00B40FD7">
      <w:pPr>
        <w:rPr>
          <w:rFonts w:ascii="Times New Roman" w:hAnsi="Times New Roman" w:cs="Times New Roman"/>
        </w:rPr>
      </w:pPr>
    </w:p>
    <w:p w14:paraId="037C9D2C" w14:textId="5B4F7C8C" w:rsidR="004C388E" w:rsidRPr="00CB3571" w:rsidRDefault="00A21A5C" w:rsidP="004C388E">
      <w:pPr>
        <w:pStyle w:val="Heading1"/>
        <w:rPr>
          <w:rFonts w:ascii="Times New Roman" w:hAnsi="Times New Roman" w:cs="Times New Roman"/>
        </w:rPr>
      </w:pPr>
      <w:r>
        <w:rPr>
          <w:rFonts w:ascii="Times New Roman" w:hAnsi="Times New Roman" w:cs="Times New Roman"/>
        </w:rPr>
        <w:lastRenderedPageBreak/>
        <w:t>1</w:t>
      </w:r>
      <w:r w:rsidR="00E50FB9">
        <w:rPr>
          <w:rFonts w:ascii="Times New Roman" w:hAnsi="Times New Roman" w:cs="Times New Roman"/>
        </w:rPr>
        <w:t>3</w:t>
      </w:r>
      <w:r>
        <w:rPr>
          <w:rFonts w:ascii="Times New Roman" w:hAnsi="Times New Roman" w:cs="Times New Roman"/>
        </w:rPr>
        <w:t xml:space="preserve">. </w:t>
      </w:r>
      <w:r w:rsidR="00886AC3" w:rsidRPr="00886AC3">
        <w:rPr>
          <w:rFonts w:ascii="Times New Roman" w:hAnsi="Times New Roman" w:cs="Times New Roman"/>
        </w:rPr>
        <w:t>Verification of SAT Completeness</w:t>
      </w:r>
    </w:p>
    <w:tbl>
      <w:tblPr>
        <w:tblStyle w:val="TableGrid"/>
        <w:tblW w:w="1028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870"/>
        <w:gridCol w:w="738"/>
        <w:gridCol w:w="630"/>
        <w:gridCol w:w="5049"/>
      </w:tblGrid>
      <w:tr w:rsidR="00162EB3" w:rsidRPr="00BC5EE9" w14:paraId="3C4873C6" w14:textId="77777777" w:rsidTr="00162EB3">
        <w:tc>
          <w:tcPr>
            <w:tcW w:w="3870" w:type="dxa"/>
            <w:shd w:val="clear" w:color="auto" w:fill="1F4E79"/>
            <w:vAlign w:val="center"/>
          </w:tcPr>
          <w:p w14:paraId="5EA660F9" w14:textId="77777777" w:rsidR="00162EB3" w:rsidRPr="00BC5EE9" w:rsidRDefault="00162EB3" w:rsidP="00D049F6">
            <w:pPr>
              <w:rPr>
                <w:rFonts w:ascii="Times New Roman" w:hAnsi="Times New Roman" w:cs="Times New Roman"/>
                <w:sz w:val="24"/>
                <w:szCs w:val="24"/>
              </w:rPr>
            </w:pPr>
            <w:r w:rsidRPr="00BC5EE9">
              <w:rPr>
                <w:rFonts w:ascii="Times New Roman" w:hAnsi="Times New Roman" w:cs="Times New Roman"/>
                <w:b/>
                <w:color w:val="FFFFFF"/>
                <w:sz w:val="24"/>
                <w:szCs w:val="24"/>
              </w:rPr>
              <w:t>Stage</w:t>
            </w:r>
          </w:p>
        </w:tc>
        <w:tc>
          <w:tcPr>
            <w:tcW w:w="738" w:type="dxa"/>
            <w:shd w:val="clear" w:color="auto" w:fill="1F4E79"/>
            <w:vAlign w:val="center"/>
          </w:tcPr>
          <w:p w14:paraId="2FE30EF1" w14:textId="3BF73B87" w:rsidR="00162EB3" w:rsidRPr="00BC5EE9" w:rsidRDefault="00162EB3" w:rsidP="008B0869">
            <w:pPr>
              <w:jc w:val="center"/>
              <w:rPr>
                <w:rFonts w:ascii="Times New Roman" w:hAnsi="Times New Roman" w:cs="Times New Roman"/>
                <w:sz w:val="24"/>
                <w:szCs w:val="24"/>
              </w:rPr>
            </w:pPr>
            <w:r>
              <w:rPr>
                <w:rFonts w:ascii="Times New Roman" w:hAnsi="Times New Roman" w:cs="Times New Roman"/>
                <w:b/>
                <w:color w:val="FFFFFF"/>
                <w:sz w:val="24"/>
                <w:szCs w:val="24"/>
              </w:rPr>
              <w:t>Yes</w:t>
            </w:r>
          </w:p>
        </w:tc>
        <w:tc>
          <w:tcPr>
            <w:tcW w:w="630" w:type="dxa"/>
            <w:shd w:val="clear" w:color="auto" w:fill="1F4E79"/>
            <w:vAlign w:val="center"/>
          </w:tcPr>
          <w:p w14:paraId="34C10F44" w14:textId="3F3E308B" w:rsidR="00162EB3" w:rsidRPr="00162EB3" w:rsidRDefault="00162EB3" w:rsidP="008B0869">
            <w:pPr>
              <w:jc w:val="center"/>
              <w:rPr>
                <w:rFonts w:ascii="Times New Roman" w:hAnsi="Times New Roman" w:cs="Times New Roman"/>
                <w:b/>
                <w:bCs/>
                <w:sz w:val="24"/>
                <w:szCs w:val="24"/>
              </w:rPr>
            </w:pPr>
            <w:r w:rsidRPr="00162EB3">
              <w:rPr>
                <w:rFonts w:ascii="Times New Roman" w:hAnsi="Times New Roman" w:cs="Times New Roman"/>
                <w:b/>
                <w:bCs/>
                <w:color w:val="FFFFFF" w:themeColor="background1"/>
                <w:sz w:val="24"/>
                <w:szCs w:val="24"/>
              </w:rPr>
              <w:t>No</w:t>
            </w:r>
          </w:p>
        </w:tc>
        <w:tc>
          <w:tcPr>
            <w:tcW w:w="5049" w:type="dxa"/>
            <w:shd w:val="clear" w:color="auto" w:fill="1F4E79"/>
            <w:vAlign w:val="center"/>
          </w:tcPr>
          <w:p w14:paraId="7EC73BA7" w14:textId="77777777" w:rsidR="00162EB3" w:rsidRPr="00BC5EE9" w:rsidRDefault="00162EB3" w:rsidP="00D049F6">
            <w:pPr>
              <w:rPr>
                <w:rFonts w:ascii="Times New Roman" w:hAnsi="Times New Roman" w:cs="Times New Roman"/>
                <w:sz w:val="24"/>
                <w:szCs w:val="24"/>
              </w:rPr>
            </w:pPr>
            <w:r w:rsidRPr="00BC5EE9">
              <w:rPr>
                <w:rFonts w:ascii="Times New Roman" w:hAnsi="Times New Roman" w:cs="Times New Roman"/>
                <w:b/>
                <w:color w:val="FFFFFF"/>
                <w:sz w:val="24"/>
                <w:szCs w:val="24"/>
              </w:rPr>
              <w:t>Reference / Comments</w:t>
            </w:r>
          </w:p>
        </w:tc>
      </w:tr>
      <w:tr w:rsidR="00162EB3" w:rsidRPr="00BC5EE9" w14:paraId="30FC5A20" w14:textId="77777777" w:rsidTr="00162EB3">
        <w:tc>
          <w:tcPr>
            <w:tcW w:w="3870" w:type="dxa"/>
            <w:vAlign w:val="center"/>
          </w:tcPr>
          <w:p w14:paraId="4299D631" w14:textId="2490089E"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Mechanical Inspection completed</w:t>
            </w:r>
          </w:p>
        </w:tc>
        <w:tc>
          <w:tcPr>
            <w:tcW w:w="738" w:type="dxa"/>
            <w:vAlign w:val="center"/>
          </w:tcPr>
          <w:p w14:paraId="22BAF7E2"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9C46A05"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2E02802F" w14:textId="77777777" w:rsidR="00162EB3" w:rsidRPr="00BC5EE9" w:rsidRDefault="00162EB3" w:rsidP="00D049F6">
            <w:pPr>
              <w:rPr>
                <w:rFonts w:ascii="Times New Roman" w:hAnsi="Times New Roman" w:cs="Times New Roman"/>
                <w:sz w:val="24"/>
                <w:szCs w:val="24"/>
              </w:rPr>
            </w:pPr>
          </w:p>
        </w:tc>
      </w:tr>
      <w:tr w:rsidR="00162EB3" w:rsidRPr="00BC5EE9" w14:paraId="305CED02" w14:textId="77777777" w:rsidTr="00162EB3">
        <w:tc>
          <w:tcPr>
            <w:tcW w:w="3870" w:type="dxa"/>
            <w:vAlign w:val="center"/>
          </w:tcPr>
          <w:p w14:paraId="5C1A494D" w14:textId="6466F814"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Electrical Inspection completed</w:t>
            </w:r>
          </w:p>
        </w:tc>
        <w:tc>
          <w:tcPr>
            <w:tcW w:w="738" w:type="dxa"/>
            <w:vAlign w:val="center"/>
          </w:tcPr>
          <w:p w14:paraId="777AFA58"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43E2E6F9"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58A7971C" w14:textId="77777777" w:rsidR="00162EB3" w:rsidRPr="00BC5EE9" w:rsidRDefault="00162EB3" w:rsidP="00D049F6">
            <w:pPr>
              <w:rPr>
                <w:rFonts w:ascii="Times New Roman" w:hAnsi="Times New Roman" w:cs="Times New Roman"/>
                <w:sz w:val="24"/>
                <w:szCs w:val="24"/>
              </w:rPr>
            </w:pPr>
          </w:p>
        </w:tc>
      </w:tr>
      <w:tr w:rsidR="00162EB3" w:rsidRPr="00BC5EE9" w14:paraId="42EF6419" w14:textId="77777777" w:rsidTr="00162EB3">
        <w:tc>
          <w:tcPr>
            <w:tcW w:w="3870" w:type="dxa"/>
            <w:vAlign w:val="center"/>
          </w:tcPr>
          <w:p w14:paraId="77FD256A" w14:textId="7FF19BD9"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Safety Inspection completed</w:t>
            </w:r>
          </w:p>
        </w:tc>
        <w:tc>
          <w:tcPr>
            <w:tcW w:w="738" w:type="dxa"/>
            <w:vAlign w:val="center"/>
          </w:tcPr>
          <w:p w14:paraId="45913C7B"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6FCA26F4"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32495930" w14:textId="77777777" w:rsidR="00162EB3" w:rsidRPr="00BC5EE9" w:rsidRDefault="00162EB3" w:rsidP="00D049F6">
            <w:pPr>
              <w:rPr>
                <w:rFonts w:ascii="Times New Roman" w:hAnsi="Times New Roman" w:cs="Times New Roman"/>
                <w:sz w:val="24"/>
                <w:szCs w:val="24"/>
              </w:rPr>
            </w:pPr>
          </w:p>
        </w:tc>
      </w:tr>
      <w:tr w:rsidR="00162EB3" w:rsidRPr="00BC5EE9" w14:paraId="517826CC" w14:textId="77777777" w:rsidTr="00162EB3">
        <w:tc>
          <w:tcPr>
            <w:tcW w:w="3870" w:type="dxa"/>
            <w:vAlign w:val="center"/>
          </w:tcPr>
          <w:p w14:paraId="74DFEEDE" w14:textId="3F06AF6B"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Performance Testing completed</w:t>
            </w:r>
          </w:p>
        </w:tc>
        <w:tc>
          <w:tcPr>
            <w:tcW w:w="738" w:type="dxa"/>
            <w:vAlign w:val="center"/>
          </w:tcPr>
          <w:p w14:paraId="4DDBA80B"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ECA8F53"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034D8F1E" w14:textId="77777777" w:rsidR="00162EB3" w:rsidRPr="00BC5EE9" w:rsidRDefault="00162EB3" w:rsidP="00D049F6">
            <w:pPr>
              <w:rPr>
                <w:rFonts w:ascii="Times New Roman" w:hAnsi="Times New Roman" w:cs="Times New Roman"/>
                <w:sz w:val="24"/>
                <w:szCs w:val="24"/>
              </w:rPr>
            </w:pPr>
          </w:p>
        </w:tc>
      </w:tr>
      <w:tr w:rsidR="00162EB3" w:rsidRPr="00BC5EE9" w14:paraId="1BC60B9F" w14:textId="77777777" w:rsidTr="00162EB3">
        <w:tc>
          <w:tcPr>
            <w:tcW w:w="3870" w:type="dxa"/>
            <w:vAlign w:val="center"/>
          </w:tcPr>
          <w:p w14:paraId="09754318" w14:textId="7B475CAC"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 xml:space="preserve">Deficiency Register prepared where applicable </w:t>
            </w:r>
          </w:p>
        </w:tc>
        <w:tc>
          <w:tcPr>
            <w:tcW w:w="738" w:type="dxa"/>
            <w:vAlign w:val="center"/>
          </w:tcPr>
          <w:p w14:paraId="729BB82C"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AF562A0"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2069F418" w14:textId="77777777" w:rsidR="00162EB3" w:rsidRPr="00BC5EE9" w:rsidRDefault="00162EB3" w:rsidP="00D049F6">
            <w:pPr>
              <w:rPr>
                <w:rFonts w:ascii="Times New Roman" w:hAnsi="Times New Roman" w:cs="Times New Roman"/>
                <w:sz w:val="24"/>
                <w:szCs w:val="24"/>
              </w:rPr>
            </w:pPr>
          </w:p>
        </w:tc>
      </w:tr>
      <w:tr w:rsidR="00162EB3" w:rsidRPr="00BC5EE9" w14:paraId="4EF4D5A9" w14:textId="77777777" w:rsidTr="00162EB3">
        <w:tc>
          <w:tcPr>
            <w:tcW w:w="3870" w:type="dxa"/>
            <w:vAlign w:val="center"/>
          </w:tcPr>
          <w:p w14:paraId="17B89081" w14:textId="3B8B3211" w:rsidR="00162EB3" w:rsidRPr="00162EB3" w:rsidRDefault="00162EB3" w:rsidP="00D049F6">
            <w:pPr>
              <w:rPr>
                <w:rFonts w:ascii="Times New Roman" w:hAnsi="Times New Roman" w:cs="Times New Roman"/>
                <w:sz w:val="24"/>
                <w:szCs w:val="24"/>
              </w:rPr>
            </w:pPr>
            <w:r w:rsidRPr="00162EB3">
              <w:rPr>
                <w:rFonts w:ascii="Times New Roman" w:hAnsi="Times New Roman" w:cs="Times New Roman"/>
                <w:sz w:val="24"/>
                <w:szCs w:val="24"/>
              </w:rPr>
              <w:t>Categories assigned</w:t>
            </w:r>
          </w:p>
        </w:tc>
        <w:tc>
          <w:tcPr>
            <w:tcW w:w="738" w:type="dxa"/>
            <w:vAlign w:val="center"/>
          </w:tcPr>
          <w:p w14:paraId="1E8C721E"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0D02A6CB" w14:textId="77777777" w:rsidR="00162EB3" w:rsidRPr="00BC5EE9" w:rsidRDefault="00162EB3"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662FB30D" w14:textId="77777777" w:rsidR="00162EB3" w:rsidRPr="00BC5EE9" w:rsidRDefault="00162EB3" w:rsidP="00D049F6">
            <w:pPr>
              <w:rPr>
                <w:rFonts w:ascii="Times New Roman" w:hAnsi="Times New Roman" w:cs="Times New Roman"/>
                <w:sz w:val="24"/>
                <w:szCs w:val="24"/>
              </w:rPr>
            </w:pPr>
          </w:p>
        </w:tc>
      </w:tr>
      <w:tr w:rsidR="00BF46E8" w:rsidRPr="00BC5EE9" w14:paraId="6DB5B5A1" w14:textId="77777777" w:rsidTr="00162EB3">
        <w:tc>
          <w:tcPr>
            <w:tcW w:w="3870" w:type="dxa"/>
            <w:vAlign w:val="center"/>
          </w:tcPr>
          <w:p w14:paraId="21B5895E" w14:textId="6B30FF84" w:rsidR="00BF46E8" w:rsidRPr="00162EB3" w:rsidRDefault="00BF46E8" w:rsidP="00BF46E8">
            <w:pPr>
              <w:rPr>
                <w:rFonts w:ascii="Times New Roman" w:hAnsi="Times New Roman" w:cs="Times New Roman"/>
                <w:sz w:val="24"/>
                <w:szCs w:val="24"/>
              </w:rPr>
            </w:pPr>
            <w:r w:rsidRPr="00162EB3">
              <w:rPr>
                <w:rFonts w:ascii="Times New Roman" w:hAnsi="Times New Roman" w:cs="Times New Roman"/>
                <w:sz w:val="24"/>
                <w:szCs w:val="24"/>
              </w:rPr>
              <w:t>Warranty documentation</w:t>
            </w:r>
          </w:p>
        </w:tc>
        <w:tc>
          <w:tcPr>
            <w:tcW w:w="738" w:type="dxa"/>
            <w:vAlign w:val="center"/>
          </w:tcPr>
          <w:p w14:paraId="4C638DE0" w14:textId="51C769E2"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2246A318" w14:textId="6A35D18D"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0870E2B4" w14:textId="77777777" w:rsidR="00BF46E8" w:rsidRPr="00BC5EE9" w:rsidRDefault="00BF46E8" w:rsidP="00BF46E8">
            <w:pPr>
              <w:rPr>
                <w:rFonts w:ascii="Times New Roman" w:hAnsi="Times New Roman" w:cs="Times New Roman"/>
                <w:sz w:val="24"/>
                <w:szCs w:val="24"/>
              </w:rPr>
            </w:pPr>
          </w:p>
        </w:tc>
      </w:tr>
      <w:tr w:rsidR="00BF46E8" w:rsidRPr="00BC5EE9" w14:paraId="3C2580AE" w14:textId="77777777" w:rsidTr="00162EB3">
        <w:tc>
          <w:tcPr>
            <w:tcW w:w="3870" w:type="dxa"/>
            <w:vAlign w:val="center"/>
          </w:tcPr>
          <w:p w14:paraId="6F05E210" w14:textId="674E92F9" w:rsidR="00BF46E8" w:rsidRPr="00162EB3" w:rsidRDefault="00BF46E8" w:rsidP="00BF46E8">
            <w:pPr>
              <w:rPr>
                <w:rFonts w:ascii="Times New Roman" w:hAnsi="Times New Roman" w:cs="Times New Roman"/>
                <w:sz w:val="24"/>
                <w:szCs w:val="24"/>
              </w:rPr>
            </w:pPr>
            <w:r w:rsidRPr="00162EB3">
              <w:rPr>
                <w:rFonts w:ascii="Times New Roman" w:hAnsi="Times New Roman" w:cs="Times New Roman"/>
                <w:sz w:val="24"/>
                <w:szCs w:val="24"/>
              </w:rPr>
              <w:t>Supporting documents attached</w:t>
            </w:r>
          </w:p>
        </w:tc>
        <w:tc>
          <w:tcPr>
            <w:tcW w:w="738" w:type="dxa"/>
            <w:vAlign w:val="center"/>
          </w:tcPr>
          <w:p w14:paraId="4FBE7453" w14:textId="4C69532B"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58817F60" w14:textId="7FA863FF"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57FA65F0" w14:textId="77777777" w:rsidR="00BF46E8" w:rsidRPr="00BC5EE9" w:rsidRDefault="00BF46E8" w:rsidP="00BF46E8">
            <w:pPr>
              <w:rPr>
                <w:rFonts w:ascii="Times New Roman" w:hAnsi="Times New Roman" w:cs="Times New Roman"/>
                <w:sz w:val="24"/>
                <w:szCs w:val="24"/>
              </w:rPr>
            </w:pPr>
          </w:p>
        </w:tc>
      </w:tr>
      <w:tr w:rsidR="00BF46E8" w:rsidRPr="00BC5EE9" w14:paraId="7F4FE825" w14:textId="77777777" w:rsidTr="00162EB3">
        <w:tc>
          <w:tcPr>
            <w:tcW w:w="3870" w:type="dxa"/>
            <w:vAlign w:val="center"/>
          </w:tcPr>
          <w:p w14:paraId="05C65A8C" w14:textId="7A11237F" w:rsidR="00BF46E8" w:rsidRPr="00162EB3" w:rsidRDefault="00BF46E8" w:rsidP="00BF46E8">
            <w:pPr>
              <w:rPr>
                <w:rFonts w:ascii="Times New Roman" w:hAnsi="Times New Roman" w:cs="Times New Roman"/>
                <w:sz w:val="24"/>
                <w:szCs w:val="24"/>
              </w:rPr>
            </w:pPr>
            <w:r w:rsidRPr="00162EB3">
              <w:rPr>
                <w:rFonts w:ascii="Times New Roman" w:hAnsi="Times New Roman" w:cs="Times New Roman"/>
                <w:sz w:val="24"/>
                <w:szCs w:val="24"/>
              </w:rPr>
              <w:t>Committee evaluation completed</w:t>
            </w:r>
          </w:p>
        </w:tc>
        <w:tc>
          <w:tcPr>
            <w:tcW w:w="738" w:type="dxa"/>
            <w:vAlign w:val="center"/>
          </w:tcPr>
          <w:p w14:paraId="258C5D57" w14:textId="7E8BB4B2"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14E59A17" w14:textId="50A010B7"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2823C52C" w14:textId="77777777" w:rsidR="00BF46E8" w:rsidRPr="00BC5EE9" w:rsidRDefault="00BF46E8" w:rsidP="00BF46E8">
            <w:pPr>
              <w:rPr>
                <w:rFonts w:ascii="Times New Roman" w:hAnsi="Times New Roman" w:cs="Times New Roman"/>
                <w:sz w:val="24"/>
                <w:szCs w:val="24"/>
              </w:rPr>
            </w:pPr>
          </w:p>
        </w:tc>
      </w:tr>
      <w:tr w:rsidR="00BF46E8" w:rsidRPr="00BC5EE9" w14:paraId="1CF7168D" w14:textId="77777777" w:rsidTr="00162EB3">
        <w:tc>
          <w:tcPr>
            <w:tcW w:w="3870" w:type="dxa"/>
            <w:vAlign w:val="center"/>
          </w:tcPr>
          <w:p w14:paraId="3789D85D" w14:textId="27AE26A8" w:rsidR="00BF46E8" w:rsidRPr="00162EB3" w:rsidRDefault="00BF46E8" w:rsidP="00BF46E8">
            <w:pPr>
              <w:rPr>
                <w:rFonts w:ascii="Times New Roman" w:hAnsi="Times New Roman" w:cs="Times New Roman"/>
                <w:sz w:val="24"/>
                <w:szCs w:val="24"/>
              </w:rPr>
            </w:pPr>
            <w:r w:rsidRPr="00162EB3">
              <w:rPr>
                <w:rFonts w:ascii="Times New Roman" w:hAnsi="Times New Roman" w:cs="Times New Roman"/>
                <w:sz w:val="24"/>
                <w:szCs w:val="24"/>
              </w:rPr>
              <w:t>Recommendation prepared</w:t>
            </w:r>
          </w:p>
        </w:tc>
        <w:tc>
          <w:tcPr>
            <w:tcW w:w="738" w:type="dxa"/>
            <w:vAlign w:val="center"/>
          </w:tcPr>
          <w:p w14:paraId="3E3E4A9E" w14:textId="5F0DBD44"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630" w:type="dxa"/>
            <w:vAlign w:val="center"/>
          </w:tcPr>
          <w:p w14:paraId="76C15946" w14:textId="2D22C96C" w:rsidR="00BF46E8" w:rsidRPr="00BC5EE9" w:rsidRDefault="00BF46E8" w:rsidP="008B0869">
            <w:pPr>
              <w:jc w:val="center"/>
              <w:rPr>
                <w:rFonts w:ascii="Times New Roman" w:hAnsi="Times New Roman" w:cs="Times New Roman"/>
                <w:sz w:val="24"/>
                <w:szCs w:val="24"/>
              </w:rPr>
            </w:pPr>
            <w:r w:rsidRPr="00BC5EE9">
              <w:rPr>
                <w:rFonts w:ascii="Segoe UI Symbol" w:hAnsi="Segoe UI Symbol" w:cs="Segoe UI Symbol"/>
                <w:sz w:val="24"/>
                <w:szCs w:val="24"/>
              </w:rPr>
              <w:t>☐</w:t>
            </w:r>
          </w:p>
        </w:tc>
        <w:tc>
          <w:tcPr>
            <w:tcW w:w="5049" w:type="dxa"/>
            <w:vAlign w:val="center"/>
          </w:tcPr>
          <w:p w14:paraId="534F1C22" w14:textId="77777777" w:rsidR="00BF46E8" w:rsidRPr="00BC5EE9" w:rsidRDefault="00BF46E8" w:rsidP="00BF46E8">
            <w:pPr>
              <w:rPr>
                <w:rFonts w:ascii="Times New Roman" w:hAnsi="Times New Roman" w:cs="Times New Roman"/>
                <w:sz w:val="24"/>
                <w:szCs w:val="24"/>
              </w:rPr>
            </w:pPr>
          </w:p>
        </w:tc>
      </w:tr>
      <w:tr w:rsidR="00BF46E8" w:rsidRPr="00BC5EE9" w14:paraId="0E9197F4" w14:textId="77777777" w:rsidTr="00162EB3">
        <w:tc>
          <w:tcPr>
            <w:tcW w:w="3870" w:type="dxa"/>
            <w:vAlign w:val="center"/>
          </w:tcPr>
          <w:p w14:paraId="7A6D445D" w14:textId="3E3B77ED" w:rsidR="00BF46E8" w:rsidRPr="00162EB3" w:rsidRDefault="00BF46E8" w:rsidP="00BF46E8">
            <w:pPr>
              <w:rPr>
                <w:rFonts w:ascii="Times New Roman" w:hAnsi="Times New Roman" w:cs="Times New Roman"/>
                <w:sz w:val="24"/>
                <w:szCs w:val="24"/>
              </w:rPr>
            </w:pPr>
            <w:r w:rsidRPr="00162EB3">
              <w:rPr>
                <w:rFonts w:ascii="Times New Roman" w:hAnsi="Times New Roman" w:cs="Times New Roman"/>
                <w:sz w:val="24"/>
                <w:szCs w:val="24"/>
              </w:rPr>
              <w:t>Visibility obligations</w:t>
            </w:r>
          </w:p>
        </w:tc>
        <w:tc>
          <w:tcPr>
            <w:tcW w:w="738" w:type="dxa"/>
            <w:vAlign w:val="center"/>
          </w:tcPr>
          <w:p w14:paraId="4CE48B09" w14:textId="0A74915F" w:rsidR="00BF46E8" w:rsidRPr="00BC5EE9" w:rsidRDefault="00BF46E8" w:rsidP="008B0869">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630" w:type="dxa"/>
            <w:vAlign w:val="center"/>
          </w:tcPr>
          <w:p w14:paraId="76B6BDCB" w14:textId="34F9ADEC" w:rsidR="00BF46E8" w:rsidRPr="00BC5EE9" w:rsidRDefault="00BF46E8" w:rsidP="008B0869">
            <w:pPr>
              <w:jc w:val="center"/>
              <w:rPr>
                <w:rFonts w:ascii="Segoe UI Symbol" w:hAnsi="Segoe UI Symbol" w:cs="Segoe UI Symbol"/>
                <w:sz w:val="24"/>
                <w:szCs w:val="24"/>
              </w:rPr>
            </w:pPr>
            <w:r w:rsidRPr="00BC5EE9">
              <w:rPr>
                <w:rFonts w:ascii="Segoe UI Symbol" w:hAnsi="Segoe UI Symbol" w:cs="Segoe UI Symbol"/>
                <w:sz w:val="24"/>
                <w:szCs w:val="24"/>
              </w:rPr>
              <w:t>☐</w:t>
            </w:r>
          </w:p>
        </w:tc>
        <w:tc>
          <w:tcPr>
            <w:tcW w:w="5049" w:type="dxa"/>
            <w:vAlign w:val="center"/>
          </w:tcPr>
          <w:p w14:paraId="5B9C19AB" w14:textId="77777777" w:rsidR="00BF46E8" w:rsidRPr="00BC5EE9" w:rsidRDefault="00BF46E8" w:rsidP="00BF46E8">
            <w:pPr>
              <w:rPr>
                <w:rFonts w:ascii="Times New Roman" w:hAnsi="Times New Roman" w:cs="Times New Roman"/>
                <w:sz w:val="24"/>
                <w:szCs w:val="24"/>
              </w:rPr>
            </w:pPr>
          </w:p>
        </w:tc>
      </w:tr>
    </w:tbl>
    <w:p w14:paraId="40A1350A" w14:textId="77777777" w:rsidR="004C388E" w:rsidRPr="00CB3571" w:rsidRDefault="004C388E">
      <w:pPr>
        <w:rPr>
          <w:rFonts w:ascii="Times New Roman" w:hAnsi="Times New Roman" w:cs="Times New Roman"/>
        </w:rPr>
      </w:pPr>
    </w:p>
    <w:p w14:paraId="3E8A8C2F" w14:textId="5F2BA8F1" w:rsidR="0017478F" w:rsidRPr="00CB3571" w:rsidRDefault="00FF0995">
      <w:pPr>
        <w:pStyle w:val="Heading1"/>
        <w:rPr>
          <w:rFonts w:ascii="Times New Roman" w:hAnsi="Times New Roman" w:cs="Times New Roman"/>
        </w:rPr>
      </w:pPr>
      <w:r w:rsidRPr="00CB3571">
        <w:rPr>
          <w:rFonts w:ascii="Times New Roman" w:hAnsi="Times New Roman" w:cs="Times New Roman"/>
        </w:rPr>
        <w:t>1</w:t>
      </w:r>
      <w:r w:rsidR="00E50FB9">
        <w:rPr>
          <w:rFonts w:ascii="Times New Roman" w:hAnsi="Times New Roman" w:cs="Times New Roman"/>
        </w:rPr>
        <w:t>4</w:t>
      </w:r>
      <w:r w:rsidRPr="00CB3571">
        <w:rPr>
          <w:rFonts w:ascii="Times New Roman" w:hAnsi="Times New Roman" w:cs="Times New Roman"/>
        </w:rPr>
        <w:t>. SAT Decision Matrix</w:t>
      </w:r>
    </w:p>
    <w:tbl>
      <w:tblPr>
        <w:tblStyle w:val="TableGrid"/>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543"/>
        <w:gridCol w:w="3540"/>
        <w:gridCol w:w="3543"/>
      </w:tblGrid>
      <w:tr w:rsidR="0017478F" w:rsidRPr="006F7B45" w14:paraId="69F2F15E" w14:textId="77777777">
        <w:trPr>
          <w:jc w:val="center"/>
        </w:trPr>
        <w:tc>
          <w:tcPr>
            <w:tcW w:w="3551" w:type="dxa"/>
            <w:shd w:val="clear" w:color="auto" w:fill="1F4E79"/>
            <w:vAlign w:val="center"/>
          </w:tcPr>
          <w:p w14:paraId="6430BB71"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SAT outcome</w:t>
            </w:r>
          </w:p>
        </w:tc>
        <w:tc>
          <w:tcPr>
            <w:tcW w:w="3551" w:type="dxa"/>
            <w:shd w:val="clear" w:color="auto" w:fill="1F4E79"/>
            <w:vAlign w:val="center"/>
          </w:tcPr>
          <w:p w14:paraId="3C93CC1F"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Condition</w:t>
            </w:r>
          </w:p>
        </w:tc>
        <w:tc>
          <w:tcPr>
            <w:tcW w:w="3551" w:type="dxa"/>
            <w:shd w:val="clear" w:color="auto" w:fill="1F4E79"/>
            <w:vAlign w:val="center"/>
          </w:tcPr>
          <w:p w14:paraId="0D0A9496"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Recommendation</w:t>
            </w:r>
          </w:p>
        </w:tc>
      </w:tr>
      <w:tr w:rsidR="0017478F" w:rsidRPr="006F7B45" w14:paraId="24FFE737" w14:textId="77777777">
        <w:trPr>
          <w:jc w:val="center"/>
        </w:trPr>
        <w:tc>
          <w:tcPr>
            <w:tcW w:w="3551" w:type="dxa"/>
            <w:vAlign w:val="center"/>
          </w:tcPr>
          <w:p w14:paraId="282289CD"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PASS</w:t>
            </w:r>
          </w:p>
        </w:tc>
        <w:tc>
          <w:tcPr>
            <w:tcW w:w="3551" w:type="dxa"/>
            <w:vAlign w:val="center"/>
          </w:tcPr>
          <w:p w14:paraId="500D5177"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No Category A, B or C deficiencies identified.</w:t>
            </w:r>
          </w:p>
        </w:tc>
        <w:tc>
          <w:tcPr>
            <w:tcW w:w="3551" w:type="dxa"/>
            <w:vAlign w:val="center"/>
          </w:tcPr>
          <w:p w14:paraId="29FB33D3"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Grant Provisional Acceptance.</w:t>
            </w:r>
          </w:p>
        </w:tc>
      </w:tr>
      <w:tr w:rsidR="0017478F" w:rsidRPr="006F7B45" w14:paraId="704F0302" w14:textId="77777777">
        <w:trPr>
          <w:jc w:val="center"/>
        </w:trPr>
        <w:tc>
          <w:tcPr>
            <w:tcW w:w="3551" w:type="dxa"/>
            <w:vAlign w:val="center"/>
          </w:tcPr>
          <w:p w14:paraId="0856005A"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PASS WITH MINOR DEFICIENCIES</w:t>
            </w:r>
          </w:p>
        </w:tc>
        <w:tc>
          <w:tcPr>
            <w:tcW w:w="3551" w:type="dxa"/>
            <w:vAlign w:val="center"/>
          </w:tcPr>
          <w:p w14:paraId="6658283A"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Only Category C deficiencies identified.</w:t>
            </w:r>
          </w:p>
        </w:tc>
        <w:tc>
          <w:tcPr>
            <w:tcW w:w="3551" w:type="dxa"/>
            <w:vAlign w:val="center"/>
          </w:tcPr>
          <w:p w14:paraId="5F0C275D"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Grant Conditional Provisional Acceptance, with Punch List attached.</w:t>
            </w:r>
          </w:p>
        </w:tc>
      </w:tr>
      <w:tr w:rsidR="0017478F" w:rsidRPr="006F7B45" w14:paraId="4E64BFF3" w14:textId="77777777">
        <w:trPr>
          <w:jc w:val="center"/>
        </w:trPr>
        <w:tc>
          <w:tcPr>
            <w:tcW w:w="3551" w:type="dxa"/>
            <w:vAlign w:val="center"/>
          </w:tcPr>
          <w:p w14:paraId="223356F8"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FAIL</w:t>
            </w:r>
          </w:p>
        </w:tc>
        <w:tc>
          <w:tcPr>
            <w:tcW w:w="3551" w:type="dxa"/>
            <w:vAlign w:val="center"/>
          </w:tcPr>
          <w:p w14:paraId="269C29A8"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Any Category A or Category B deficiency identified.</w:t>
            </w:r>
          </w:p>
        </w:tc>
        <w:tc>
          <w:tcPr>
            <w:tcW w:w="3551" w:type="dxa"/>
            <w:vAlign w:val="center"/>
          </w:tcPr>
          <w:p w14:paraId="4FF6E966"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Refuse Provisional Acceptance or require corrective action prior to Provisional Acceptance.</w:t>
            </w:r>
          </w:p>
        </w:tc>
      </w:tr>
    </w:tbl>
    <w:p w14:paraId="0A24BB93" w14:textId="349F435B" w:rsidR="0017478F" w:rsidRPr="00CB3571" w:rsidRDefault="00FF0995">
      <w:pPr>
        <w:pStyle w:val="Heading1"/>
        <w:rPr>
          <w:rFonts w:ascii="Times New Roman" w:hAnsi="Times New Roman" w:cs="Times New Roman"/>
        </w:rPr>
      </w:pPr>
      <w:r w:rsidRPr="00CB3571">
        <w:rPr>
          <w:rFonts w:ascii="Times New Roman" w:hAnsi="Times New Roman" w:cs="Times New Roman"/>
        </w:rPr>
        <w:t>1</w:t>
      </w:r>
      <w:r w:rsidR="00840623">
        <w:rPr>
          <w:rFonts w:ascii="Times New Roman" w:hAnsi="Times New Roman" w:cs="Times New Roman"/>
        </w:rPr>
        <w:t>5</w:t>
      </w:r>
      <w:r w:rsidRPr="00CB3571">
        <w:rPr>
          <w:rFonts w:ascii="Times New Roman" w:hAnsi="Times New Roman" w:cs="Times New Roman"/>
        </w:rPr>
        <w:t>. SAT Committee Evaluation</w:t>
      </w:r>
    </w:p>
    <w:p w14:paraId="3E3CB844"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Overall SAT Result:</w:t>
      </w:r>
    </w:p>
    <w:p w14:paraId="3A75D595" w14:textId="77777777" w:rsidR="0017478F" w:rsidRPr="006F7B45" w:rsidRDefault="00FF0995">
      <w:pPr>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PASS</w:t>
      </w:r>
    </w:p>
    <w:p w14:paraId="558F768A" w14:textId="77777777" w:rsidR="0017478F" w:rsidRPr="006F7B45" w:rsidRDefault="00FF0995">
      <w:pPr>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PASS WITH MINOR DEFICIENCIES</w:t>
      </w:r>
    </w:p>
    <w:p w14:paraId="7BC37BEC" w14:textId="77777777" w:rsidR="0017478F" w:rsidRPr="006F7B45" w:rsidRDefault="00FF0995">
      <w:pPr>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FAIL</w:t>
      </w:r>
    </w:p>
    <w:p w14:paraId="15760D3D" w14:textId="77777777" w:rsidR="0017478F" w:rsidRPr="00CB3571" w:rsidRDefault="00FF0995">
      <w:pPr>
        <w:rPr>
          <w:rFonts w:ascii="Times New Roman" w:hAnsi="Times New Roman" w:cs="Times New Roman"/>
        </w:rPr>
      </w:pPr>
      <w:r w:rsidRPr="006F7B45">
        <w:rPr>
          <w:rFonts w:ascii="Times New Roman" w:hAnsi="Times New Roman" w:cs="Times New Roman"/>
          <w:sz w:val="24"/>
          <w:szCs w:val="24"/>
        </w:rPr>
        <w:t>Technical observations and justification:</w:t>
      </w:r>
      <w:r w:rsidRPr="006F7B45">
        <w:rPr>
          <w:rFonts w:ascii="Times New Roman" w:hAnsi="Times New Roman" w:cs="Times New Roman"/>
          <w:sz w:val="24"/>
          <w:szCs w:val="24"/>
        </w:rPr>
        <w:br/>
      </w:r>
      <w:r w:rsidRPr="00CB3571">
        <w:rPr>
          <w:rFonts w:ascii="Times New Roman" w:hAnsi="Times New Roman" w:cs="Times New Roman"/>
        </w:rPr>
        <w:br/>
        <w:t>________________________________________________________________________________</w:t>
      </w:r>
      <w:r w:rsidRPr="00CB3571">
        <w:rPr>
          <w:rFonts w:ascii="Times New Roman" w:hAnsi="Times New Roman" w:cs="Times New Roman"/>
        </w:rPr>
        <w:br/>
      </w:r>
      <w:r w:rsidRPr="00CB3571">
        <w:rPr>
          <w:rFonts w:ascii="Times New Roman" w:hAnsi="Times New Roman" w:cs="Times New Roman"/>
        </w:rPr>
        <w:br/>
        <w:t>________________________________________________________________________________</w:t>
      </w:r>
      <w:r w:rsidRPr="00CB3571">
        <w:rPr>
          <w:rFonts w:ascii="Times New Roman" w:hAnsi="Times New Roman" w:cs="Times New Roman"/>
        </w:rPr>
        <w:br/>
      </w:r>
      <w:r w:rsidRPr="00CB3571">
        <w:rPr>
          <w:rFonts w:ascii="Times New Roman" w:hAnsi="Times New Roman" w:cs="Times New Roman"/>
        </w:rPr>
        <w:br/>
        <w:t>________________________________________________________________________________</w:t>
      </w:r>
    </w:p>
    <w:p w14:paraId="673E6CBE" w14:textId="342A8A21" w:rsidR="0017478F" w:rsidRPr="00CB3571" w:rsidRDefault="00FF0995" w:rsidP="00BD7420">
      <w:pPr>
        <w:pStyle w:val="Heading1"/>
        <w:rPr>
          <w:rFonts w:ascii="Times New Roman" w:hAnsi="Times New Roman" w:cs="Times New Roman"/>
        </w:rPr>
      </w:pPr>
      <w:r w:rsidRPr="00CB3571">
        <w:rPr>
          <w:rFonts w:ascii="Times New Roman" w:hAnsi="Times New Roman" w:cs="Times New Roman"/>
        </w:rPr>
        <w:br w:type="page"/>
      </w:r>
      <w:r w:rsidRPr="00CB3571">
        <w:rPr>
          <w:rFonts w:ascii="Times New Roman" w:hAnsi="Times New Roman" w:cs="Times New Roman"/>
        </w:rPr>
        <w:lastRenderedPageBreak/>
        <w:t>1</w:t>
      </w:r>
      <w:r w:rsidR="00100B35">
        <w:rPr>
          <w:rFonts w:ascii="Times New Roman" w:hAnsi="Times New Roman" w:cs="Times New Roman"/>
        </w:rPr>
        <w:t>6</w:t>
      </w:r>
      <w:r w:rsidRPr="00CB3571">
        <w:rPr>
          <w:rFonts w:ascii="Times New Roman" w:hAnsi="Times New Roman" w:cs="Times New Roman"/>
        </w:rPr>
        <w:t>. Recommendation Regarding Provisional Acceptance</w:t>
      </w:r>
      <w:r w:rsidR="006B18E8">
        <w:rPr>
          <w:rFonts w:ascii="Times New Roman" w:hAnsi="Times New Roman" w:cs="Times New Roman"/>
        </w:rPr>
        <w:t xml:space="preserve"> and signatory page</w:t>
      </w:r>
    </w:p>
    <w:p w14:paraId="60DEA723"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The SAT Committee recommends:</w:t>
      </w:r>
    </w:p>
    <w:p w14:paraId="58BEDC0E" w14:textId="77777777" w:rsidR="0017478F" w:rsidRPr="006F7B45" w:rsidRDefault="00FF0995" w:rsidP="006F7B45">
      <w:pPr>
        <w:ind w:left="540"/>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Grant Provisional Acceptance</w:t>
      </w:r>
    </w:p>
    <w:p w14:paraId="2D0CE5F8" w14:textId="77777777" w:rsidR="0017478F" w:rsidRPr="006F7B45" w:rsidRDefault="00FF0995" w:rsidP="006F7B45">
      <w:pPr>
        <w:ind w:left="540"/>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Grant Conditional Provisional Acceptance (Category C only)</w:t>
      </w:r>
    </w:p>
    <w:p w14:paraId="62DF2F9C" w14:textId="77777777" w:rsidR="0017478F" w:rsidRPr="006F7B45" w:rsidRDefault="00FF0995" w:rsidP="006F7B45">
      <w:pPr>
        <w:ind w:left="540"/>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Refuse Provisional Acceptance</w:t>
      </w:r>
    </w:p>
    <w:p w14:paraId="27326FAE" w14:textId="77777777" w:rsidR="0017478F" w:rsidRPr="006F7B45" w:rsidRDefault="00FF0995" w:rsidP="006F7B45">
      <w:pPr>
        <w:ind w:left="540"/>
        <w:rPr>
          <w:rFonts w:ascii="Times New Roman" w:hAnsi="Times New Roman" w:cs="Times New Roman"/>
          <w:sz w:val="24"/>
          <w:szCs w:val="24"/>
        </w:rPr>
      </w:pPr>
      <w:r w:rsidRPr="006F7B45">
        <w:rPr>
          <w:rFonts w:ascii="Segoe UI Symbol" w:hAnsi="Segoe UI Symbol" w:cs="Segoe UI Symbol"/>
          <w:sz w:val="24"/>
          <w:szCs w:val="24"/>
        </w:rPr>
        <w:t>☐</w:t>
      </w:r>
      <w:r w:rsidRPr="006F7B45">
        <w:rPr>
          <w:rFonts w:ascii="Times New Roman" w:hAnsi="Times New Roman" w:cs="Times New Roman"/>
          <w:sz w:val="24"/>
          <w:szCs w:val="24"/>
        </w:rPr>
        <w:t xml:space="preserve"> Require corrective action and repeat SAT / partial verification before Provisional Acceptance</w:t>
      </w:r>
    </w:p>
    <w:p w14:paraId="54F3314A" w14:textId="77777777" w:rsidR="0017478F" w:rsidRPr="00CB3571" w:rsidRDefault="00FF0995">
      <w:pPr>
        <w:rPr>
          <w:rFonts w:ascii="Times New Roman" w:hAnsi="Times New Roman" w:cs="Times New Roman"/>
        </w:rPr>
      </w:pPr>
      <w:r w:rsidRPr="006F7B45">
        <w:rPr>
          <w:rFonts w:ascii="Times New Roman" w:hAnsi="Times New Roman" w:cs="Times New Roman"/>
          <w:sz w:val="24"/>
          <w:szCs w:val="24"/>
        </w:rPr>
        <w:t>Recommendation justification:</w:t>
      </w:r>
      <w:r w:rsidRPr="006F7B45">
        <w:rPr>
          <w:rFonts w:ascii="Times New Roman" w:hAnsi="Times New Roman" w:cs="Times New Roman"/>
          <w:sz w:val="24"/>
          <w:szCs w:val="24"/>
        </w:rPr>
        <w:br/>
      </w:r>
      <w:r w:rsidRPr="00CB3571">
        <w:rPr>
          <w:rFonts w:ascii="Times New Roman" w:hAnsi="Times New Roman" w:cs="Times New Roman"/>
        </w:rPr>
        <w:br/>
        <w:t>________________________________________________________________________________</w:t>
      </w:r>
      <w:r w:rsidRPr="00CB3571">
        <w:rPr>
          <w:rFonts w:ascii="Times New Roman" w:hAnsi="Times New Roman" w:cs="Times New Roman"/>
        </w:rPr>
        <w:br/>
      </w:r>
      <w:r w:rsidRPr="00CB3571">
        <w:rPr>
          <w:rFonts w:ascii="Times New Roman" w:hAnsi="Times New Roman" w:cs="Times New Roman"/>
        </w:rPr>
        <w:br/>
      </w:r>
      <w:r w:rsidRPr="00CB3571">
        <w:rPr>
          <w:rFonts w:ascii="Times New Roman" w:hAnsi="Times New Roman" w:cs="Times New Roman"/>
        </w:rPr>
        <w:t>________________________________________________________________________________</w:t>
      </w:r>
    </w:p>
    <w:p w14:paraId="6AA7D1D3" w14:textId="421836EA" w:rsidR="0017478F" w:rsidRPr="00A376AD" w:rsidRDefault="00F076F4">
      <w:pPr>
        <w:rPr>
          <w:rFonts w:ascii="Times New Roman" w:hAnsi="Times New Roman" w:cs="Times New Roman"/>
          <w:sz w:val="24"/>
          <w:szCs w:val="24"/>
        </w:rPr>
      </w:pPr>
      <w:r w:rsidRPr="00A376AD">
        <w:rPr>
          <w:rFonts w:ascii="Times New Roman" w:hAnsi="Times New Roman" w:cs="Times New Roman"/>
          <w:sz w:val="24"/>
          <w:szCs w:val="24"/>
        </w:rPr>
        <w:t>The SAT Committee confirms that this recommendation is based exclusively on the inspections, testing, observations and evidence recorded in this report.</w:t>
      </w:r>
    </w:p>
    <w:p w14:paraId="278BD469" w14:textId="5888610C"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 xml:space="preserve">By signing this </w:t>
      </w:r>
      <w:r w:rsidR="002834DE">
        <w:rPr>
          <w:rFonts w:ascii="Times New Roman" w:hAnsi="Times New Roman" w:cs="Times New Roman"/>
          <w:sz w:val="24"/>
          <w:szCs w:val="24"/>
        </w:rPr>
        <w:t>document</w:t>
      </w:r>
      <w:r w:rsidRPr="006F7B45">
        <w:rPr>
          <w:rFonts w:ascii="Times New Roman" w:hAnsi="Times New Roman" w:cs="Times New Roman"/>
          <w:sz w:val="24"/>
          <w:szCs w:val="24"/>
        </w:rPr>
        <w:t xml:space="preserve">, the parties confirm that the SAT was carried out and recorded in accordance with this document. Signature of this </w:t>
      </w:r>
      <w:r w:rsidR="00CA0DA2">
        <w:rPr>
          <w:rFonts w:ascii="Times New Roman" w:hAnsi="Times New Roman" w:cs="Times New Roman"/>
          <w:sz w:val="24"/>
          <w:szCs w:val="24"/>
        </w:rPr>
        <w:t>document</w:t>
      </w:r>
      <w:r w:rsidRPr="006F7B45">
        <w:rPr>
          <w:rFonts w:ascii="Times New Roman" w:hAnsi="Times New Roman" w:cs="Times New Roman"/>
          <w:sz w:val="24"/>
          <w:szCs w:val="24"/>
        </w:rPr>
        <w:t xml:space="preserve"> does not by itself constitute Provisional Acceptance unless the Certificate of Provisional Acceptance (C11A) is issued by the Contracting Authority.</w:t>
      </w:r>
    </w:p>
    <w:tbl>
      <w:tblPr>
        <w:tblStyle w:val="TableGrid"/>
        <w:tblW w:w="10431"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605"/>
        <w:gridCol w:w="2130"/>
        <w:gridCol w:w="2130"/>
        <w:gridCol w:w="2130"/>
        <w:gridCol w:w="1436"/>
      </w:tblGrid>
      <w:tr w:rsidR="0017478F" w:rsidRPr="006F7B45" w14:paraId="6B3F2547" w14:textId="77777777" w:rsidTr="00100A7B">
        <w:trPr>
          <w:jc w:val="center"/>
        </w:trPr>
        <w:tc>
          <w:tcPr>
            <w:tcW w:w="2605" w:type="dxa"/>
            <w:shd w:val="clear" w:color="auto" w:fill="1F4E79"/>
            <w:vAlign w:val="center"/>
          </w:tcPr>
          <w:p w14:paraId="3A608D3F"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Representative</w:t>
            </w:r>
          </w:p>
        </w:tc>
        <w:tc>
          <w:tcPr>
            <w:tcW w:w="2130" w:type="dxa"/>
            <w:shd w:val="clear" w:color="auto" w:fill="1F4E79"/>
            <w:vAlign w:val="center"/>
          </w:tcPr>
          <w:p w14:paraId="25178035"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Name</w:t>
            </w:r>
          </w:p>
        </w:tc>
        <w:tc>
          <w:tcPr>
            <w:tcW w:w="2130" w:type="dxa"/>
            <w:shd w:val="clear" w:color="auto" w:fill="1F4E79"/>
            <w:vAlign w:val="center"/>
          </w:tcPr>
          <w:p w14:paraId="119E2E53"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Position</w:t>
            </w:r>
          </w:p>
        </w:tc>
        <w:tc>
          <w:tcPr>
            <w:tcW w:w="2130" w:type="dxa"/>
            <w:shd w:val="clear" w:color="auto" w:fill="1F4E79"/>
            <w:vAlign w:val="center"/>
          </w:tcPr>
          <w:p w14:paraId="7C63DB0C"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Signature</w:t>
            </w:r>
          </w:p>
        </w:tc>
        <w:tc>
          <w:tcPr>
            <w:tcW w:w="1436" w:type="dxa"/>
            <w:shd w:val="clear" w:color="auto" w:fill="1F4E79"/>
            <w:vAlign w:val="center"/>
          </w:tcPr>
          <w:p w14:paraId="1DD764B5" w14:textId="77777777" w:rsidR="0017478F" w:rsidRPr="006F7B45" w:rsidRDefault="00FF0995">
            <w:pPr>
              <w:rPr>
                <w:rFonts w:ascii="Times New Roman" w:hAnsi="Times New Roman" w:cs="Times New Roman"/>
                <w:sz w:val="24"/>
                <w:szCs w:val="24"/>
              </w:rPr>
            </w:pPr>
            <w:r w:rsidRPr="006F7B45">
              <w:rPr>
                <w:rFonts w:ascii="Times New Roman" w:hAnsi="Times New Roman" w:cs="Times New Roman"/>
                <w:b/>
                <w:color w:val="FFFFFF"/>
                <w:sz w:val="24"/>
                <w:szCs w:val="24"/>
              </w:rPr>
              <w:t>Date</w:t>
            </w:r>
          </w:p>
        </w:tc>
      </w:tr>
      <w:tr w:rsidR="0017478F" w:rsidRPr="006F7B45" w14:paraId="5DB59945" w14:textId="77777777" w:rsidTr="00100A7B">
        <w:trPr>
          <w:jc w:val="center"/>
        </w:trPr>
        <w:tc>
          <w:tcPr>
            <w:tcW w:w="2605" w:type="dxa"/>
            <w:vAlign w:val="center"/>
          </w:tcPr>
          <w:p w14:paraId="41014084" w14:textId="77777777" w:rsidR="0017478F" w:rsidRDefault="00FF0995">
            <w:pPr>
              <w:rPr>
                <w:rFonts w:ascii="Times New Roman" w:hAnsi="Times New Roman" w:cs="Times New Roman"/>
                <w:sz w:val="24"/>
                <w:szCs w:val="24"/>
              </w:rPr>
            </w:pPr>
            <w:r w:rsidRPr="006F7B45">
              <w:rPr>
                <w:rFonts w:ascii="Times New Roman" w:hAnsi="Times New Roman" w:cs="Times New Roman"/>
                <w:sz w:val="24"/>
                <w:szCs w:val="24"/>
              </w:rPr>
              <w:t>Contractor</w:t>
            </w:r>
          </w:p>
          <w:p w14:paraId="70861777" w14:textId="77777777" w:rsidR="004A5A3C" w:rsidRPr="006F7B45" w:rsidRDefault="004A5A3C">
            <w:pPr>
              <w:rPr>
                <w:rFonts w:ascii="Times New Roman" w:hAnsi="Times New Roman" w:cs="Times New Roman"/>
                <w:sz w:val="24"/>
                <w:szCs w:val="24"/>
              </w:rPr>
            </w:pPr>
          </w:p>
        </w:tc>
        <w:tc>
          <w:tcPr>
            <w:tcW w:w="2130" w:type="dxa"/>
            <w:vAlign w:val="center"/>
          </w:tcPr>
          <w:p w14:paraId="633F280A" w14:textId="77777777" w:rsidR="0017478F" w:rsidRPr="006F7B45" w:rsidRDefault="0017478F">
            <w:pPr>
              <w:rPr>
                <w:rFonts w:ascii="Times New Roman" w:hAnsi="Times New Roman" w:cs="Times New Roman"/>
                <w:sz w:val="24"/>
                <w:szCs w:val="24"/>
              </w:rPr>
            </w:pPr>
          </w:p>
        </w:tc>
        <w:tc>
          <w:tcPr>
            <w:tcW w:w="2130" w:type="dxa"/>
            <w:vAlign w:val="center"/>
          </w:tcPr>
          <w:p w14:paraId="08EFF28F" w14:textId="77777777" w:rsidR="0017478F" w:rsidRPr="006F7B45" w:rsidRDefault="0017478F">
            <w:pPr>
              <w:rPr>
                <w:rFonts w:ascii="Times New Roman" w:hAnsi="Times New Roman" w:cs="Times New Roman"/>
                <w:sz w:val="24"/>
                <w:szCs w:val="24"/>
              </w:rPr>
            </w:pPr>
          </w:p>
        </w:tc>
        <w:tc>
          <w:tcPr>
            <w:tcW w:w="2130" w:type="dxa"/>
            <w:vAlign w:val="center"/>
          </w:tcPr>
          <w:p w14:paraId="78391324" w14:textId="77777777" w:rsidR="0017478F" w:rsidRPr="006F7B45" w:rsidRDefault="0017478F">
            <w:pPr>
              <w:rPr>
                <w:rFonts w:ascii="Times New Roman" w:hAnsi="Times New Roman" w:cs="Times New Roman"/>
                <w:sz w:val="24"/>
                <w:szCs w:val="24"/>
              </w:rPr>
            </w:pPr>
          </w:p>
        </w:tc>
        <w:tc>
          <w:tcPr>
            <w:tcW w:w="1436" w:type="dxa"/>
            <w:vAlign w:val="center"/>
          </w:tcPr>
          <w:p w14:paraId="40A038F3" w14:textId="77777777" w:rsidR="0017478F" w:rsidRPr="006F7B45" w:rsidRDefault="0017478F">
            <w:pPr>
              <w:rPr>
                <w:rFonts w:ascii="Times New Roman" w:hAnsi="Times New Roman" w:cs="Times New Roman"/>
                <w:sz w:val="24"/>
                <w:szCs w:val="24"/>
              </w:rPr>
            </w:pPr>
          </w:p>
        </w:tc>
      </w:tr>
      <w:tr w:rsidR="0017478F" w:rsidRPr="006F7B45" w14:paraId="1FE9214F" w14:textId="77777777" w:rsidTr="00100A7B">
        <w:trPr>
          <w:jc w:val="center"/>
        </w:trPr>
        <w:tc>
          <w:tcPr>
            <w:tcW w:w="2605" w:type="dxa"/>
            <w:vAlign w:val="center"/>
          </w:tcPr>
          <w:p w14:paraId="1AC5C17D" w14:textId="6F82213D" w:rsidR="0017478F" w:rsidRPr="006F7B45" w:rsidRDefault="00FF0995">
            <w:pPr>
              <w:rPr>
                <w:rFonts w:ascii="Times New Roman" w:hAnsi="Times New Roman" w:cs="Times New Roman"/>
                <w:sz w:val="24"/>
                <w:szCs w:val="24"/>
              </w:rPr>
            </w:pPr>
            <w:r w:rsidRPr="006F7B45">
              <w:rPr>
                <w:rFonts w:ascii="Times New Roman" w:hAnsi="Times New Roman" w:cs="Times New Roman"/>
                <w:sz w:val="24"/>
                <w:szCs w:val="24"/>
              </w:rPr>
              <w:t xml:space="preserve">Manufacturer / </w:t>
            </w:r>
            <w:r w:rsidR="004A5A3C" w:rsidRPr="006F7B45">
              <w:rPr>
                <w:rFonts w:ascii="Times New Roman" w:hAnsi="Times New Roman" w:cs="Times New Roman"/>
                <w:sz w:val="24"/>
                <w:szCs w:val="24"/>
              </w:rPr>
              <w:t>authorized</w:t>
            </w:r>
            <w:r w:rsidRPr="006F7B45">
              <w:rPr>
                <w:rFonts w:ascii="Times New Roman" w:hAnsi="Times New Roman" w:cs="Times New Roman"/>
                <w:sz w:val="24"/>
                <w:szCs w:val="24"/>
              </w:rPr>
              <w:t xml:space="preserve"> representative</w:t>
            </w:r>
          </w:p>
        </w:tc>
        <w:tc>
          <w:tcPr>
            <w:tcW w:w="2130" w:type="dxa"/>
            <w:vAlign w:val="center"/>
          </w:tcPr>
          <w:p w14:paraId="2F9C8E96" w14:textId="77777777" w:rsidR="0017478F" w:rsidRPr="006F7B45" w:rsidRDefault="0017478F">
            <w:pPr>
              <w:rPr>
                <w:rFonts w:ascii="Times New Roman" w:hAnsi="Times New Roman" w:cs="Times New Roman"/>
                <w:sz w:val="24"/>
                <w:szCs w:val="24"/>
              </w:rPr>
            </w:pPr>
          </w:p>
        </w:tc>
        <w:tc>
          <w:tcPr>
            <w:tcW w:w="2130" w:type="dxa"/>
            <w:vAlign w:val="center"/>
          </w:tcPr>
          <w:p w14:paraId="2416D07C" w14:textId="77777777" w:rsidR="0017478F" w:rsidRPr="006F7B45" w:rsidRDefault="0017478F">
            <w:pPr>
              <w:rPr>
                <w:rFonts w:ascii="Times New Roman" w:hAnsi="Times New Roman" w:cs="Times New Roman"/>
                <w:sz w:val="24"/>
                <w:szCs w:val="24"/>
              </w:rPr>
            </w:pPr>
          </w:p>
        </w:tc>
        <w:tc>
          <w:tcPr>
            <w:tcW w:w="2130" w:type="dxa"/>
            <w:vAlign w:val="center"/>
          </w:tcPr>
          <w:p w14:paraId="1A48DD2C" w14:textId="77777777" w:rsidR="0017478F" w:rsidRPr="006F7B45" w:rsidRDefault="0017478F">
            <w:pPr>
              <w:rPr>
                <w:rFonts w:ascii="Times New Roman" w:hAnsi="Times New Roman" w:cs="Times New Roman"/>
                <w:sz w:val="24"/>
                <w:szCs w:val="24"/>
              </w:rPr>
            </w:pPr>
          </w:p>
        </w:tc>
        <w:tc>
          <w:tcPr>
            <w:tcW w:w="1436" w:type="dxa"/>
            <w:vAlign w:val="center"/>
          </w:tcPr>
          <w:p w14:paraId="78599655" w14:textId="77777777" w:rsidR="0017478F" w:rsidRPr="006F7B45" w:rsidRDefault="0017478F">
            <w:pPr>
              <w:rPr>
                <w:rFonts w:ascii="Times New Roman" w:hAnsi="Times New Roman" w:cs="Times New Roman"/>
                <w:sz w:val="24"/>
                <w:szCs w:val="24"/>
              </w:rPr>
            </w:pPr>
          </w:p>
        </w:tc>
      </w:tr>
      <w:tr w:rsidR="0017478F" w:rsidRPr="006F7B45" w14:paraId="1C07EB12" w14:textId="77777777" w:rsidTr="00100A7B">
        <w:trPr>
          <w:jc w:val="center"/>
        </w:trPr>
        <w:tc>
          <w:tcPr>
            <w:tcW w:w="2605" w:type="dxa"/>
            <w:vAlign w:val="center"/>
          </w:tcPr>
          <w:p w14:paraId="36DAA86E" w14:textId="77777777" w:rsidR="0017478F" w:rsidRDefault="00FF0995">
            <w:pPr>
              <w:rPr>
                <w:rFonts w:ascii="Times New Roman" w:hAnsi="Times New Roman" w:cs="Times New Roman"/>
                <w:sz w:val="24"/>
                <w:szCs w:val="24"/>
              </w:rPr>
            </w:pPr>
            <w:r w:rsidRPr="006F7B45">
              <w:rPr>
                <w:rFonts w:ascii="Times New Roman" w:hAnsi="Times New Roman" w:cs="Times New Roman"/>
                <w:sz w:val="24"/>
                <w:szCs w:val="24"/>
              </w:rPr>
              <w:t>Project Manager</w:t>
            </w:r>
          </w:p>
          <w:p w14:paraId="4DAF92DD" w14:textId="77777777" w:rsidR="00DF3B32" w:rsidRPr="006F7B45" w:rsidRDefault="00DF3B32">
            <w:pPr>
              <w:rPr>
                <w:rFonts w:ascii="Times New Roman" w:hAnsi="Times New Roman" w:cs="Times New Roman"/>
                <w:sz w:val="24"/>
                <w:szCs w:val="24"/>
              </w:rPr>
            </w:pPr>
          </w:p>
        </w:tc>
        <w:tc>
          <w:tcPr>
            <w:tcW w:w="2130" w:type="dxa"/>
            <w:vAlign w:val="center"/>
          </w:tcPr>
          <w:p w14:paraId="63A206D8" w14:textId="77777777" w:rsidR="0017478F" w:rsidRPr="006F7B45" w:rsidRDefault="0017478F">
            <w:pPr>
              <w:rPr>
                <w:rFonts w:ascii="Times New Roman" w:hAnsi="Times New Roman" w:cs="Times New Roman"/>
                <w:sz w:val="24"/>
                <w:szCs w:val="24"/>
              </w:rPr>
            </w:pPr>
          </w:p>
        </w:tc>
        <w:tc>
          <w:tcPr>
            <w:tcW w:w="2130" w:type="dxa"/>
            <w:vAlign w:val="center"/>
          </w:tcPr>
          <w:p w14:paraId="59ED6F26" w14:textId="77777777" w:rsidR="0017478F" w:rsidRPr="006F7B45" w:rsidRDefault="0017478F">
            <w:pPr>
              <w:rPr>
                <w:rFonts w:ascii="Times New Roman" w:hAnsi="Times New Roman" w:cs="Times New Roman"/>
                <w:sz w:val="24"/>
                <w:szCs w:val="24"/>
              </w:rPr>
            </w:pPr>
          </w:p>
        </w:tc>
        <w:tc>
          <w:tcPr>
            <w:tcW w:w="2130" w:type="dxa"/>
            <w:vAlign w:val="center"/>
          </w:tcPr>
          <w:p w14:paraId="04CDE71D" w14:textId="77777777" w:rsidR="0017478F" w:rsidRPr="006F7B45" w:rsidRDefault="0017478F">
            <w:pPr>
              <w:rPr>
                <w:rFonts w:ascii="Times New Roman" w:hAnsi="Times New Roman" w:cs="Times New Roman"/>
                <w:sz w:val="24"/>
                <w:szCs w:val="24"/>
              </w:rPr>
            </w:pPr>
          </w:p>
        </w:tc>
        <w:tc>
          <w:tcPr>
            <w:tcW w:w="1436" w:type="dxa"/>
            <w:vAlign w:val="center"/>
          </w:tcPr>
          <w:p w14:paraId="6A2802FF" w14:textId="77777777" w:rsidR="0017478F" w:rsidRPr="006F7B45" w:rsidRDefault="0017478F">
            <w:pPr>
              <w:rPr>
                <w:rFonts w:ascii="Times New Roman" w:hAnsi="Times New Roman" w:cs="Times New Roman"/>
                <w:sz w:val="24"/>
                <w:szCs w:val="24"/>
              </w:rPr>
            </w:pPr>
          </w:p>
        </w:tc>
      </w:tr>
      <w:tr w:rsidR="0017478F" w:rsidRPr="006F7B45" w14:paraId="3903DB3D" w14:textId="77777777" w:rsidTr="00100A7B">
        <w:trPr>
          <w:jc w:val="center"/>
        </w:trPr>
        <w:tc>
          <w:tcPr>
            <w:tcW w:w="2605" w:type="dxa"/>
            <w:vAlign w:val="center"/>
          </w:tcPr>
          <w:p w14:paraId="25A6247A" w14:textId="5B93D931" w:rsidR="0017478F" w:rsidRDefault="00FF0995">
            <w:pPr>
              <w:rPr>
                <w:rFonts w:ascii="Times New Roman" w:hAnsi="Times New Roman" w:cs="Times New Roman"/>
                <w:sz w:val="24"/>
                <w:szCs w:val="24"/>
              </w:rPr>
            </w:pPr>
            <w:r w:rsidRPr="006F7B45">
              <w:rPr>
                <w:rFonts w:ascii="Times New Roman" w:hAnsi="Times New Roman" w:cs="Times New Roman"/>
                <w:sz w:val="24"/>
                <w:szCs w:val="24"/>
              </w:rPr>
              <w:t>Contracting Authority</w:t>
            </w:r>
            <w:r w:rsidR="004A5A3C">
              <w:rPr>
                <w:rFonts w:ascii="Times New Roman" w:hAnsi="Times New Roman" w:cs="Times New Roman"/>
                <w:sz w:val="24"/>
                <w:szCs w:val="24"/>
              </w:rPr>
              <w:t xml:space="preserve"> </w:t>
            </w:r>
            <w:r w:rsidR="004A5A3C" w:rsidRPr="006F7B45">
              <w:rPr>
                <w:rFonts w:ascii="Times New Roman" w:hAnsi="Times New Roman" w:cs="Times New Roman"/>
                <w:sz w:val="24"/>
                <w:szCs w:val="24"/>
              </w:rPr>
              <w:t>/ authorized representative</w:t>
            </w:r>
          </w:p>
          <w:p w14:paraId="76D1E3BB" w14:textId="77777777" w:rsidR="00DF3B32" w:rsidRPr="006F7B45" w:rsidRDefault="00DF3B32">
            <w:pPr>
              <w:rPr>
                <w:rFonts w:ascii="Times New Roman" w:hAnsi="Times New Roman" w:cs="Times New Roman"/>
                <w:sz w:val="24"/>
                <w:szCs w:val="24"/>
              </w:rPr>
            </w:pPr>
          </w:p>
        </w:tc>
        <w:tc>
          <w:tcPr>
            <w:tcW w:w="2130" w:type="dxa"/>
            <w:vAlign w:val="center"/>
          </w:tcPr>
          <w:p w14:paraId="6D1A8719" w14:textId="77777777" w:rsidR="0017478F" w:rsidRPr="006F7B45" w:rsidRDefault="0017478F">
            <w:pPr>
              <w:rPr>
                <w:rFonts w:ascii="Times New Roman" w:hAnsi="Times New Roman" w:cs="Times New Roman"/>
                <w:sz w:val="24"/>
                <w:szCs w:val="24"/>
              </w:rPr>
            </w:pPr>
          </w:p>
        </w:tc>
        <w:tc>
          <w:tcPr>
            <w:tcW w:w="2130" w:type="dxa"/>
            <w:vAlign w:val="center"/>
          </w:tcPr>
          <w:p w14:paraId="2DBDC830" w14:textId="77777777" w:rsidR="0017478F" w:rsidRPr="006F7B45" w:rsidRDefault="0017478F">
            <w:pPr>
              <w:rPr>
                <w:rFonts w:ascii="Times New Roman" w:hAnsi="Times New Roman" w:cs="Times New Roman"/>
                <w:sz w:val="24"/>
                <w:szCs w:val="24"/>
              </w:rPr>
            </w:pPr>
          </w:p>
        </w:tc>
        <w:tc>
          <w:tcPr>
            <w:tcW w:w="2130" w:type="dxa"/>
            <w:vAlign w:val="center"/>
          </w:tcPr>
          <w:p w14:paraId="64B5A7E3" w14:textId="77777777" w:rsidR="0017478F" w:rsidRPr="006F7B45" w:rsidRDefault="0017478F">
            <w:pPr>
              <w:rPr>
                <w:rFonts w:ascii="Times New Roman" w:hAnsi="Times New Roman" w:cs="Times New Roman"/>
                <w:sz w:val="24"/>
                <w:szCs w:val="24"/>
              </w:rPr>
            </w:pPr>
          </w:p>
        </w:tc>
        <w:tc>
          <w:tcPr>
            <w:tcW w:w="1436" w:type="dxa"/>
            <w:vAlign w:val="center"/>
          </w:tcPr>
          <w:p w14:paraId="27F69020" w14:textId="77777777" w:rsidR="0017478F" w:rsidRPr="006F7B45" w:rsidRDefault="0017478F">
            <w:pPr>
              <w:rPr>
                <w:rFonts w:ascii="Times New Roman" w:hAnsi="Times New Roman" w:cs="Times New Roman"/>
                <w:sz w:val="24"/>
                <w:szCs w:val="24"/>
              </w:rPr>
            </w:pPr>
          </w:p>
        </w:tc>
      </w:tr>
      <w:tr w:rsidR="0017478F" w:rsidRPr="006F7B45" w14:paraId="091DDAAE" w14:textId="77777777" w:rsidTr="00100A7B">
        <w:trPr>
          <w:jc w:val="center"/>
        </w:trPr>
        <w:tc>
          <w:tcPr>
            <w:tcW w:w="2605" w:type="dxa"/>
            <w:vAlign w:val="center"/>
          </w:tcPr>
          <w:p w14:paraId="24E83D6F" w14:textId="77777777" w:rsidR="0017478F" w:rsidRDefault="00FF0995">
            <w:pPr>
              <w:rPr>
                <w:rFonts w:ascii="Times New Roman" w:hAnsi="Times New Roman" w:cs="Times New Roman"/>
                <w:sz w:val="24"/>
                <w:szCs w:val="24"/>
              </w:rPr>
            </w:pPr>
            <w:r w:rsidRPr="006F7B45">
              <w:rPr>
                <w:rFonts w:ascii="Times New Roman" w:hAnsi="Times New Roman" w:cs="Times New Roman"/>
                <w:sz w:val="24"/>
                <w:szCs w:val="24"/>
              </w:rPr>
              <w:t>Beneficiary / End User</w:t>
            </w:r>
          </w:p>
          <w:p w14:paraId="63FE952A" w14:textId="77777777" w:rsidR="00DF3B32" w:rsidRPr="006F7B45" w:rsidRDefault="00DF3B32">
            <w:pPr>
              <w:rPr>
                <w:rFonts w:ascii="Times New Roman" w:hAnsi="Times New Roman" w:cs="Times New Roman"/>
                <w:sz w:val="24"/>
                <w:szCs w:val="24"/>
              </w:rPr>
            </w:pPr>
          </w:p>
        </w:tc>
        <w:tc>
          <w:tcPr>
            <w:tcW w:w="2130" w:type="dxa"/>
            <w:vAlign w:val="center"/>
          </w:tcPr>
          <w:p w14:paraId="38AD5C93" w14:textId="77777777" w:rsidR="0017478F" w:rsidRPr="006F7B45" w:rsidRDefault="0017478F">
            <w:pPr>
              <w:rPr>
                <w:rFonts w:ascii="Times New Roman" w:hAnsi="Times New Roman" w:cs="Times New Roman"/>
                <w:sz w:val="24"/>
                <w:szCs w:val="24"/>
              </w:rPr>
            </w:pPr>
          </w:p>
        </w:tc>
        <w:tc>
          <w:tcPr>
            <w:tcW w:w="2130" w:type="dxa"/>
            <w:vAlign w:val="center"/>
          </w:tcPr>
          <w:p w14:paraId="6DC557F4" w14:textId="77777777" w:rsidR="0017478F" w:rsidRPr="006F7B45" w:rsidRDefault="0017478F">
            <w:pPr>
              <w:rPr>
                <w:rFonts w:ascii="Times New Roman" w:hAnsi="Times New Roman" w:cs="Times New Roman"/>
                <w:sz w:val="24"/>
                <w:szCs w:val="24"/>
              </w:rPr>
            </w:pPr>
          </w:p>
        </w:tc>
        <w:tc>
          <w:tcPr>
            <w:tcW w:w="2130" w:type="dxa"/>
            <w:vAlign w:val="center"/>
          </w:tcPr>
          <w:p w14:paraId="46CC22B4" w14:textId="77777777" w:rsidR="0017478F" w:rsidRPr="006F7B45" w:rsidRDefault="0017478F">
            <w:pPr>
              <w:rPr>
                <w:rFonts w:ascii="Times New Roman" w:hAnsi="Times New Roman" w:cs="Times New Roman"/>
                <w:sz w:val="24"/>
                <w:szCs w:val="24"/>
              </w:rPr>
            </w:pPr>
          </w:p>
        </w:tc>
        <w:tc>
          <w:tcPr>
            <w:tcW w:w="1436" w:type="dxa"/>
            <w:vAlign w:val="center"/>
          </w:tcPr>
          <w:p w14:paraId="205C1EFF" w14:textId="77777777" w:rsidR="0017478F" w:rsidRPr="006F7B45" w:rsidRDefault="0017478F">
            <w:pPr>
              <w:rPr>
                <w:rFonts w:ascii="Times New Roman" w:hAnsi="Times New Roman" w:cs="Times New Roman"/>
                <w:sz w:val="24"/>
                <w:szCs w:val="24"/>
              </w:rPr>
            </w:pPr>
          </w:p>
        </w:tc>
      </w:tr>
      <w:tr w:rsidR="0017478F" w:rsidRPr="006F7B45" w14:paraId="4E52D7DA" w14:textId="77777777" w:rsidTr="00100A7B">
        <w:trPr>
          <w:jc w:val="center"/>
        </w:trPr>
        <w:tc>
          <w:tcPr>
            <w:tcW w:w="2605" w:type="dxa"/>
            <w:vAlign w:val="center"/>
          </w:tcPr>
          <w:p w14:paraId="47361211" w14:textId="77777777" w:rsidR="0017478F" w:rsidRDefault="00FF0995">
            <w:pPr>
              <w:rPr>
                <w:rFonts w:ascii="Times New Roman" w:hAnsi="Times New Roman" w:cs="Times New Roman"/>
                <w:sz w:val="24"/>
                <w:szCs w:val="24"/>
              </w:rPr>
            </w:pPr>
            <w:r w:rsidRPr="006F7B45">
              <w:rPr>
                <w:rFonts w:ascii="Times New Roman" w:hAnsi="Times New Roman" w:cs="Times New Roman"/>
                <w:sz w:val="24"/>
                <w:szCs w:val="24"/>
              </w:rPr>
              <w:t>Observer (if applicable)</w:t>
            </w:r>
          </w:p>
          <w:p w14:paraId="595B07F9" w14:textId="77777777" w:rsidR="00DF3B32" w:rsidRPr="006F7B45" w:rsidRDefault="00DF3B32">
            <w:pPr>
              <w:rPr>
                <w:rFonts w:ascii="Times New Roman" w:hAnsi="Times New Roman" w:cs="Times New Roman"/>
                <w:sz w:val="24"/>
                <w:szCs w:val="24"/>
              </w:rPr>
            </w:pPr>
          </w:p>
        </w:tc>
        <w:tc>
          <w:tcPr>
            <w:tcW w:w="2130" w:type="dxa"/>
            <w:vAlign w:val="center"/>
          </w:tcPr>
          <w:p w14:paraId="144DAF3B" w14:textId="77777777" w:rsidR="0017478F" w:rsidRPr="006F7B45" w:rsidRDefault="0017478F">
            <w:pPr>
              <w:rPr>
                <w:rFonts w:ascii="Times New Roman" w:hAnsi="Times New Roman" w:cs="Times New Roman"/>
                <w:sz w:val="24"/>
                <w:szCs w:val="24"/>
              </w:rPr>
            </w:pPr>
          </w:p>
        </w:tc>
        <w:tc>
          <w:tcPr>
            <w:tcW w:w="2130" w:type="dxa"/>
            <w:vAlign w:val="center"/>
          </w:tcPr>
          <w:p w14:paraId="034820C3" w14:textId="77777777" w:rsidR="0017478F" w:rsidRPr="006F7B45" w:rsidRDefault="0017478F">
            <w:pPr>
              <w:rPr>
                <w:rFonts w:ascii="Times New Roman" w:hAnsi="Times New Roman" w:cs="Times New Roman"/>
                <w:sz w:val="24"/>
                <w:szCs w:val="24"/>
              </w:rPr>
            </w:pPr>
          </w:p>
        </w:tc>
        <w:tc>
          <w:tcPr>
            <w:tcW w:w="2130" w:type="dxa"/>
            <w:vAlign w:val="center"/>
          </w:tcPr>
          <w:p w14:paraId="011D8068" w14:textId="77777777" w:rsidR="0017478F" w:rsidRPr="006F7B45" w:rsidRDefault="0017478F">
            <w:pPr>
              <w:rPr>
                <w:rFonts w:ascii="Times New Roman" w:hAnsi="Times New Roman" w:cs="Times New Roman"/>
                <w:sz w:val="24"/>
                <w:szCs w:val="24"/>
              </w:rPr>
            </w:pPr>
          </w:p>
        </w:tc>
        <w:tc>
          <w:tcPr>
            <w:tcW w:w="1436" w:type="dxa"/>
            <w:vAlign w:val="center"/>
          </w:tcPr>
          <w:p w14:paraId="63D3C5A9" w14:textId="77777777" w:rsidR="0017478F" w:rsidRPr="006F7B45" w:rsidRDefault="0017478F">
            <w:pPr>
              <w:rPr>
                <w:rFonts w:ascii="Times New Roman" w:hAnsi="Times New Roman" w:cs="Times New Roman"/>
                <w:sz w:val="24"/>
                <w:szCs w:val="24"/>
              </w:rPr>
            </w:pPr>
          </w:p>
        </w:tc>
      </w:tr>
      <w:tr w:rsidR="00DF3B32" w:rsidRPr="006F7B45" w14:paraId="034F9AA1" w14:textId="77777777" w:rsidTr="00100A7B">
        <w:trPr>
          <w:jc w:val="center"/>
        </w:trPr>
        <w:tc>
          <w:tcPr>
            <w:tcW w:w="2605" w:type="dxa"/>
            <w:vAlign w:val="center"/>
          </w:tcPr>
          <w:p w14:paraId="3ABBE4BC" w14:textId="77777777" w:rsidR="00DF3B32" w:rsidRDefault="00DF3B32">
            <w:pPr>
              <w:rPr>
                <w:rFonts w:ascii="Times New Roman" w:hAnsi="Times New Roman" w:cs="Times New Roman"/>
                <w:sz w:val="24"/>
                <w:szCs w:val="24"/>
              </w:rPr>
            </w:pPr>
            <w:r>
              <w:rPr>
                <w:rFonts w:ascii="Times New Roman" w:hAnsi="Times New Roman" w:cs="Times New Roman"/>
                <w:sz w:val="24"/>
                <w:szCs w:val="24"/>
              </w:rPr>
              <w:t>Other</w:t>
            </w:r>
          </w:p>
          <w:p w14:paraId="21A5EED2" w14:textId="1F1CBA2F" w:rsidR="004A5A3C" w:rsidRPr="006F7B45" w:rsidRDefault="004A5A3C">
            <w:pPr>
              <w:rPr>
                <w:rFonts w:ascii="Times New Roman" w:hAnsi="Times New Roman" w:cs="Times New Roman"/>
                <w:sz w:val="24"/>
                <w:szCs w:val="24"/>
              </w:rPr>
            </w:pPr>
          </w:p>
        </w:tc>
        <w:tc>
          <w:tcPr>
            <w:tcW w:w="2130" w:type="dxa"/>
            <w:vAlign w:val="center"/>
          </w:tcPr>
          <w:p w14:paraId="75C7B8EA" w14:textId="77777777" w:rsidR="00DF3B32" w:rsidRPr="006F7B45" w:rsidRDefault="00DF3B32">
            <w:pPr>
              <w:rPr>
                <w:rFonts w:ascii="Times New Roman" w:hAnsi="Times New Roman" w:cs="Times New Roman"/>
                <w:sz w:val="24"/>
                <w:szCs w:val="24"/>
              </w:rPr>
            </w:pPr>
          </w:p>
        </w:tc>
        <w:tc>
          <w:tcPr>
            <w:tcW w:w="2130" w:type="dxa"/>
            <w:vAlign w:val="center"/>
          </w:tcPr>
          <w:p w14:paraId="0A0DE5EB" w14:textId="77777777" w:rsidR="00DF3B32" w:rsidRPr="006F7B45" w:rsidRDefault="00DF3B32">
            <w:pPr>
              <w:rPr>
                <w:rFonts w:ascii="Times New Roman" w:hAnsi="Times New Roman" w:cs="Times New Roman"/>
                <w:sz w:val="24"/>
                <w:szCs w:val="24"/>
              </w:rPr>
            </w:pPr>
          </w:p>
        </w:tc>
        <w:tc>
          <w:tcPr>
            <w:tcW w:w="2130" w:type="dxa"/>
            <w:vAlign w:val="center"/>
          </w:tcPr>
          <w:p w14:paraId="523A140E" w14:textId="77777777" w:rsidR="00DF3B32" w:rsidRPr="006F7B45" w:rsidRDefault="00DF3B32">
            <w:pPr>
              <w:rPr>
                <w:rFonts w:ascii="Times New Roman" w:hAnsi="Times New Roman" w:cs="Times New Roman"/>
                <w:sz w:val="24"/>
                <w:szCs w:val="24"/>
              </w:rPr>
            </w:pPr>
          </w:p>
        </w:tc>
        <w:tc>
          <w:tcPr>
            <w:tcW w:w="1436" w:type="dxa"/>
            <w:vAlign w:val="center"/>
          </w:tcPr>
          <w:p w14:paraId="192032F5" w14:textId="77777777" w:rsidR="00DF3B32" w:rsidRPr="006F7B45" w:rsidRDefault="00DF3B32">
            <w:pPr>
              <w:rPr>
                <w:rFonts w:ascii="Times New Roman" w:hAnsi="Times New Roman" w:cs="Times New Roman"/>
                <w:sz w:val="24"/>
                <w:szCs w:val="24"/>
              </w:rPr>
            </w:pPr>
          </w:p>
        </w:tc>
      </w:tr>
      <w:tr w:rsidR="00DF3B32" w:rsidRPr="006F7B45" w14:paraId="2BE088D1" w14:textId="77777777" w:rsidTr="00100A7B">
        <w:trPr>
          <w:jc w:val="center"/>
        </w:trPr>
        <w:tc>
          <w:tcPr>
            <w:tcW w:w="2605" w:type="dxa"/>
            <w:vAlign w:val="center"/>
          </w:tcPr>
          <w:p w14:paraId="7E9DBA91" w14:textId="77777777" w:rsidR="00DF3B32" w:rsidRDefault="00DF3B32">
            <w:pPr>
              <w:rPr>
                <w:rFonts w:ascii="Times New Roman" w:hAnsi="Times New Roman" w:cs="Times New Roman"/>
                <w:sz w:val="24"/>
                <w:szCs w:val="24"/>
              </w:rPr>
            </w:pPr>
          </w:p>
          <w:p w14:paraId="304D332C" w14:textId="77777777" w:rsidR="004A5A3C" w:rsidRPr="006F7B45" w:rsidRDefault="004A5A3C">
            <w:pPr>
              <w:rPr>
                <w:rFonts w:ascii="Times New Roman" w:hAnsi="Times New Roman" w:cs="Times New Roman"/>
                <w:sz w:val="24"/>
                <w:szCs w:val="24"/>
              </w:rPr>
            </w:pPr>
          </w:p>
        </w:tc>
        <w:tc>
          <w:tcPr>
            <w:tcW w:w="2130" w:type="dxa"/>
            <w:vAlign w:val="center"/>
          </w:tcPr>
          <w:p w14:paraId="1CB0FAA0" w14:textId="77777777" w:rsidR="00DF3B32" w:rsidRPr="006F7B45" w:rsidRDefault="00DF3B32">
            <w:pPr>
              <w:rPr>
                <w:rFonts w:ascii="Times New Roman" w:hAnsi="Times New Roman" w:cs="Times New Roman"/>
                <w:sz w:val="24"/>
                <w:szCs w:val="24"/>
              </w:rPr>
            </w:pPr>
          </w:p>
        </w:tc>
        <w:tc>
          <w:tcPr>
            <w:tcW w:w="2130" w:type="dxa"/>
            <w:vAlign w:val="center"/>
          </w:tcPr>
          <w:p w14:paraId="4C8B8538" w14:textId="77777777" w:rsidR="00DF3B32" w:rsidRPr="006F7B45" w:rsidRDefault="00DF3B32">
            <w:pPr>
              <w:rPr>
                <w:rFonts w:ascii="Times New Roman" w:hAnsi="Times New Roman" w:cs="Times New Roman"/>
                <w:sz w:val="24"/>
                <w:szCs w:val="24"/>
              </w:rPr>
            </w:pPr>
          </w:p>
        </w:tc>
        <w:tc>
          <w:tcPr>
            <w:tcW w:w="2130" w:type="dxa"/>
            <w:vAlign w:val="center"/>
          </w:tcPr>
          <w:p w14:paraId="1F829EEC" w14:textId="77777777" w:rsidR="00DF3B32" w:rsidRPr="006F7B45" w:rsidRDefault="00DF3B32">
            <w:pPr>
              <w:rPr>
                <w:rFonts w:ascii="Times New Roman" w:hAnsi="Times New Roman" w:cs="Times New Roman"/>
                <w:sz w:val="24"/>
                <w:szCs w:val="24"/>
              </w:rPr>
            </w:pPr>
          </w:p>
        </w:tc>
        <w:tc>
          <w:tcPr>
            <w:tcW w:w="1436" w:type="dxa"/>
            <w:vAlign w:val="center"/>
          </w:tcPr>
          <w:p w14:paraId="71177496" w14:textId="77777777" w:rsidR="00DF3B32" w:rsidRPr="006F7B45" w:rsidRDefault="00DF3B32">
            <w:pPr>
              <w:rPr>
                <w:rFonts w:ascii="Times New Roman" w:hAnsi="Times New Roman" w:cs="Times New Roman"/>
                <w:sz w:val="24"/>
                <w:szCs w:val="24"/>
              </w:rPr>
            </w:pPr>
          </w:p>
        </w:tc>
      </w:tr>
    </w:tbl>
    <w:p w14:paraId="5B2FAFC5" w14:textId="77777777" w:rsidR="00145E5C" w:rsidRDefault="00145E5C">
      <w:pPr>
        <w:rPr>
          <w:rFonts w:ascii="Times New Roman" w:hAnsi="Times New Roman" w:cs="Times New Roman"/>
        </w:rPr>
      </w:pPr>
    </w:p>
    <w:p w14:paraId="6FF73232" w14:textId="25AB9620" w:rsidR="00FF50B6" w:rsidRPr="009E5460" w:rsidRDefault="00FF50B6" w:rsidP="002065EF">
      <w:pPr>
        <w:rPr>
          <w:rFonts w:ascii="Times New Roman" w:hAnsi="Times New Roman" w:cs="Times New Roman"/>
          <w:sz w:val="24"/>
          <w:szCs w:val="24"/>
        </w:rPr>
      </w:pPr>
      <w:r w:rsidRPr="009E5460">
        <w:rPr>
          <w:rFonts w:ascii="Times New Roman" w:hAnsi="Times New Roman" w:cs="Times New Roman"/>
          <w:sz w:val="24"/>
          <w:szCs w:val="24"/>
        </w:rPr>
        <w:t>END OF REPORT</w:t>
      </w:r>
      <w:r w:rsidR="00E50FB9">
        <w:rPr>
          <w:rFonts w:ascii="Times New Roman" w:hAnsi="Times New Roman" w:cs="Times New Roman"/>
          <w:sz w:val="24"/>
          <w:szCs w:val="24"/>
        </w:rPr>
        <w:t>.</w:t>
      </w:r>
      <w:r w:rsidRPr="009E5460">
        <w:rPr>
          <w:rFonts w:ascii="Times New Roman" w:hAnsi="Times New Roman" w:cs="Times New Roman"/>
          <w:sz w:val="24"/>
          <w:szCs w:val="24"/>
        </w:rPr>
        <w:br/>
      </w:r>
    </w:p>
    <w:sectPr w:rsidR="00FF50B6" w:rsidRPr="009E5460" w:rsidSect="00100A7B">
      <w:footerReference w:type="default" r:id="rId9"/>
      <w:pgSz w:w="12240" w:h="15840"/>
      <w:pgMar w:top="810" w:right="810" w:bottom="900" w:left="79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265CE" w14:textId="77777777" w:rsidR="00FF0995" w:rsidRDefault="00FF0995">
      <w:pPr>
        <w:spacing w:after="0" w:line="240" w:lineRule="auto"/>
      </w:pPr>
      <w:r>
        <w:separator/>
      </w:r>
    </w:p>
  </w:endnote>
  <w:endnote w:type="continuationSeparator" w:id="0">
    <w:p w14:paraId="0AD6EBB0" w14:textId="77777777" w:rsidR="00FF0995" w:rsidRDefault="00FF09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A80C6" w14:textId="3B2254F1" w:rsidR="00ED2EAF" w:rsidRPr="002B096B" w:rsidRDefault="00ED2EAF" w:rsidP="00ED2EAF">
    <w:pPr>
      <w:pStyle w:val="Footer"/>
      <w:rPr>
        <w:rFonts w:ascii="Times New Roman" w:hAnsi="Times New Roman" w:cs="Times New Roman"/>
        <w:sz w:val="24"/>
        <w:szCs w:val="24"/>
      </w:rPr>
    </w:pPr>
    <w:r>
      <w:tab/>
    </w:r>
    <w:sdt>
      <w:sdtPr>
        <w:rPr>
          <w:rFonts w:ascii="Times New Roman" w:hAnsi="Times New Roman" w:cs="Times New Roman"/>
          <w:sz w:val="24"/>
          <w:szCs w:val="24"/>
        </w:rPr>
        <w:id w:val="1335949688"/>
        <w:docPartObj>
          <w:docPartGallery w:val="Page Numbers (Bottom of Page)"/>
          <w:docPartUnique/>
        </w:docPartObj>
      </w:sdtPr>
      <w:sdtEndPr/>
      <w:sdtContent>
        <w:sdt>
          <w:sdtPr>
            <w:rPr>
              <w:rFonts w:ascii="Times New Roman" w:hAnsi="Times New Roman" w:cs="Times New Roman"/>
              <w:sz w:val="24"/>
              <w:szCs w:val="24"/>
            </w:rPr>
            <w:id w:val="-1769616900"/>
            <w:docPartObj>
              <w:docPartGallery w:val="Page Numbers (Top of Page)"/>
              <w:docPartUnique/>
            </w:docPartObj>
          </w:sdtPr>
          <w:sdtEndPr/>
          <w:sdtContent>
            <w:r w:rsidRPr="002B096B">
              <w:rPr>
                <w:rFonts w:ascii="Times New Roman" w:hAnsi="Times New Roman" w:cs="Times New Roman"/>
                <w:sz w:val="24"/>
                <w:szCs w:val="24"/>
              </w:rPr>
              <w:t>Annex – SAT and Engineering Acceptance Report | RE-CONSTRUCT | City of Skopje</w:t>
            </w:r>
            <w:r w:rsidR="002B096B" w:rsidRPr="002B096B">
              <w:rPr>
                <w:rFonts w:ascii="Times New Roman" w:hAnsi="Times New Roman" w:cs="Times New Roman"/>
                <w:sz w:val="24"/>
                <w:szCs w:val="24"/>
              </w:rPr>
              <w:t xml:space="preserve">            </w:t>
            </w:r>
            <w:r w:rsidRPr="002B096B">
              <w:rPr>
                <w:rFonts w:ascii="Times New Roman" w:hAnsi="Times New Roman" w:cs="Times New Roman"/>
                <w:sz w:val="24"/>
                <w:szCs w:val="24"/>
              </w:rPr>
              <w:t xml:space="preserve"> Page </w:t>
            </w:r>
            <w:r w:rsidRPr="002B096B">
              <w:rPr>
                <w:rFonts w:ascii="Times New Roman" w:hAnsi="Times New Roman" w:cs="Times New Roman"/>
                <w:b/>
                <w:bCs/>
                <w:sz w:val="24"/>
                <w:szCs w:val="24"/>
              </w:rPr>
              <w:fldChar w:fldCharType="begin"/>
            </w:r>
            <w:r w:rsidRPr="002B096B">
              <w:rPr>
                <w:rFonts w:ascii="Times New Roman" w:hAnsi="Times New Roman" w:cs="Times New Roman"/>
                <w:b/>
                <w:bCs/>
                <w:sz w:val="24"/>
                <w:szCs w:val="24"/>
              </w:rPr>
              <w:instrText xml:space="preserve"> PAGE </w:instrText>
            </w:r>
            <w:r w:rsidRPr="002B096B">
              <w:rPr>
                <w:rFonts w:ascii="Times New Roman" w:hAnsi="Times New Roman" w:cs="Times New Roman"/>
                <w:b/>
                <w:bCs/>
                <w:sz w:val="24"/>
                <w:szCs w:val="24"/>
              </w:rPr>
              <w:fldChar w:fldCharType="separate"/>
            </w:r>
            <w:r w:rsidRPr="002B096B">
              <w:rPr>
                <w:rFonts w:ascii="Times New Roman" w:hAnsi="Times New Roman" w:cs="Times New Roman"/>
                <w:b/>
                <w:bCs/>
                <w:noProof/>
                <w:sz w:val="24"/>
                <w:szCs w:val="24"/>
              </w:rPr>
              <w:t>2</w:t>
            </w:r>
            <w:r w:rsidRPr="002B096B">
              <w:rPr>
                <w:rFonts w:ascii="Times New Roman" w:hAnsi="Times New Roman" w:cs="Times New Roman"/>
                <w:b/>
                <w:bCs/>
                <w:sz w:val="24"/>
                <w:szCs w:val="24"/>
              </w:rPr>
              <w:fldChar w:fldCharType="end"/>
            </w:r>
            <w:r w:rsidRPr="002B096B">
              <w:rPr>
                <w:rFonts w:ascii="Times New Roman" w:hAnsi="Times New Roman" w:cs="Times New Roman"/>
                <w:sz w:val="24"/>
                <w:szCs w:val="24"/>
              </w:rPr>
              <w:t xml:space="preserve"> of </w:t>
            </w:r>
            <w:r w:rsidRPr="002B096B">
              <w:rPr>
                <w:rFonts w:ascii="Times New Roman" w:hAnsi="Times New Roman" w:cs="Times New Roman"/>
                <w:b/>
                <w:bCs/>
                <w:sz w:val="24"/>
                <w:szCs w:val="24"/>
              </w:rPr>
              <w:fldChar w:fldCharType="begin"/>
            </w:r>
            <w:r w:rsidRPr="002B096B">
              <w:rPr>
                <w:rFonts w:ascii="Times New Roman" w:hAnsi="Times New Roman" w:cs="Times New Roman"/>
                <w:b/>
                <w:bCs/>
                <w:sz w:val="24"/>
                <w:szCs w:val="24"/>
              </w:rPr>
              <w:instrText xml:space="preserve"> NUMPAGES  </w:instrText>
            </w:r>
            <w:r w:rsidRPr="002B096B">
              <w:rPr>
                <w:rFonts w:ascii="Times New Roman" w:hAnsi="Times New Roman" w:cs="Times New Roman"/>
                <w:b/>
                <w:bCs/>
                <w:sz w:val="24"/>
                <w:szCs w:val="24"/>
              </w:rPr>
              <w:fldChar w:fldCharType="separate"/>
            </w:r>
            <w:r w:rsidRPr="002B096B">
              <w:rPr>
                <w:rFonts w:ascii="Times New Roman" w:hAnsi="Times New Roman" w:cs="Times New Roman"/>
                <w:b/>
                <w:bCs/>
                <w:noProof/>
                <w:sz w:val="24"/>
                <w:szCs w:val="24"/>
              </w:rPr>
              <w:t>2</w:t>
            </w:r>
            <w:r w:rsidRPr="002B096B">
              <w:rPr>
                <w:rFonts w:ascii="Times New Roman" w:hAnsi="Times New Roman" w:cs="Times New Roman"/>
                <w:b/>
                <w:bCs/>
                <w:sz w:val="24"/>
                <w:szCs w:val="24"/>
              </w:rPr>
              <w:fldChar w:fldCharType="end"/>
            </w:r>
          </w:sdtContent>
        </w:sdt>
      </w:sdtContent>
    </w:sdt>
  </w:p>
  <w:p w14:paraId="09CA3646" w14:textId="3BC6D6A6" w:rsidR="00773FEA" w:rsidRPr="00F11EB4" w:rsidRDefault="00773FEA">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058ADC" w14:textId="77777777" w:rsidR="00FF0995" w:rsidRDefault="00FF0995">
      <w:pPr>
        <w:spacing w:after="0" w:line="240" w:lineRule="auto"/>
      </w:pPr>
      <w:r>
        <w:separator/>
      </w:r>
    </w:p>
  </w:footnote>
  <w:footnote w:type="continuationSeparator" w:id="0">
    <w:p w14:paraId="1807B1E7" w14:textId="77777777" w:rsidR="00FF0995" w:rsidRDefault="00FF09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16F34EA"/>
    <w:multiLevelType w:val="multilevel"/>
    <w:tmpl w:val="47DC2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9113142"/>
    <w:multiLevelType w:val="multilevel"/>
    <w:tmpl w:val="D37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EB279C8"/>
    <w:multiLevelType w:val="hybridMultilevel"/>
    <w:tmpl w:val="86A6FDD2"/>
    <w:lvl w:ilvl="0" w:tplc="CE46106C">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25669161">
    <w:abstractNumId w:val="8"/>
  </w:num>
  <w:num w:numId="2" w16cid:durableId="1011955549">
    <w:abstractNumId w:val="6"/>
  </w:num>
  <w:num w:numId="3" w16cid:durableId="888372484">
    <w:abstractNumId w:val="5"/>
  </w:num>
  <w:num w:numId="4" w16cid:durableId="552735695">
    <w:abstractNumId w:val="4"/>
  </w:num>
  <w:num w:numId="5" w16cid:durableId="439762868">
    <w:abstractNumId w:val="7"/>
  </w:num>
  <w:num w:numId="6" w16cid:durableId="1910378463">
    <w:abstractNumId w:val="3"/>
  </w:num>
  <w:num w:numId="7" w16cid:durableId="576867906">
    <w:abstractNumId w:val="2"/>
  </w:num>
  <w:num w:numId="8" w16cid:durableId="495802840">
    <w:abstractNumId w:val="1"/>
  </w:num>
  <w:num w:numId="9" w16cid:durableId="1158770488">
    <w:abstractNumId w:val="0"/>
  </w:num>
  <w:num w:numId="10" w16cid:durableId="1996109880">
    <w:abstractNumId w:val="9"/>
  </w:num>
  <w:num w:numId="11" w16cid:durableId="22636231">
    <w:abstractNumId w:val="10"/>
  </w:num>
  <w:num w:numId="12" w16cid:durableId="14046806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4584"/>
    <w:rsid w:val="00005F2B"/>
    <w:rsid w:val="00011EC1"/>
    <w:rsid w:val="00012B7D"/>
    <w:rsid w:val="00016902"/>
    <w:rsid w:val="00030B78"/>
    <w:rsid w:val="00034616"/>
    <w:rsid w:val="00051C9A"/>
    <w:rsid w:val="0006063C"/>
    <w:rsid w:val="00063EC9"/>
    <w:rsid w:val="00077ED0"/>
    <w:rsid w:val="00086E77"/>
    <w:rsid w:val="000939C4"/>
    <w:rsid w:val="000949ED"/>
    <w:rsid w:val="000956E7"/>
    <w:rsid w:val="000E1EA1"/>
    <w:rsid w:val="000E4844"/>
    <w:rsid w:val="000F4827"/>
    <w:rsid w:val="000F5112"/>
    <w:rsid w:val="001007BD"/>
    <w:rsid w:val="00100A7B"/>
    <w:rsid w:val="00100B35"/>
    <w:rsid w:val="00111119"/>
    <w:rsid w:val="00115DC8"/>
    <w:rsid w:val="00134DBE"/>
    <w:rsid w:val="00145E5C"/>
    <w:rsid w:val="0015074B"/>
    <w:rsid w:val="00162EB3"/>
    <w:rsid w:val="00167EEF"/>
    <w:rsid w:val="0017478F"/>
    <w:rsid w:val="00187E77"/>
    <w:rsid w:val="00196777"/>
    <w:rsid w:val="0019733B"/>
    <w:rsid w:val="001B3BFD"/>
    <w:rsid w:val="001C6960"/>
    <w:rsid w:val="001E0766"/>
    <w:rsid w:val="001F2C36"/>
    <w:rsid w:val="001F6B2D"/>
    <w:rsid w:val="002019E2"/>
    <w:rsid w:val="002065EF"/>
    <w:rsid w:val="002076C6"/>
    <w:rsid w:val="00211F89"/>
    <w:rsid w:val="00221B93"/>
    <w:rsid w:val="00224C9B"/>
    <w:rsid w:val="00242B26"/>
    <w:rsid w:val="00273BF1"/>
    <w:rsid w:val="0028242C"/>
    <w:rsid w:val="002834DE"/>
    <w:rsid w:val="0029639D"/>
    <w:rsid w:val="002A5CFF"/>
    <w:rsid w:val="002A65FF"/>
    <w:rsid w:val="002B096B"/>
    <w:rsid w:val="002B19F8"/>
    <w:rsid w:val="002B5E1A"/>
    <w:rsid w:val="002D6ABF"/>
    <w:rsid w:val="002E1B14"/>
    <w:rsid w:val="002E3738"/>
    <w:rsid w:val="002E39CA"/>
    <w:rsid w:val="002F4771"/>
    <w:rsid w:val="00315F1D"/>
    <w:rsid w:val="00326F90"/>
    <w:rsid w:val="003556FE"/>
    <w:rsid w:val="00361B50"/>
    <w:rsid w:val="00364EBF"/>
    <w:rsid w:val="00375442"/>
    <w:rsid w:val="0038474D"/>
    <w:rsid w:val="00395708"/>
    <w:rsid w:val="003A1A57"/>
    <w:rsid w:val="003B48D2"/>
    <w:rsid w:val="003C284C"/>
    <w:rsid w:val="003C35A6"/>
    <w:rsid w:val="003E41C3"/>
    <w:rsid w:val="003F6E22"/>
    <w:rsid w:val="00401A8F"/>
    <w:rsid w:val="00416926"/>
    <w:rsid w:val="0041762E"/>
    <w:rsid w:val="004217A8"/>
    <w:rsid w:val="004318BE"/>
    <w:rsid w:val="00457706"/>
    <w:rsid w:val="00473CA6"/>
    <w:rsid w:val="00477EEB"/>
    <w:rsid w:val="00490CC0"/>
    <w:rsid w:val="004A5A3C"/>
    <w:rsid w:val="004B56E6"/>
    <w:rsid w:val="004B75E9"/>
    <w:rsid w:val="004C3376"/>
    <w:rsid w:val="004C388E"/>
    <w:rsid w:val="004D43CE"/>
    <w:rsid w:val="004F5AC1"/>
    <w:rsid w:val="00500B83"/>
    <w:rsid w:val="00522F37"/>
    <w:rsid w:val="0053584A"/>
    <w:rsid w:val="005450B8"/>
    <w:rsid w:val="00554FE9"/>
    <w:rsid w:val="00560E33"/>
    <w:rsid w:val="005631E7"/>
    <w:rsid w:val="0059061E"/>
    <w:rsid w:val="005A71CD"/>
    <w:rsid w:val="005B47FC"/>
    <w:rsid w:val="005B53A6"/>
    <w:rsid w:val="005C24FE"/>
    <w:rsid w:val="005E499A"/>
    <w:rsid w:val="00603574"/>
    <w:rsid w:val="00606437"/>
    <w:rsid w:val="00613B10"/>
    <w:rsid w:val="006159E7"/>
    <w:rsid w:val="00647B98"/>
    <w:rsid w:val="00650077"/>
    <w:rsid w:val="006578C2"/>
    <w:rsid w:val="006663E4"/>
    <w:rsid w:val="006847E9"/>
    <w:rsid w:val="006867EB"/>
    <w:rsid w:val="00694795"/>
    <w:rsid w:val="006968D5"/>
    <w:rsid w:val="006A1A92"/>
    <w:rsid w:val="006A478A"/>
    <w:rsid w:val="006B18E8"/>
    <w:rsid w:val="006B5EC9"/>
    <w:rsid w:val="006C2593"/>
    <w:rsid w:val="006C6741"/>
    <w:rsid w:val="006D7198"/>
    <w:rsid w:val="006F7B45"/>
    <w:rsid w:val="00703C08"/>
    <w:rsid w:val="0074052F"/>
    <w:rsid w:val="007570FB"/>
    <w:rsid w:val="00772E4F"/>
    <w:rsid w:val="00773FEA"/>
    <w:rsid w:val="00774156"/>
    <w:rsid w:val="00776387"/>
    <w:rsid w:val="00782182"/>
    <w:rsid w:val="0078506E"/>
    <w:rsid w:val="007A0552"/>
    <w:rsid w:val="007A4656"/>
    <w:rsid w:val="007A62D3"/>
    <w:rsid w:val="007B7110"/>
    <w:rsid w:val="007C1B03"/>
    <w:rsid w:val="007C306B"/>
    <w:rsid w:val="007C53B5"/>
    <w:rsid w:val="007D023A"/>
    <w:rsid w:val="007D567D"/>
    <w:rsid w:val="007E5A6D"/>
    <w:rsid w:val="007F4161"/>
    <w:rsid w:val="00803AAE"/>
    <w:rsid w:val="00812500"/>
    <w:rsid w:val="00814402"/>
    <w:rsid w:val="00823ED4"/>
    <w:rsid w:val="008309CA"/>
    <w:rsid w:val="00840623"/>
    <w:rsid w:val="00847172"/>
    <w:rsid w:val="008538C9"/>
    <w:rsid w:val="00860B01"/>
    <w:rsid w:val="008665A4"/>
    <w:rsid w:val="0087317C"/>
    <w:rsid w:val="00880028"/>
    <w:rsid w:val="00886AC3"/>
    <w:rsid w:val="008A47AF"/>
    <w:rsid w:val="008B0869"/>
    <w:rsid w:val="008C076F"/>
    <w:rsid w:val="008E53E9"/>
    <w:rsid w:val="008E589B"/>
    <w:rsid w:val="00905A68"/>
    <w:rsid w:val="00924443"/>
    <w:rsid w:val="00927DB7"/>
    <w:rsid w:val="00933F4C"/>
    <w:rsid w:val="00946407"/>
    <w:rsid w:val="00947669"/>
    <w:rsid w:val="009755F0"/>
    <w:rsid w:val="009808A8"/>
    <w:rsid w:val="009B6044"/>
    <w:rsid w:val="009C1FF0"/>
    <w:rsid w:val="009E5460"/>
    <w:rsid w:val="009E784E"/>
    <w:rsid w:val="009F0607"/>
    <w:rsid w:val="00A17047"/>
    <w:rsid w:val="00A21A5C"/>
    <w:rsid w:val="00A22970"/>
    <w:rsid w:val="00A3410F"/>
    <w:rsid w:val="00A376AD"/>
    <w:rsid w:val="00A50700"/>
    <w:rsid w:val="00A66F9B"/>
    <w:rsid w:val="00A72DBE"/>
    <w:rsid w:val="00A75085"/>
    <w:rsid w:val="00A810F0"/>
    <w:rsid w:val="00A820CF"/>
    <w:rsid w:val="00A825B6"/>
    <w:rsid w:val="00A94689"/>
    <w:rsid w:val="00AA1D8D"/>
    <w:rsid w:val="00AA3D28"/>
    <w:rsid w:val="00AB50E8"/>
    <w:rsid w:val="00AC23C0"/>
    <w:rsid w:val="00AD20A5"/>
    <w:rsid w:val="00AD5FD6"/>
    <w:rsid w:val="00AE195A"/>
    <w:rsid w:val="00AF4A8C"/>
    <w:rsid w:val="00B167F3"/>
    <w:rsid w:val="00B40FD7"/>
    <w:rsid w:val="00B47730"/>
    <w:rsid w:val="00B81BAC"/>
    <w:rsid w:val="00BB098E"/>
    <w:rsid w:val="00BC5EE9"/>
    <w:rsid w:val="00BD7420"/>
    <w:rsid w:val="00BF46E8"/>
    <w:rsid w:val="00C063E2"/>
    <w:rsid w:val="00C07246"/>
    <w:rsid w:val="00C13ABE"/>
    <w:rsid w:val="00C1794E"/>
    <w:rsid w:val="00C34764"/>
    <w:rsid w:val="00C518DA"/>
    <w:rsid w:val="00C73234"/>
    <w:rsid w:val="00C7557F"/>
    <w:rsid w:val="00C7690A"/>
    <w:rsid w:val="00CA0DA2"/>
    <w:rsid w:val="00CA41FF"/>
    <w:rsid w:val="00CB0664"/>
    <w:rsid w:val="00CB3571"/>
    <w:rsid w:val="00CB5160"/>
    <w:rsid w:val="00CB6A31"/>
    <w:rsid w:val="00CB7BD2"/>
    <w:rsid w:val="00CC1A1E"/>
    <w:rsid w:val="00CC79C1"/>
    <w:rsid w:val="00CD1184"/>
    <w:rsid w:val="00CE3392"/>
    <w:rsid w:val="00D0224A"/>
    <w:rsid w:val="00D13C00"/>
    <w:rsid w:val="00D14E91"/>
    <w:rsid w:val="00D40D1B"/>
    <w:rsid w:val="00D44115"/>
    <w:rsid w:val="00D47185"/>
    <w:rsid w:val="00D54B53"/>
    <w:rsid w:val="00D719A7"/>
    <w:rsid w:val="00D815B7"/>
    <w:rsid w:val="00D84AD3"/>
    <w:rsid w:val="00D855B6"/>
    <w:rsid w:val="00D9008B"/>
    <w:rsid w:val="00DC57D4"/>
    <w:rsid w:val="00DD594B"/>
    <w:rsid w:val="00DE2BF4"/>
    <w:rsid w:val="00DF3B32"/>
    <w:rsid w:val="00DF550F"/>
    <w:rsid w:val="00E02E0F"/>
    <w:rsid w:val="00E041E6"/>
    <w:rsid w:val="00E0675D"/>
    <w:rsid w:val="00E146F5"/>
    <w:rsid w:val="00E31C75"/>
    <w:rsid w:val="00E35200"/>
    <w:rsid w:val="00E369A9"/>
    <w:rsid w:val="00E41ACC"/>
    <w:rsid w:val="00E42768"/>
    <w:rsid w:val="00E43894"/>
    <w:rsid w:val="00E44F0B"/>
    <w:rsid w:val="00E50FB9"/>
    <w:rsid w:val="00E53816"/>
    <w:rsid w:val="00E56390"/>
    <w:rsid w:val="00E964FB"/>
    <w:rsid w:val="00E97ACD"/>
    <w:rsid w:val="00EA7E2E"/>
    <w:rsid w:val="00EC4C2B"/>
    <w:rsid w:val="00ED2EAF"/>
    <w:rsid w:val="00ED6CBE"/>
    <w:rsid w:val="00ED6DB2"/>
    <w:rsid w:val="00EE12A6"/>
    <w:rsid w:val="00F0104C"/>
    <w:rsid w:val="00F02E3B"/>
    <w:rsid w:val="00F0667E"/>
    <w:rsid w:val="00F076F4"/>
    <w:rsid w:val="00F11EB4"/>
    <w:rsid w:val="00F15358"/>
    <w:rsid w:val="00F4051E"/>
    <w:rsid w:val="00F40B95"/>
    <w:rsid w:val="00F44B47"/>
    <w:rsid w:val="00F5404A"/>
    <w:rsid w:val="00F71910"/>
    <w:rsid w:val="00F74C8C"/>
    <w:rsid w:val="00F966FD"/>
    <w:rsid w:val="00F97A2C"/>
    <w:rsid w:val="00FB1053"/>
    <w:rsid w:val="00FC37DB"/>
    <w:rsid w:val="00FC693F"/>
    <w:rsid w:val="00FE06A7"/>
    <w:rsid w:val="00FE20A6"/>
    <w:rsid w:val="00FF0995"/>
    <w:rsid w:val="00FF1025"/>
    <w:rsid w:val="00FF30AD"/>
    <w:rsid w:val="00FF50B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B12AD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56E7"/>
    <w:rPr>
      <w:rFonts w:ascii="Arial" w:eastAsia="Arial" w:hAnsi="Arial"/>
      <w:sz w:val="18"/>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1F4E79"/>
      <w:sz w:val="30"/>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1F4E79"/>
      <w:sz w:val="24"/>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sz w:val="20"/>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isselectedend">
    <w:name w:val="isselectedend"/>
    <w:basedOn w:val="Normal"/>
    <w:rsid w:val="009F0607"/>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9F060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3928</Words>
  <Characters>22395</Characters>
  <Application>Microsoft Office Word</Application>
  <DocSecurity>0</DocSecurity>
  <Lines>186</Lines>
  <Paragraphs>52</Paragraphs>
  <ScaleCrop>false</ScaleCrop>
  <Manager/>
  <Company/>
  <LinksUpToDate>false</LinksUpToDate>
  <CharactersWithSpaces>26271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2026-07-22T07:43:00Z</dcterms:created>
  <dcterms:modified xsi:type="dcterms:W3CDTF">2026-07-22T07:43:00Z</dcterms:modified>
  <cp:category/>
</cp:coreProperties>
</file>